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10C61" w:rsidRDefault="00030968" w:rsidP="00030968">
      <w:pPr>
        <w:jc w:val="center"/>
        <w:rPr>
          <w:rFonts w:ascii="Times New Roman" w:hAnsi="Times New Roman" w:cs="Times New Roman"/>
          <w:sz w:val="28"/>
          <w:szCs w:val="28"/>
        </w:rPr>
      </w:pPr>
      <w:r w:rsidRPr="00710C61">
        <w:rPr>
          <w:rFonts w:ascii="Times New Roman" w:hAnsi="Times New Roman" w:cs="Times New Roman"/>
          <w:sz w:val="28"/>
          <w:szCs w:val="28"/>
        </w:rPr>
        <w:t>МИНОБРНАУКИ РОССИИ</w:t>
      </w:r>
    </w:p>
    <w:p w:rsidR="00030968" w:rsidRPr="00710C61" w:rsidRDefault="00030968" w:rsidP="00030968">
      <w:pPr>
        <w:jc w:val="center"/>
        <w:rPr>
          <w:rFonts w:ascii="Times New Roman" w:hAnsi="Times New Roman" w:cs="Times New Roman"/>
          <w:sz w:val="28"/>
          <w:szCs w:val="28"/>
        </w:rPr>
      </w:pPr>
      <w:r w:rsidRPr="00710C61">
        <w:rPr>
          <w:rFonts w:ascii="Times New Roman" w:hAnsi="Times New Roman" w:cs="Times New Roman"/>
          <w:sz w:val="28"/>
          <w:szCs w:val="28"/>
        </w:rPr>
        <w:t xml:space="preserve">Федеральное государственное бюджетное образовательное учреждение высшего образования </w:t>
      </w:r>
    </w:p>
    <w:p w:rsidR="00030968" w:rsidRPr="00710C61" w:rsidRDefault="00030968" w:rsidP="00030968">
      <w:pPr>
        <w:jc w:val="center"/>
        <w:rPr>
          <w:rFonts w:ascii="Times New Roman" w:hAnsi="Times New Roman" w:cs="Times New Roman"/>
          <w:b/>
          <w:sz w:val="28"/>
          <w:szCs w:val="28"/>
        </w:rPr>
      </w:pPr>
      <w:r w:rsidRPr="00710C61">
        <w:rPr>
          <w:rFonts w:ascii="Times New Roman" w:hAnsi="Times New Roman" w:cs="Times New Roman"/>
          <w:b/>
          <w:sz w:val="28"/>
          <w:szCs w:val="28"/>
        </w:rPr>
        <w:t>«Гжельский государственный университет»</w:t>
      </w:r>
    </w:p>
    <w:p w:rsidR="00030968" w:rsidRPr="00710C61" w:rsidRDefault="00030968" w:rsidP="00030968">
      <w:pPr>
        <w:jc w:val="center"/>
        <w:rPr>
          <w:rFonts w:ascii="Times New Roman" w:hAnsi="Times New Roman" w:cs="Times New Roman"/>
          <w:sz w:val="28"/>
          <w:szCs w:val="28"/>
        </w:rPr>
      </w:pPr>
      <w:r w:rsidRPr="00710C61">
        <w:rPr>
          <w:rFonts w:ascii="Times New Roman" w:hAnsi="Times New Roman" w:cs="Times New Roman"/>
          <w:sz w:val="28"/>
          <w:szCs w:val="28"/>
        </w:rPr>
        <w:t>(ГГУ)</w:t>
      </w:r>
    </w:p>
    <w:p w:rsidR="00030968" w:rsidRPr="00710C61" w:rsidRDefault="00030968" w:rsidP="00030968">
      <w:pPr>
        <w:rPr>
          <w:sz w:val="28"/>
          <w:szCs w:val="28"/>
        </w:rPr>
      </w:pPr>
    </w:p>
    <w:p w:rsidR="00030968" w:rsidRPr="00710C61" w:rsidRDefault="00030968" w:rsidP="00030968">
      <w:pPr>
        <w:pStyle w:val="Style15"/>
        <w:tabs>
          <w:tab w:val="left" w:leader="underscore" w:pos="9760"/>
        </w:tabs>
        <w:spacing w:line="360" w:lineRule="auto"/>
        <w:rPr>
          <w:rStyle w:val="FontStyle53"/>
          <w:sz w:val="28"/>
          <w:szCs w:val="28"/>
        </w:rPr>
      </w:pPr>
    </w:p>
    <w:p w:rsidR="00030968" w:rsidRPr="00710C61" w:rsidRDefault="00030968" w:rsidP="00030968">
      <w:pPr>
        <w:pStyle w:val="Style15"/>
        <w:tabs>
          <w:tab w:val="left" w:leader="underscore" w:pos="9760"/>
        </w:tabs>
        <w:spacing w:line="360" w:lineRule="auto"/>
        <w:rPr>
          <w:rStyle w:val="FontStyle53"/>
          <w:sz w:val="28"/>
          <w:szCs w:val="28"/>
        </w:rPr>
      </w:pPr>
    </w:p>
    <w:p w:rsidR="00030968" w:rsidRPr="00710C61" w:rsidRDefault="00030968" w:rsidP="00030968">
      <w:pPr>
        <w:pStyle w:val="Style15"/>
        <w:tabs>
          <w:tab w:val="left" w:leader="underscore" w:pos="9760"/>
        </w:tabs>
        <w:spacing w:line="360" w:lineRule="auto"/>
        <w:rPr>
          <w:rStyle w:val="FontStyle53"/>
          <w:sz w:val="28"/>
          <w:szCs w:val="28"/>
        </w:rPr>
      </w:pPr>
    </w:p>
    <w:p w:rsidR="00030968" w:rsidRPr="00710C61" w:rsidRDefault="00030968" w:rsidP="00030968">
      <w:pPr>
        <w:pStyle w:val="Style15"/>
        <w:tabs>
          <w:tab w:val="left" w:leader="underscore" w:pos="9760"/>
        </w:tabs>
        <w:spacing w:line="360" w:lineRule="auto"/>
        <w:rPr>
          <w:rStyle w:val="FontStyle53"/>
          <w:sz w:val="28"/>
          <w:szCs w:val="28"/>
        </w:rPr>
      </w:pPr>
    </w:p>
    <w:p w:rsidR="00030968" w:rsidRPr="00710C61" w:rsidRDefault="00030968" w:rsidP="00030968">
      <w:pPr>
        <w:pStyle w:val="Style15"/>
        <w:tabs>
          <w:tab w:val="left" w:leader="underscore" w:pos="9760"/>
        </w:tabs>
        <w:spacing w:line="360" w:lineRule="auto"/>
        <w:jc w:val="center"/>
        <w:rPr>
          <w:rStyle w:val="FontStyle53"/>
          <w:b w:val="0"/>
          <w:i/>
          <w:sz w:val="28"/>
          <w:szCs w:val="28"/>
        </w:rPr>
      </w:pPr>
      <w:r w:rsidRPr="00710C61">
        <w:rPr>
          <w:rStyle w:val="FontStyle53"/>
          <w:b w:val="0"/>
          <w:i/>
          <w:sz w:val="28"/>
          <w:szCs w:val="28"/>
        </w:rPr>
        <w:t>Кафедра общеобразовательных дисциплин</w:t>
      </w:r>
    </w:p>
    <w:p w:rsidR="00030968" w:rsidRPr="00710C61" w:rsidRDefault="00030968" w:rsidP="00030968">
      <w:pPr>
        <w:tabs>
          <w:tab w:val="left" w:pos="680"/>
          <w:tab w:val="left" w:pos="851"/>
          <w:tab w:val="left" w:pos="6240"/>
        </w:tabs>
        <w:rPr>
          <w:noProof/>
          <w:sz w:val="28"/>
          <w:szCs w:val="28"/>
        </w:rPr>
      </w:pPr>
      <w:r w:rsidRPr="00710C61">
        <w:rPr>
          <w:noProof/>
          <w:sz w:val="28"/>
          <w:szCs w:val="28"/>
        </w:rPr>
        <w:tab/>
      </w:r>
    </w:p>
    <w:p w:rsidR="00030968" w:rsidRPr="00710C61" w:rsidRDefault="00030968" w:rsidP="00030968">
      <w:pPr>
        <w:tabs>
          <w:tab w:val="left" w:pos="680"/>
          <w:tab w:val="left" w:pos="851"/>
          <w:tab w:val="left" w:pos="6240"/>
        </w:tabs>
        <w:rPr>
          <w:noProof/>
          <w:sz w:val="28"/>
          <w:szCs w:val="28"/>
        </w:rPr>
      </w:pPr>
    </w:p>
    <w:p w:rsidR="00030968" w:rsidRPr="00710C61" w:rsidRDefault="00030968" w:rsidP="00030968">
      <w:pPr>
        <w:tabs>
          <w:tab w:val="left" w:pos="680"/>
          <w:tab w:val="left" w:pos="851"/>
          <w:tab w:val="left" w:pos="6240"/>
        </w:tabs>
        <w:rPr>
          <w:sz w:val="28"/>
          <w:szCs w:val="28"/>
        </w:rPr>
      </w:pPr>
    </w:p>
    <w:p w:rsidR="00030968" w:rsidRPr="00710C61" w:rsidRDefault="00030968" w:rsidP="00030968">
      <w:pPr>
        <w:pStyle w:val="Style11"/>
        <w:rPr>
          <w:rFonts w:ascii="Times New Roman" w:hAnsi="Times New Roman" w:cs="Times New Roman"/>
          <w:bCs/>
          <w:sz w:val="28"/>
          <w:szCs w:val="28"/>
          <w:u w:val="single"/>
        </w:rPr>
      </w:pPr>
      <w:r w:rsidRPr="00710C61">
        <w:rPr>
          <w:rFonts w:ascii="Times New Roman" w:hAnsi="Times New Roman" w:cs="Times New Roman"/>
          <w:bCs/>
          <w:sz w:val="28"/>
          <w:szCs w:val="28"/>
          <w:u w:val="single"/>
        </w:rPr>
        <w:t>Рабочая программа дисциплины</w:t>
      </w:r>
    </w:p>
    <w:p w:rsidR="00030968" w:rsidRPr="00710C61" w:rsidRDefault="00030968" w:rsidP="00030968">
      <w:pPr>
        <w:tabs>
          <w:tab w:val="left" w:pos="680"/>
          <w:tab w:val="left" w:pos="851"/>
        </w:tabs>
        <w:jc w:val="center"/>
        <w:rPr>
          <w:rFonts w:ascii="Times New Roman" w:hAnsi="Times New Roman" w:cs="Times New Roman"/>
          <w:sz w:val="28"/>
          <w:szCs w:val="28"/>
        </w:rPr>
      </w:pPr>
    </w:p>
    <w:p w:rsidR="00030968" w:rsidRPr="00710C61" w:rsidRDefault="00443B68" w:rsidP="00443B68">
      <w:pPr>
        <w:pStyle w:val="Style15"/>
        <w:tabs>
          <w:tab w:val="left" w:leader="underscore" w:pos="9856"/>
        </w:tabs>
        <w:jc w:val="center"/>
        <w:rPr>
          <w:rStyle w:val="FontStyle53"/>
          <w:sz w:val="28"/>
          <w:szCs w:val="28"/>
        </w:rPr>
      </w:pPr>
      <w:r w:rsidRPr="00710C61">
        <w:rPr>
          <w:rFonts w:ascii="Times New Roman" w:hAnsi="Times New Roman" w:cs="Times New Roman"/>
          <w:b/>
          <w:sz w:val="28"/>
          <w:szCs w:val="28"/>
        </w:rPr>
        <w:t>Компьютерная графика и мультимедиа</w:t>
      </w:r>
    </w:p>
    <w:p w:rsidR="00030968" w:rsidRPr="00710C61"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3"/>
      </w:tblGrid>
      <w:tr w:rsidR="00030968" w:rsidRPr="00710C61" w:rsidTr="004372C0">
        <w:trPr>
          <w:trHeight w:val="409"/>
        </w:trPr>
        <w:tc>
          <w:tcPr>
            <w:tcW w:w="3708" w:type="dxa"/>
            <w:hideMark/>
          </w:tcPr>
          <w:p w:rsidR="00030968" w:rsidRPr="00710C61" w:rsidRDefault="00030968" w:rsidP="00A25EAC">
            <w:pPr>
              <w:pStyle w:val="Style15"/>
              <w:tabs>
                <w:tab w:val="left" w:leader="underscore" w:pos="9524"/>
              </w:tabs>
              <w:jc w:val="left"/>
              <w:rPr>
                <w:rStyle w:val="FontStyle53"/>
                <w:sz w:val="28"/>
                <w:szCs w:val="28"/>
              </w:rPr>
            </w:pPr>
            <w:r w:rsidRPr="00710C61">
              <w:rPr>
                <w:rStyle w:val="FontStyle53"/>
                <w:b w:val="0"/>
                <w:i/>
                <w:sz w:val="28"/>
                <w:szCs w:val="28"/>
              </w:rPr>
              <w:t>Направление подготовки</w:t>
            </w:r>
          </w:p>
        </w:tc>
        <w:tc>
          <w:tcPr>
            <w:tcW w:w="5863" w:type="dxa"/>
            <w:tcBorders>
              <w:bottom w:val="single" w:sz="4" w:space="0" w:color="auto"/>
            </w:tcBorders>
            <w:hideMark/>
          </w:tcPr>
          <w:p w:rsidR="00030968" w:rsidRPr="00710C61" w:rsidRDefault="00191837" w:rsidP="00A25EAC">
            <w:pPr>
              <w:rPr>
                <w:rStyle w:val="FontStyle53"/>
                <w:b w:val="0"/>
                <w:sz w:val="28"/>
                <w:szCs w:val="28"/>
              </w:rPr>
            </w:pPr>
            <w:r w:rsidRPr="00710C61">
              <w:rPr>
                <w:rStyle w:val="FontStyle53"/>
                <w:b w:val="0"/>
                <w:sz w:val="28"/>
                <w:szCs w:val="28"/>
              </w:rPr>
              <w:t>Бизнес-</w:t>
            </w:r>
            <w:r w:rsidR="001965F0" w:rsidRPr="00710C61">
              <w:rPr>
                <w:rStyle w:val="FontStyle53"/>
                <w:b w:val="0"/>
                <w:sz w:val="28"/>
                <w:szCs w:val="28"/>
              </w:rPr>
              <w:t>информатика</w:t>
            </w:r>
          </w:p>
        </w:tc>
      </w:tr>
      <w:tr w:rsidR="00030968" w:rsidRPr="00710C61" w:rsidTr="004372C0">
        <w:tc>
          <w:tcPr>
            <w:tcW w:w="3708" w:type="dxa"/>
            <w:hideMark/>
          </w:tcPr>
          <w:p w:rsidR="00030968" w:rsidRPr="00710C61" w:rsidRDefault="00030968" w:rsidP="00A25EAC">
            <w:pPr>
              <w:pStyle w:val="Style12"/>
              <w:spacing w:line="240" w:lineRule="auto"/>
              <w:rPr>
                <w:rStyle w:val="FontStyle60"/>
                <w:sz w:val="28"/>
                <w:szCs w:val="28"/>
              </w:rPr>
            </w:pPr>
            <w:r w:rsidRPr="00710C61">
              <w:rPr>
                <w:rStyle w:val="FontStyle60"/>
                <w:sz w:val="28"/>
                <w:szCs w:val="28"/>
              </w:rPr>
              <w:t xml:space="preserve">Код  </w:t>
            </w:r>
          </w:p>
        </w:tc>
        <w:tc>
          <w:tcPr>
            <w:tcW w:w="5863" w:type="dxa"/>
            <w:tcBorders>
              <w:top w:val="single" w:sz="4" w:space="0" w:color="auto"/>
              <w:bottom w:val="single" w:sz="4" w:space="0" w:color="auto"/>
            </w:tcBorders>
            <w:hideMark/>
          </w:tcPr>
          <w:p w:rsidR="00030968" w:rsidRPr="00710C61" w:rsidRDefault="00191837" w:rsidP="00A25EAC">
            <w:pPr>
              <w:pStyle w:val="Style12"/>
              <w:spacing w:line="240" w:lineRule="auto"/>
              <w:rPr>
                <w:rStyle w:val="FontStyle60"/>
                <w:sz w:val="28"/>
                <w:szCs w:val="28"/>
              </w:rPr>
            </w:pPr>
            <w:r w:rsidRPr="00710C61">
              <w:rPr>
                <w:rFonts w:ascii="Times New Roman" w:hAnsi="Times New Roman" w:cs="Times New Roman"/>
                <w:sz w:val="28"/>
                <w:szCs w:val="28"/>
              </w:rPr>
              <w:t>38</w:t>
            </w:r>
            <w:r w:rsidR="00030968" w:rsidRPr="00710C61">
              <w:rPr>
                <w:rFonts w:ascii="Times New Roman" w:hAnsi="Times New Roman" w:cs="Times New Roman"/>
                <w:sz w:val="28"/>
                <w:szCs w:val="28"/>
              </w:rPr>
              <w:t>.03.0</w:t>
            </w:r>
            <w:r w:rsidRPr="00710C61">
              <w:rPr>
                <w:rFonts w:ascii="Times New Roman" w:hAnsi="Times New Roman" w:cs="Times New Roman"/>
                <w:sz w:val="28"/>
                <w:szCs w:val="28"/>
              </w:rPr>
              <w:t>5</w:t>
            </w:r>
          </w:p>
        </w:tc>
      </w:tr>
      <w:tr w:rsidR="00030968" w:rsidRPr="00710C61" w:rsidTr="004372C0">
        <w:trPr>
          <w:trHeight w:val="367"/>
        </w:trPr>
        <w:tc>
          <w:tcPr>
            <w:tcW w:w="3708" w:type="dxa"/>
            <w:hideMark/>
          </w:tcPr>
          <w:p w:rsidR="00030968" w:rsidRPr="00710C61" w:rsidRDefault="00030968" w:rsidP="00A25EAC">
            <w:pPr>
              <w:tabs>
                <w:tab w:val="left" w:pos="680"/>
                <w:tab w:val="left" w:pos="851"/>
              </w:tabs>
              <w:rPr>
                <w:rFonts w:ascii="Times New Roman" w:hAnsi="Times New Roman" w:cs="Times New Roman"/>
                <w:i/>
                <w:sz w:val="28"/>
                <w:szCs w:val="28"/>
              </w:rPr>
            </w:pPr>
            <w:r w:rsidRPr="00710C61">
              <w:rPr>
                <w:rFonts w:ascii="Times New Roman" w:hAnsi="Times New Roman" w:cs="Times New Roman"/>
                <w:i/>
                <w:sz w:val="28"/>
                <w:szCs w:val="28"/>
              </w:rPr>
              <w:t xml:space="preserve">Профиль подготовки                                           </w:t>
            </w:r>
          </w:p>
        </w:tc>
        <w:tc>
          <w:tcPr>
            <w:tcW w:w="5863" w:type="dxa"/>
            <w:tcBorders>
              <w:top w:val="single" w:sz="4" w:space="0" w:color="auto"/>
              <w:bottom w:val="single" w:sz="4" w:space="0" w:color="auto"/>
            </w:tcBorders>
            <w:hideMark/>
          </w:tcPr>
          <w:p w:rsidR="00030968" w:rsidRPr="00710C61" w:rsidRDefault="00030968" w:rsidP="00A25EAC">
            <w:pPr>
              <w:tabs>
                <w:tab w:val="left" w:pos="680"/>
                <w:tab w:val="left" w:pos="851"/>
              </w:tabs>
              <w:rPr>
                <w:rFonts w:ascii="Times New Roman" w:hAnsi="Times New Roman" w:cs="Times New Roman"/>
                <w:sz w:val="28"/>
                <w:szCs w:val="28"/>
              </w:rPr>
            </w:pPr>
          </w:p>
        </w:tc>
      </w:tr>
      <w:tr w:rsidR="004372C0" w:rsidRPr="00710C61" w:rsidTr="004372C0">
        <w:trPr>
          <w:trHeight w:val="402"/>
        </w:trPr>
        <w:tc>
          <w:tcPr>
            <w:tcW w:w="3708" w:type="dxa"/>
            <w:hideMark/>
          </w:tcPr>
          <w:p w:rsidR="004372C0" w:rsidRPr="004372C0" w:rsidRDefault="004372C0" w:rsidP="004372C0">
            <w:pPr>
              <w:pStyle w:val="Style15"/>
              <w:tabs>
                <w:tab w:val="left" w:leader="underscore" w:pos="9768"/>
              </w:tabs>
              <w:ind w:right="-5211"/>
              <w:jc w:val="left"/>
              <w:rPr>
                <w:rStyle w:val="FontStyle53"/>
                <w:rFonts w:eastAsiaTheme="majorEastAsia"/>
                <w:b w:val="0"/>
                <w:sz w:val="28"/>
                <w:szCs w:val="28"/>
                <w:lang w:eastAsia="en-US"/>
              </w:rPr>
            </w:pPr>
            <w:r w:rsidRPr="004372C0">
              <w:rPr>
                <w:rStyle w:val="FontStyle53"/>
                <w:rFonts w:eastAsiaTheme="majorEastAsia"/>
                <w:b w:val="0"/>
                <w:i/>
                <w:sz w:val="28"/>
                <w:szCs w:val="28"/>
                <w:lang w:eastAsia="en-US"/>
              </w:rPr>
              <w:t>Наименование ОПОП</w:t>
            </w:r>
          </w:p>
        </w:tc>
        <w:tc>
          <w:tcPr>
            <w:tcW w:w="5863" w:type="dxa"/>
            <w:tcBorders>
              <w:top w:val="single" w:sz="4" w:space="0" w:color="auto"/>
              <w:bottom w:val="single" w:sz="4" w:space="0" w:color="auto"/>
            </w:tcBorders>
          </w:tcPr>
          <w:p w:rsidR="004372C0" w:rsidRPr="004372C0" w:rsidRDefault="004372C0" w:rsidP="004372C0">
            <w:pPr>
              <w:rPr>
                <w:rStyle w:val="FontStyle53"/>
                <w:rFonts w:eastAsiaTheme="majorEastAsia"/>
                <w:b w:val="0"/>
                <w:sz w:val="28"/>
                <w:szCs w:val="28"/>
                <w:lang w:eastAsia="en-US"/>
              </w:rPr>
            </w:pPr>
            <w:r w:rsidRPr="004372C0">
              <w:rPr>
                <w:rFonts w:ascii="Times New Roman" w:hAnsi="Times New Roman" w:cs="Times New Roman"/>
                <w:sz w:val="28"/>
                <w:szCs w:val="28"/>
              </w:rPr>
              <w:t>Информационные технологии в бизнесе</w:t>
            </w:r>
          </w:p>
        </w:tc>
      </w:tr>
      <w:tr w:rsidR="00030968" w:rsidRPr="00710C61" w:rsidTr="004372C0">
        <w:tc>
          <w:tcPr>
            <w:tcW w:w="3708" w:type="dxa"/>
          </w:tcPr>
          <w:p w:rsidR="00030968" w:rsidRPr="00710C61" w:rsidRDefault="00030968" w:rsidP="00A25EAC">
            <w:pPr>
              <w:pStyle w:val="Style15"/>
              <w:tabs>
                <w:tab w:val="left" w:leader="underscore" w:pos="9768"/>
              </w:tabs>
              <w:jc w:val="left"/>
              <w:rPr>
                <w:rStyle w:val="FontStyle53"/>
                <w:b w:val="0"/>
                <w:i/>
                <w:sz w:val="28"/>
                <w:szCs w:val="28"/>
              </w:rPr>
            </w:pPr>
          </w:p>
        </w:tc>
        <w:tc>
          <w:tcPr>
            <w:tcW w:w="5863" w:type="dxa"/>
            <w:tcBorders>
              <w:top w:val="single" w:sz="4" w:space="0" w:color="auto"/>
            </w:tcBorders>
          </w:tcPr>
          <w:p w:rsidR="00030968" w:rsidRPr="00710C61" w:rsidRDefault="00030968" w:rsidP="00A25EAC">
            <w:pPr>
              <w:pStyle w:val="Style15"/>
              <w:tabs>
                <w:tab w:val="left" w:leader="underscore" w:pos="9768"/>
              </w:tabs>
              <w:jc w:val="center"/>
              <w:rPr>
                <w:rStyle w:val="FontStyle53"/>
                <w:sz w:val="28"/>
                <w:szCs w:val="28"/>
              </w:rPr>
            </w:pPr>
          </w:p>
        </w:tc>
      </w:tr>
      <w:tr w:rsidR="00030968" w:rsidRPr="00710C61" w:rsidTr="004372C0">
        <w:tc>
          <w:tcPr>
            <w:tcW w:w="3708" w:type="dxa"/>
          </w:tcPr>
          <w:p w:rsidR="00030968" w:rsidRPr="00710C61" w:rsidRDefault="00030968" w:rsidP="00A25EAC">
            <w:pPr>
              <w:pStyle w:val="Style15"/>
              <w:tabs>
                <w:tab w:val="left" w:leader="underscore" w:pos="9768"/>
              </w:tabs>
              <w:jc w:val="left"/>
              <w:rPr>
                <w:rStyle w:val="FontStyle53"/>
                <w:b w:val="0"/>
                <w:i/>
                <w:sz w:val="28"/>
                <w:szCs w:val="28"/>
              </w:rPr>
            </w:pPr>
          </w:p>
          <w:p w:rsidR="00030968" w:rsidRPr="00710C61" w:rsidRDefault="00030968" w:rsidP="00A25EAC">
            <w:pPr>
              <w:pStyle w:val="Style15"/>
              <w:tabs>
                <w:tab w:val="left" w:leader="underscore" w:pos="9768"/>
              </w:tabs>
              <w:jc w:val="left"/>
              <w:rPr>
                <w:rStyle w:val="FontStyle53"/>
                <w:b w:val="0"/>
                <w:i/>
                <w:sz w:val="28"/>
                <w:szCs w:val="28"/>
              </w:rPr>
            </w:pPr>
          </w:p>
          <w:p w:rsidR="00030968" w:rsidRPr="00710C61" w:rsidRDefault="00030968" w:rsidP="00A25EAC">
            <w:pPr>
              <w:pStyle w:val="Style15"/>
              <w:tabs>
                <w:tab w:val="left" w:leader="underscore" w:pos="9768"/>
              </w:tabs>
              <w:jc w:val="left"/>
              <w:rPr>
                <w:rStyle w:val="FontStyle53"/>
                <w:sz w:val="28"/>
                <w:szCs w:val="28"/>
              </w:rPr>
            </w:pPr>
            <w:r w:rsidRPr="00710C61">
              <w:rPr>
                <w:rStyle w:val="FontStyle53"/>
                <w:b w:val="0"/>
                <w:i/>
                <w:sz w:val="28"/>
                <w:szCs w:val="28"/>
              </w:rPr>
              <w:t>Квалификация  выпускника</w:t>
            </w:r>
          </w:p>
        </w:tc>
        <w:tc>
          <w:tcPr>
            <w:tcW w:w="5863" w:type="dxa"/>
            <w:tcBorders>
              <w:bottom w:val="single" w:sz="4" w:space="0" w:color="auto"/>
            </w:tcBorders>
          </w:tcPr>
          <w:p w:rsidR="00030968" w:rsidRPr="00710C61" w:rsidRDefault="00030968" w:rsidP="00A25EAC">
            <w:pPr>
              <w:pStyle w:val="Style15"/>
              <w:tabs>
                <w:tab w:val="left" w:leader="underscore" w:pos="9768"/>
              </w:tabs>
              <w:rPr>
                <w:rStyle w:val="FontStyle53"/>
                <w:b w:val="0"/>
                <w:sz w:val="28"/>
                <w:szCs w:val="28"/>
              </w:rPr>
            </w:pPr>
          </w:p>
          <w:p w:rsidR="00030968" w:rsidRPr="00710C61" w:rsidRDefault="00030968" w:rsidP="00A25EAC">
            <w:pPr>
              <w:pStyle w:val="Style15"/>
              <w:tabs>
                <w:tab w:val="left" w:leader="underscore" w:pos="9768"/>
              </w:tabs>
              <w:rPr>
                <w:rStyle w:val="FontStyle53"/>
                <w:b w:val="0"/>
                <w:sz w:val="28"/>
                <w:szCs w:val="28"/>
              </w:rPr>
            </w:pPr>
          </w:p>
          <w:p w:rsidR="00030968" w:rsidRPr="00710C61" w:rsidRDefault="00030968" w:rsidP="00A25EAC">
            <w:pPr>
              <w:pStyle w:val="Style15"/>
              <w:tabs>
                <w:tab w:val="left" w:leader="underscore" w:pos="9768"/>
              </w:tabs>
              <w:rPr>
                <w:rStyle w:val="FontStyle53"/>
                <w:b w:val="0"/>
                <w:sz w:val="28"/>
                <w:szCs w:val="28"/>
              </w:rPr>
            </w:pPr>
            <w:r w:rsidRPr="00710C61">
              <w:rPr>
                <w:rStyle w:val="FontStyle53"/>
                <w:b w:val="0"/>
                <w:sz w:val="28"/>
                <w:szCs w:val="28"/>
              </w:rPr>
              <w:t>бакалавр</w:t>
            </w:r>
          </w:p>
        </w:tc>
      </w:tr>
    </w:tbl>
    <w:p w:rsidR="00030968" w:rsidRPr="00710C61" w:rsidRDefault="00030968" w:rsidP="00030968">
      <w:pPr>
        <w:pStyle w:val="Style15"/>
        <w:tabs>
          <w:tab w:val="left" w:leader="underscore" w:pos="9768"/>
        </w:tabs>
        <w:jc w:val="center"/>
        <w:rPr>
          <w:rStyle w:val="FontStyle53"/>
          <w:sz w:val="28"/>
          <w:szCs w:val="28"/>
        </w:rPr>
      </w:pPr>
    </w:p>
    <w:p w:rsidR="00030968" w:rsidRPr="00710C61" w:rsidRDefault="00030968" w:rsidP="00030968">
      <w:pPr>
        <w:pStyle w:val="Style15"/>
        <w:tabs>
          <w:tab w:val="left" w:leader="underscore" w:pos="9768"/>
        </w:tabs>
        <w:jc w:val="center"/>
        <w:rPr>
          <w:rStyle w:val="FontStyle53"/>
          <w:sz w:val="28"/>
          <w:szCs w:val="28"/>
        </w:rPr>
      </w:pPr>
    </w:p>
    <w:p w:rsidR="00030968" w:rsidRPr="00710C61" w:rsidRDefault="00030968" w:rsidP="00030968">
      <w:pPr>
        <w:pStyle w:val="Style15"/>
        <w:tabs>
          <w:tab w:val="left" w:leader="underscore" w:pos="9768"/>
        </w:tabs>
        <w:jc w:val="center"/>
        <w:rPr>
          <w:rStyle w:val="FontStyle53"/>
          <w:sz w:val="28"/>
          <w:szCs w:val="28"/>
        </w:rPr>
      </w:pPr>
    </w:p>
    <w:p w:rsidR="00030968" w:rsidRPr="00710C61" w:rsidRDefault="00030968" w:rsidP="00030968">
      <w:pPr>
        <w:pStyle w:val="Style15"/>
        <w:tabs>
          <w:tab w:val="left" w:leader="underscore" w:pos="9768"/>
        </w:tabs>
        <w:jc w:val="center"/>
        <w:rPr>
          <w:rStyle w:val="FontStyle53"/>
          <w:sz w:val="28"/>
          <w:szCs w:val="28"/>
        </w:rPr>
      </w:pPr>
    </w:p>
    <w:p w:rsidR="00030968" w:rsidRPr="00710C61" w:rsidRDefault="00030968" w:rsidP="00030968">
      <w:pPr>
        <w:pStyle w:val="Style15"/>
        <w:tabs>
          <w:tab w:val="left" w:leader="underscore" w:pos="9768"/>
        </w:tabs>
        <w:jc w:val="center"/>
        <w:rPr>
          <w:rStyle w:val="FontStyle53"/>
          <w:sz w:val="28"/>
          <w:szCs w:val="28"/>
        </w:rPr>
      </w:pPr>
    </w:p>
    <w:p w:rsidR="00CF3B67" w:rsidRPr="00710C61" w:rsidRDefault="00CF3B67" w:rsidP="00030968">
      <w:pPr>
        <w:pStyle w:val="Style15"/>
        <w:tabs>
          <w:tab w:val="left" w:leader="underscore" w:pos="9768"/>
        </w:tabs>
        <w:jc w:val="center"/>
        <w:rPr>
          <w:rStyle w:val="FontStyle53"/>
          <w:sz w:val="28"/>
          <w:szCs w:val="28"/>
        </w:rPr>
      </w:pPr>
    </w:p>
    <w:p w:rsidR="00030968" w:rsidRPr="00710C61" w:rsidRDefault="00030968" w:rsidP="00030968">
      <w:pPr>
        <w:pStyle w:val="Style15"/>
        <w:tabs>
          <w:tab w:val="left" w:leader="underscore" w:pos="9768"/>
        </w:tabs>
        <w:rPr>
          <w:rStyle w:val="FontStyle53"/>
          <w:sz w:val="28"/>
          <w:szCs w:val="28"/>
        </w:rPr>
      </w:pPr>
    </w:p>
    <w:p w:rsidR="001965F0" w:rsidRPr="00710C61" w:rsidRDefault="001965F0" w:rsidP="00030968">
      <w:pPr>
        <w:pStyle w:val="Style15"/>
        <w:tabs>
          <w:tab w:val="left" w:leader="underscore" w:pos="9768"/>
        </w:tabs>
        <w:rPr>
          <w:rStyle w:val="FontStyle53"/>
          <w:sz w:val="28"/>
          <w:szCs w:val="28"/>
        </w:rPr>
      </w:pPr>
    </w:p>
    <w:p w:rsidR="00030968" w:rsidRPr="00710C61" w:rsidRDefault="00030968" w:rsidP="00030968">
      <w:pPr>
        <w:pStyle w:val="Style15"/>
        <w:tabs>
          <w:tab w:val="left" w:leader="underscore" w:pos="9768"/>
        </w:tabs>
        <w:jc w:val="center"/>
        <w:rPr>
          <w:rStyle w:val="FontStyle53"/>
          <w:sz w:val="28"/>
          <w:szCs w:val="28"/>
        </w:rPr>
      </w:pPr>
    </w:p>
    <w:p w:rsidR="003C7BF3" w:rsidRPr="00710C61" w:rsidRDefault="003C7BF3" w:rsidP="00030968">
      <w:pPr>
        <w:pStyle w:val="Style15"/>
        <w:tabs>
          <w:tab w:val="left" w:leader="underscore" w:pos="9768"/>
        </w:tabs>
        <w:jc w:val="center"/>
        <w:rPr>
          <w:rStyle w:val="FontStyle53"/>
          <w:sz w:val="28"/>
          <w:szCs w:val="28"/>
        </w:rPr>
      </w:pPr>
    </w:p>
    <w:p w:rsidR="00191837" w:rsidRPr="00710C61" w:rsidRDefault="00191837" w:rsidP="00030968">
      <w:pPr>
        <w:pStyle w:val="Style15"/>
        <w:tabs>
          <w:tab w:val="left" w:leader="underscore" w:pos="9768"/>
        </w:tabs>
        <w:jc w:val="center"/>
        <w:rPr>
          <w:rStyle w:val="FontStyle53"/>
          <w:sz w:val="28"/>
          <w:szCs w:val="28"/>
        </w:rPr>
      </w:pPr>
    </w:p>
    <w:p w:rsidR="00030968" w:rsidRPr="00710C61" w:rsidRDefault="00030968" w:rsidP="00030968">
      <w:pPr>
        <w:pStyle w:val="Style15"/>
        <w:tabs>
          <w:tab w:val="left" w:leader="underscore" w:pos="9768"/>
        </w:tabs>
        <w:jc w:val="center"/>
        <w:rPr>
          <w:rStyle w:val="FontStyle53"/>
          <w:sz w:val="28"/>
          <w:szCs w:val="28"/>
        </w:rPr>
      </w:pPr>
    </w:p>
    <w:p w:rsidR="00030968" w:rsidRPr="00710C61" w:rsidRDefault="00030968" w:rsidP="00030968">
      <w:pPr>
        <w:pStyle w:val="Style15"/>
        <w:tabs>
          <w:tab w:val="left" w:leader="underscore" w:pos="9768"/>
        </w:tabs>
        <w:jc w:val="center"/>
        <w:rPr>
          <w:rStyle w:val="FontStyle53"/>
          <w:b w:val="0"/>
          <w:sz w:val="28"/>
          <w:szCs w:val="28"/>
        </w:rPr>
      </w:pPr>
      <w:r w:rsidRPr="00710C61">
        <w:rPr>
          <w:rStyle w:val="FontStyle53"/>
          <w:b w:val="0"/>
          <w:sz w:val="28"/>
          <w:szCs w:val="28"/>
        </w:rPr>
        <w:t>Пос. Электроизолятор</w:t>
      </w:r>
    </w:p>
    <w:p w:rsidR="00710C61" w:rsidRDefault="00710C61">
      <w:pPr>
        <w:rPr>
          <w:sz w:val="28"/>
          <w:szCs w:val="28"/>
        </w:rPr>
      </w:pPr>
      <w:bookmarkStart w:id="0" w:name="_GoBack"/>
      <w:bookmarkEnd w:id="0"/>
      <w:r>
        <w:rPr>
          <w:sz w:val="28"/>
          <w:szCs w:val="28"/>
        </w:rPr>
        <w:br w:type="page"/>
      </w:r>
    </w:p>
    <w:p w:rsidR="00A57021" w:rsidRPr="000F6BBC" w:rsidRDefault="00A57021" w:rsidP="00A57021">
      <w:pPr>
        <w:pStyle w:val="Style15"/>
        <w:tabs>
          <w:tab w:val="left" w:leader="underscore" w:pos="9856"/>
        </w:tabs>
        <w:ind w:firstLine="720"/>
        <w:rPr>
          <w:rFonts w:ascii="Times New Roman" w:hAnsi="Times New Roman" w:cs="Times New Roman"/>
        </w:rPr>
      </w:pPr>
      <w:r w:rsidRPr="000F6BBC">
        <w:rPr>
          <w:rFonts w:ascii="Times New Roman" w:hAnsi="Times New Roman" w:cs="Times New Roman"/>
        </w:rPr>
        <w:lastRenderedPageBreak/>
        <w:t>Рабочая программа дисциплины «</w:t>
      </w:r>
      <w:r w:rsidR="002741F4" w:rsidRPr="002741F4">
        <w:rPr>
          <w:rFonts w:ascii="Times New Roman" w:hAnsi="Times New Roman" w:cs="Times New Roman"/>
        </w:rPr>
        <w:t>Компьютерная графика и мультимедиа</w:t>
      </w:r>
      <w:r w:rsidRPr="000F6BBC">
        <w:rPr>
          <w:rFonts w:ascii="Times New Roman" w:hAnsi="Times New Roman" w:cs="Times New Roman"/>
        </w:rPr>
        <w:t>» составлена в соответствии с требованиями федерального государственного образовательного стандарта высшего образования по направлению «</w:t>
      </w:r>
      <w:r w:rsidR="00710C61">
        <w:rPr>
          <w:rFonts w:ascii="Times New Roman" w:hAnsi="Times New Roman" w:cs="Times New Roman"/>
        </w:rPr>
        <w:t>Бизнес-инфо</w:t>
      </w:r>
      <w:r w:rsidR="001965F0" w:rsidRPr="000F6BBC">
        <w:rPr>
          <w:rFonts w:ascii="Times New Roman" w:hAnsi="Times New Roman" w:cs="Times New Roman"/>
        </w:rPr>
        <w:t>рматика</w:t>
      </w:r>
      <w:r w:rsidRPr="000F6BBC">
        <w:rPr>
          <w:rFonts w:ascii="Times New Roman" w:hAnsi="Times New Roman" w:cs="Times New Roman"/>
        </w:rPr>
        <w:t>».</w:t>
      </w:r>
    </w:p>
    <w:p w:rsidR="00A57021" w:rsidRPr="000F6BBC" w:rsidRDefault="00A57021" w:rsidP="00A66FCD">
      <w:pPr>
        <w:ind w:firstLine="709"/>
        <w:jc w:val="both"/>
        <w:rPr>
          <w:rFonts w:ascii="Times New Roman" w:hAnsi="Times New Roman" w:cs="Times New Roman"/>
        </w:rPr>
      </w:pPr>
      <w:r w:rsidRPr="000F6BBC">
        <w:rPr>
          <w:rFonts w:ascii="Times New Roman" w:hAnsi="Times New Roman" w:cs="Times New Roman"/>
        </w:rPr>
        <w:t xml:space="preserve">Дисциплина относится к </w:t>
      </w:r>
      <w:r w:rsidR="00E82BC8">
        <w:rPr>
          <w:rFonts w:ascii="Times New Roman" w:hAnsi="Times New Roman" w:cs="Times New Roman"/>
        </w:rPr>
        <w:t xml:space="preserve">блоку дисциплин по выбору </w:t>
      </w:r>
      <w:r w:rsidR="00191837">
        <w:rPr>
          <w:rFonts w:ascii="Times New Roman" w:hAnsi="Times New Roman" w:cs="Times New Roman"/>
        </w:rPr>
        <w:t>вариативной</w:t>
      </w:r>
      <w:r w:rsidRPr="000F6BBC">
        <w:rPr>
          <w:rFonts w:ascii="Times New Roman" w:hAnsi="Times New Roman" w:cs="Times New Roman"/>
        </w:rPr>
        <w:t xml:space="preserve"> части учебного плана. </w:t>
      </w:r>
    </w:p>
    <w:p w:rsidR="000A7DC4" w:rsidRPr="000A7DC4" w:rsidRDefault="000A7DC4" w:rsidP="000A7DC4">
      <w:pPr>
        <w:ind w:firstLine="709"/>
        <w:jc w:val="both"/>
        <w:rPr>
          <w:rFonts w:ascii="Times New Roman" w:hAnsi="Times New Roman" w:cs="Times New Roman"/>
        </w:rPr>
      </w:pPr>
      <w:r w:rsidRPr="000A7DC4">
        <w:rPr>
          <w:rFonts w:ascii="Times New Roman" w:hAnsi="Times New Roman" w:cs="Times New Roman"/>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0F6BBC" w:rsidRDefault="000A7DC4" w:rsidP="000A7DC4">
      <w:pPr>
        <w:ind w:firstLine="709"/>
        <w:jc w:val="both"/>
        <w:rPr>
          <w:rFonts w:ascii="Times New Roman" w:hAnsi="Times New Roman" w:cs="Times New Roman"/>
        </w:rPr>
      </w:pPr>
      <w:r w:rsidRPr="000A7DC4">
        <w:rPr>
          <w:rFonts w:ascii="Times New Roman" w:hAnsi="Times New Roman" w:cs="Times New Roma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0F6BBC" w:rsidRDefault="00A57021" w:rsidP="00A57021">
      <w:pPr>
        <w:ind w:firstLine="709"/>
        <w:jc w:val="both"/>
        <w:rPr>
          <w:rFonts w:ascii="Times New Roman" w:hAnsi="Times New Roman" w:cs="Times New Roman"/>
        </w:rPr>
      </w:pPr>
    </w:p>
    <w:p w:rsidR="00A57021" w:rsidRDefault="00A57021" w:rsidP="00A57021">
      <w:pPr>
        <w:jc w:val="both"/>
        <w:rPr>
          <w:rFonts w:ascii="Times New Roman" w:hAnsi="Times New Roman" w:cs="Times New Roman"/>
        </w:rPr>
      </w:pPr>
    </w:p>
    <w:p w:rsidR="004D3C46" w:rsidRPr="000F6BBC" w:rsidRDefault="004D3C46" w:rsidP="00A57021">
      <w:pPr>
        <w:jc w:val="both"/>
        <w:rPr>
          <w:rFonts w:ascii="Times New Roman" w:hAnsi="Times New Roman" w:cs="Times New Roman"/>
        </w:rPr>
      </w:pPr>
    </w:p>
    <w:p w:rsidR="00A57021" w:rsidRPr="000F6BBC" w:rsidRDefault="00A57021" w:rsidP="00A57021">
      <w:pPr>
        <w:jc w:val="both"/>
        <w:rPr>
          <w:rFonts w:ascii="Times New Roman" w:hAnsi="Times New Roman" w:cs="Times New Roman"/>
        </w:rPr>
      </w:pPr>
    </w:p>
    <w:p w:rsidR="00A57021" w:rsidRPr="000F6BBC" w:rsidRDefault="00A57021" w:rsidP="00A57021">
      <w:pPr>
        <w:ind w:firstLine="709"/>
        <w:jc w:val="both"/>
        <w:rPr>
          <w:rFonts w:ascii="Times New Roman" w:hAnsi="Times New Roman" w:cs="Times New Roman"/>
        </w:rPr>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773DBC" w:rsidRDefault="00773DBC" w:rsidP="00A57021"/>
    <w:p w:rsidR="00773DBC" w:rsidRDefault="00773DBC" w:rsidP="00A57021"/>
    <w:p w:rsidR="00773DBC" w:rsidRDefault="00773DBC" w:rsidP="00A57021"/>
    <w:p w:rsidR="00773DBC" w:rsidRDefault="00773DBC" w:rsidP="00A57021"/>
    <w:p w:rsidR="00773DBC" w:rsidRDefault="00773DBC" w:rsidP="00A57021"/>
    <w:p w:rsidR="00773DBC" w:rsidRDefault="00773DBC" w:rsidP="00A57021"/>
    <w:p w:rsidR="004D3C46" w:rsidRDefault="004D3C46" w:rsidP="00A57021"/>
    <w:p w:rsidR="004D3C46" w:rsidRDefault="004D3C46" w:rsidP="00A57021"/>
    <w:p w:rsidR="004D3C46" w:rsidRDefault="004D3C46" w:rsidP="00A57021"/>
    <w:p w:rsidR="00773DBC" w:rsidRDefault="00773DBC" w:rsidP="00A57021"/>
    <w:p w:rsidR="00773DBC" w:rsidRDefault="00773DBC" w:rsidP="00A57021"/>
    <w:p w:rsidR="00773DBC" w:rsidRPr="00773DBC" w:rsidRDefault="00773DBC" w:rsidP="00A57021"/>
    <w:p w:rsidR="001016D7" w:rsidRPr="000F6BBC" w:rsidRDefault="001016D7" w:rsidP="000F1B6F">
      <w:pPr>
        <w:pStyle w:val="a9"/>
        <w:numPr>
          <w:ilvl w:val="0"/>
          <w:numId w:val="1"/>
        </w:numPr>
        <w:tabs>
          <w:tab w:val="left" w:pos="6131"/>
        </w:tabs>
        <w:jc w:val="both"/>
        <w:rPr>
          <w:rFonts w:ascii="Times New Roman" w:hAnsi="Times New Roman" w:cs="Times New Roman"/>
          <w:b/>
          <w:i/>
        </w:rPr>
      </w:pPr>
      <w:r w:rsidRPr="000F6BBC">
        <w:rPr>
          <w:rFonts w:ascii="Times New Roman" w:hAnsi="Times New Roman" w:cs="Times New Roman"/>
          <w:b/>
          <w:i/>
        </w:rPr>
        <w:lastRenderedPageBreak/>
        <w:t>П</w:t>
      </w:r>
      <w:r w:rsidR="0015090A" w:rsidRPr="000F6BBC">
        <w:rPr>
          <w:rFonts w:ascii="Times New Roman" w:hAnsi="Times New Roman" w:cs="Times New Roman"/>
          <w:b/>
          <w:i/>
        </w:rPr>
        <w:t>еречень планируем</w:t>
      </w:r>
      <w:r w:rsidR="008D1601" w:rsidRPr="000F6BBC">
        <w:rPr>
          <w:rFonts w:ascii="Times New Roman" w:hAnsi="Times New Roman" w:cs="Times New Roman"/>
          <w:b/>
          <w:i/>
        </w:rPr>
        <w:t>ых результатов</w:t>
      </w:r>
      <w:r w:rsidR="001B3666">
        <w:rPr>
          <w:rFonts w:ascii="Times New Roman" w:hAnsi="Times New Roman" w:cs="Times New Roman"/>
          <w:b/>
          <w:i/>
        </w:rPr>
        <w:t xml:space="preserve"> </w:t>
      </w:r>
      <w:r w:rsidRPr="000F6BBC">
        <w:rPr>
          <w:rFonts w:ascii="Times New Roman" w:hAnsi="Times New Roman" w:cs="Times New Roman"/>
          <w:b/>
          <w:i/>
        </w:rPr>
        <w:t>обучения по дисциплине (модулю)</w:t>
      </w:r>
      <w:r w:rsidR="00386403" w:rsidRPr="000F6BBC">
        <w:rPr>
          <w:rFonts w:ascii="Times New Roman" w:hAnsi="Times New Roman" w:cs="Times New Roman"/>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9495" w:type="dxa"/>
        <w:tblInd w:w="360" w:type="dxa"/>
        <w:tblLayout w:type="fixed"/>
        <w:tblLook w:val="04A0" w:firstRow="1" w:lastRow="0" w:firstColumn="1" w:lastColumn="0" w:noHBand="0" w:noVBand="1"/>
      </w:tblPr>
      <w:tblGrid>
        <w:gridCol w:w="1733"/>
        <w:gridCol w:w="2126"/>
        <w:gridCol w:w="5636"/>
      </w:tblGrid>
      <w:tr w:rsidR="006C433B" w:rsidRPr="00CE2023" w:rsidTr="00A72075">
        <w:trPr>
          <w:trHeight w:val="869"/>
        </w:trPr>
        <w:tc>
          <w:tcPr>
            <w:tcW w:w="1733" w:type="dxa"/>
          </w:tcPr>
          <w:p w:rsidR="006C433B" w:rsidRPr="006C433B" w:rsidRDefault="006C433B" w:rsidP="00F920F2">
            <w:pPr>
              <w:jc w:val="center"/>
              <w:rPr>
                <w:rFonts w:ascii="Times New Roman" w:hAnsi="Times New Roman" w:cs="Times New Roman"/>
                <w:sz w:val="23"/>
                <w:szCs w:val="23"/>
              </w:rPr>
            </w:pPr>
            <w:r w:rsidRPr="006C433B">
              <w:rPr>
                <w:rFonts w:ascii="Times New Roman" w:hAnsi="Times New Roman" w:cs="Times New Roman"/>
                <w:sz w:val="23"/>
                <w:szCs w:val="23"/>
              </w:rPr>
              <w:t>Компетенция</w:t>
            </w:r>
          </w:p>
        </w:tc>
        <w:tc>
          <w:tcPr>
            <w:tcW w:w="2126" w:type="dxa"/>
          </w:tcPr>
          <w:p w:rsidR="006C433B" w:rsidRPr="006C433B" w:rsidRDefault="006C433B" w:rsidP="00F920F2">
            <w:pPr>
              <w:jc w:val="both"/>
              <w:rPr>
                <w:rFonts w:ascii="Times New Roman" w:hAnsi="Times New Roman" w:cs="Times New Roman"/>
                <w:sz w:val="23"/>
                <w:szCs w:val="23"/>
              </w:rPr>
            </w:pPr>
            <w:r w:rsidRPr="006C433B">
              <w:rPr>
                <w:rFonts w:ascii="Times New Roman" w:hAnsi="Times New Roman" w:cs="Times New Roman"/>
                <w:sz w:val="23"/>
                <w:szCs w:val="23"/>
              </w:rPr>
              <w:t>Вклад дисциплины в формирование компетенции</w:t>
            </w:r>
          </w:p>
        </w:tc>
        <w:tc>
          <w:tcPr>
            <w:tcW w:w="5636" w:type="dxa"/>
          </w:tcPr>
          <w:p w:rsidR="006C433B" w:rsidRPr="006C433B" w:rsidRDefault="006C433B" w:rsidP="00F920F2">
            <w:pPr>
              <w:jc w:val="both"/>
              <w:rPr>
                <w:rFonts w:ascii="Times New Roman" w:hAnsi="Times New Roman" w:cs="Times New Roman"/>
                <w:sz w:val="23"/>
                <w:szCs w:val="23"/>
              </w:rPr>
            </w:pPr>
            <w:r w:rsidRPr="006C433B">
              <w:rPr>
                <w:rFonts w:ascii="Times New Roman" w:hAnsi="Times New Roman" w:cs="Times New Roman"/>
                <w:sz w:val="23"/>
                <w:szCs w:val="23"/>
              </w:rPr>
              <w:t>Планируемые результаты обучения по дисциплине</w:t>
            </w:r>
          </w:p>
        </w:tc>
      </w:tr>
      <w:tr w:rsidR="006C433B" w:rsidRPr="00CE2023" w:rsidTr="00A72075">
        <w:tc>
          <w:tcPr>
            <w:tcW w:w="1733" w:type="dxa"/>
          </w:tcPr>
          <w:p w:rsidR="006C433B" w:rsidRPr="006C433B" w:rsidRDefault="006C433B" w:rsidP="00F920F2">
            <w:pPr>
              <w:shd w:val="clear" w:color="auto" w:fill="FFFFFF"/>
              <w:ind w:firstLine="66"/>
              <w:rPr>
                <w:rFonts w:ascii="Times New Roman" w:hAnsi="Times New Roman" w:cs="Times New Roman"/>
                <w:sz w:val="23"/>
                <w:szCs w:val="23"/>
              </w:rPr>
            </w:pPr>
            <w:r w:rsidRPr="006C433B">
              <w:rPr>
                <w:rFonts w:ascii="Times New Roman" w:hAnsi="Times New Roman" w:cs="Times New Roman"/>
                <w:sz w:val="23"/>
                <w:szCs w:val="23"/>
              </w:rPr>
              <w:t>ОПК-3</w:t>
            </w:r>
          </w:p>
          <w:p w:rsidR="006C433B" w:rsidRPr="006C433B" w:rsidRDefault="006C433B" w:rsidP="00F920F2">
            <w:pPr>
              <w:shd w:val="clear" w:color="auto" w:fill="FFFFFF"/>
              <w:rPr>
                <w:rFonts w:ascii="Times New Roman" w:hAnsi="Times New Roman" w:cs="Times New Roman"/>
                <w:sz w:val="23"/>
                <w:szCs w:val="23"/>
              </w:rPr>
            </w:pPr>
            <w:r w:rsidRPr="006C433B">
              <w:rPr>
                <w:rFonts w:ascii="Times New Roman" w:hAnsi="Times New Roman" w:cs="Times New Roman"/>
                <w:sz w:val="23"/>
                <w:szCs w:val="23"/>
              </w:rPr>
              <w:t>способностью работать с компьютером как средством управления информацией, работать с информацией из различных источников, в том числе в глобальных компьютерных сетях</w:t>
            </w:r>
          </w:p>
        </w:tc>
        <w:tc>
          <w:tcPr>
            <w:tcW w:w="2126" w:type="dxa"/>
          </w:tcPr>
          <w:p w:rsidR="006C433B" w:rsidRPr="006C433B" w:rsidRDefault="006C433B" w:rsidP="00F920F2">
            <w:pPr>
              <w:jc w:val="both"/>
              <w:rPr>
                <w:rFonts w:ascii="Times New Roman" w:hAnsi="Times New Roman" w:cs="Times New Roman"/>
                <w:sz w:val="23"/>
                <w:szCs w:val="23"/>
              </w:rPr>
            </w:pPr>
            <w:r w:rsidRPr="006C433B">
              <w:rPr>
                <w:rFonts w:ascii="Times New Roman" w:hAnsi="Times New Roman" w:cs="Times New Roman"/>
                <w:sz w:val="23"/>
                <w:szCs w:val="23"/>
              </w:rPr>
              <w:t xml:space="preserve">Дисциплина формирует </w:t>
            </w:r>
          </w:p>
          <w:p w:rsidR="006C433B" w:rsidRPr="006C433B" w:rsidRDefault="006C433B" w:rsidP="00F920F2">
            <w:pPr>
              <w:jc w:val="both"/>
              <w:rPr>
                <w:rFonts w:ascii="Times New Roman" w:hAnsi="Times New Roman" w:cs="Times New Roman"/>
                <w:sz w:val="23"/>
                <w:szCs w:val="23"/>
              </w:rPr>
            </w:pPr>
            <w:r w:rsidRPr="006C433B">
              <w:rPr>
                <w:rFonts w:ascii="Times New Roman" w:hAnsi="Times New Roman" w:cs="Times New Roman"/>
                <w:sz w:val="23"/>
                <w:szCs w:val="23"/>
              </w:rPr>
              <w:t>знание теоретических, методологических и практических аспектов технологии мультимедиа, плоскостной и 3D компьютерной графики, анимации, и их использование во всех сферах деятельности специалистов в области информационных технологий</w:t>
            </w:r>
          </w:p>
          <w:p w:rsidR="006C433B" w:rsidRPr="006C433B" w:rsidRDefault="006C433B" w:rsidP="00F920F2">
            <w:pPr>
              <w:jc w:val="both"/>
              <w:rPr>
                <w:rFonts w:ascii="Times New Roman" w:hAnsi="Times New Roman" w:cs="Times New Roman"/>
                <w:sz w:val="23"/>
                <w:szCs w:val="23"/>
              </w:rPr>
            </w:pPr>
          </w:p>
        </w:tc>
        <w:tc>
          <w:tcPr>
            <w:tcW w:w="5636" w:type="dxa"/>
          </w:tcPr>
          <w:p w:rsidR="006C433B" w:rsidRPr="006C433B" w:rsidRDefault="006C433B" w:rsidP="00F920F2">
            <w:pPr>
              <w:pStyle w:val="a9"/>
              <w:ind w:left="0"/>
              <w:jc w:val="both"/>
              <w:rPr>
                <w:rFonts w:ascii="Times New Roman" w:hAnsi="Times New Roman" w:cs="Times New Roman"/>
                <w:b/>
                <w:sz w:val="23"/>
                <w:szCs w:val="23"/>
              </w:rPr>
            </w:pPr>
            <w:r w:rsidRPr="006C433B">
              <w:rPr>
                <w:rFonts w:ascii="Times New Roman" w:hAnsi="Times New Roman" w:cs="Times New Roman"/>
                <w:b/>
                <w:sz w:val="23"/>
                <w:szCs w:val="23"/>
              </w:rPr>
              <w:t>Знать:</w:t>
            </w:r>
          </w:p>
          <w:p w:rsidR="006C433B" w:rsidRPr="006C433B" w:rsidRDefault="006C433B" w:rsidP="00F920F2">
            <w:pPr>
              <w:pStyle w:val="52"/>
              <w:shd w:val="clear" w:color="auto" w:fill="auto"/>
              <w:tabs>
                <w:tab w:val="left" w:pos="390"/>
              </w:tabs>
              <w:spacing w:after="0" w:line="240" w:lineRule="auto"/>
              <w:ind w:left="20" w:right="220" w:firstLine="0"/>
              <w:jc w:val="both"/>
              <w:rPr>
                <w:rFonts w:ascii="Times New Roman" w:hAnsi="Times New Roman" w:cs="Times New Roman"/>
              </w:rPr>
            </w:pPr>
            <w:r w:rsidRPr="006C433B">
              <w:rPr>
                <w:rFonts w:ascii="Times New Roman" w:hAnsi="Times New Roman" w:cs="Times New Roman"/>
              </w:rPr>
              <w:t xml:space="preserve">- стандартные задачи профессиональной деятельности  с применением программ компьютерной графики; </w:t>
            </w:r>
          </w:p>
          <w:p w:rsidR="006C433B" w:rsidRPr="006C433B" w:rsidRDefault="006C433B" w:rsidP="00F920F2">
            <w:pPr>
              <w:pStyle w:val="52"/>
              <w:shd w:val="clear" w:color="auto" w:fill="auto"/>
              <w:tabs>
                <w:tab w:val="left" w:pos="390"/>
              </w:tabs>
              <w:spacing w:after="0" w:line="240" w:lineRule="auto"/>
              <w:ind w:left="20" w:right="220" w:firstLine="0"/>
              <w:jc w:val="both"/>
              <w:rPr>
                <w:rFonts w:ascii="Times New Roman" w:hAnsi="Times New Roman" w:cs="Times New Roman"/>
              </w:rPr>
            </w:pPr>
            <w:r w:rsidRPr="006C433B">
              <w:rPr>
                <w:rFonts w:ascii="Times New Roman" w:hAnsi="Times New Roman" w:cs="Times New Roman"/>
              </w:rPr>
              <w:t>- средства и методы работы с видеоадаптерами и звуковыми;</w:t>
            </w:r>
          </w:p>
          <w:p w:rsidR="006C433B" w:rsidRPr="006C433B" w:rsidRDefault="006C433B" w:rsidP="00F920F2">
            <w:pPr>
              <w:rPr>
                <w:rFonts w:ascii="Times New Roman" w:hAnsi="Times New Roman" w:cs="Times New Roman"/>
                <w:sz w:val="23"/>
                <w:szCs w:val="23"/>
              </w:rPr>
            </w:pPr>
            <w:r w:rsidRPr="006C433B">
              <w:rPr>
                <w:rFonts w:ascii="Times New Roman" w:hAnsi="Times New Roman" w:cs="Times New Roman"/>
                <w:sz w:val="23"/>
                <w:szCs w:val="23"/>
              </w:rPr>
              <w:t>- базовые форматы двумерной и трехмерной графики, цифровых аудиофайлов, цифрового кинематографа, компьютерной анимации и цифрового видео;</w:t>
            </w:r>
          </w:p>
          <w:p w:rsidR="006C433B" w:rsidRPr="006C433B" w:rsidRDefault="006C433B" w:rsidP="00F920F2">
            <w:pPr>
              <w:rPr>
                <w:rFonts w:ascii="Times New Roman" w:hAnsi="Times New Roman" w:cs="Times New Roman"/>
                <w:sz w:val="23"/>
                <w:szCs w:val="23"/>
              </w:rPr>
            </w:pPr>
            <w:r w:rsidRPr="006C433B">
              <w:rPr>
                <w:rFonts w:ascii="Times New Roman" w:hAnsi="Times New Roman" w:cs="Times New Roman"/>
                <w:sz w:val="23"/>
                <w:szCs w:val="23"/>
              </w:rPr>
              <w:t xml:space="preserve">- назначение и виды кодеков как компонента системного программного обеспечения мультимедиа-компьютеров. </w:t>
            </w:r>
          </w:p>
          <w:p w:rsidR="006C433B" w:rsidRPr="006C433B" w:rsidRDefault="006C433B" w:rsidP="00F920F2">
            <w:pPr>
              <w:jc w:val="both"/>
              <w:rPr>
                <w:rFonts w:ascii="Times New Roman" w:hAnsi="Times New Roman" w:cs="Times New Roman"/>
                <w:b/>
                <w:sz w:val="23"/>
                <w:szCs w:val="23"/>
              </w:rPr>
            </w:pPr>
            <w:r w:rsidRPr="006C433B">
              <w:rPr>
                <w:rFonts w:ascii="Times New Roman" w:hAnsi="Times New Roman" w:cs="Times New Roman"/>
                <w:b/>
                <w:sz w:val="23"/>
                <w:szCs w:val="23"/>
              </w:rPr>
              <w:t>Уметь:</w:t>
            </w:r>
          </w:p>
          <w:p w:rsidR="006C433B" w:rsidRPr="006C433B" w:rsidRDefault="006C433B" w:rsidP="00F920F2">
            <w:pPr>
              <w:rPr>
                <w:rFonts w:ascii="Times New Roman" w:hAnsi="Times New Roman" w:cs="Times New Roman"/>
                <w:sz w:val="23"/>
                <w:szCs w:val="23"/>
              </w:rPr>
            </w:pPr>
            <w:r w:rsidRPr="006C433B">
              <w:rPr>
                <w:rFonts w:ascii="Times New Roman" w:hAnsi="Times New Roman" w:cs="Times New Roman"/>
                <w:sz w:val="23"/>
                <w:szCs w:val="23"/>
              </w:rPr>
              <w:t>- осуществлять визуализацию данных с использованием программных средств общего и специального назначения;</w:t>
            </w:r>
          </w:p>
          <w:p w:rsidR="006C433B" w:rsidRPr="006C433B" w:rsidRDefault="006C433B" w:rsidP="00F920F2">
            <w:pPr>
              <w:rPr>
                <w:rFonts w:ascii="Times New Roman" w:hAnsi="Times New Roman" w:cs="Times New Roman"/>
                <w:sz w:val="23"/>
                <w:szCs w:val="23"/>
              </w:rPr>
            </w:pPr>
            <w:r w:rsidRPr="006C433B">
              <w:rPr>
                <w:rFonts w:ascii="Times New Roman" w:hAnsi="Times New Roman" w:cs="Times New Roman"/>
                <w:sz w:val="23"/>
                <w:szCs w:val="23"/>
              </w:rPr>
              <w:t>- осуществлять оптимизацию подсистемы аудиовизуального представления информации с применением профессиональных пакетов компьютерной графики, анимации, видео.</w:t>
            </w:r>
          </w:p>
          <w:p w:rsidR="006C433B" w:rsidRPr="006C433B" w:rsidRDefault="006C433B" w:rsidP="00F920F2">
            <w:pPr>
              <w:jc w:val="both"/>
              <w:rPr>
                <w:rFonts w:ascii="Times New Roman" w:hAnsi="Times New Roman" w:cs="Times New Roman"/>
                <w:b/>
                <w:sz w:val="23"/>
                <w:szCs w:val="23"/>
              </w:rPr>
            </w:pPr>
            <w:r w:rsidRPr="006C433B">
              <w:rPr>
                <w:rFonts w:ascii="Times New Roman" w:hAnsi="Times New Roman" w:cs="Times New Roman"/>
                <w:b/>
                <w:sz w:val="23"/>
                <w:szCs w:val="23"/>
              </w:rPr>
              <w:t>Владеть:</w:t>
            </w:r>
          </w:p>
          <w:p w:rsidR="006C433B" w:rsidRPr="006C433B" w:rsidRDefault="006C433B" w:rsidP="00F920F2">
            <w:pPr>
              <w:jc w:val="both"/>
              <w:rPr>
                <w:rFonts w:ascii="Times New Roman" w:hAnsi="Times New Roman" w:cs="Times New Roman"/>
                <w:sz w:val="23"/>
                <w:szCs w:val="23"/>
              </w:rPr>
            </w:pPr>
            <w:r w:rsidRPr="006C433B">
              <w:rPr>
                <w:rFonts w:ascii="Times New Roman" w:hAnsi="Times New Roman" w:cs="Times New Roman"/>
                <w:sz w:val="23"/>
                <w:szCs w:val="23"/>
              </w:rPr>
              <w:t>- навыками обработки графической и мультимедийной информации в ИС;</w:t>
            </w:r>
          </w:p>
          <w:p w:rsidR="006C433B" w:rsidRPr="006C433B" w:rsidRDefault="006C433B" w:rsidP="00F920F2">
            <w:pPr>
              <w:rPr>
                <w:rFonts w:ascii="Times New Roman" w:hAnsi="Times New Roman" w:cs="Times New Roman"/>
                <w:sz w:val="23"/>
                <w:szCs w:val="23"/>
              </w:rPr>
            </w:pPr>
            <w:r w:rsidRPr="006C433B">
              <w:rPr>
                <w:rFonts w:ascii="Times New Roman" w:hAnsi="Times New Roman" w:cs="Times New Roman"/>
                <w:sz w:val="23"/>
                <w:szCs w:val="23"/>
              </w:rPr>
              <w:t>- основными приемами создания и редактирования аудиовизуальных данных</w:t>
            </w:r>
          </w:p>
          <w:p w:rsidR="006C433B" w:rsidRPr="006C433B" w:rsidRDefault="006C433B" w:rsidP="00F920F2">
            <w:pPr>
              <w:rPr>
                <w:rFonts w:ascii="Times New Roman" w:hAnsi="Times New Roman" w:cs="Times New Roman"/>
                <w:sz w:val="23"/>
                <w:szCs w:val="23"/>
              </w:rPr>
            </w:pPr>
            <w:r w:rsidRPr="006C433B">
              <w:rPr>
                <w:rFonts w:ascii="Times New Roman" w:hAnsi="Times New Roman" w:cs="Times New Roman"/>
                <w:sz w:val="23"/>
                <w:szCs w:val="23"/>
              </w:rPr>
              <w:t>- приемами импорта - экспорта аудиовизуальных данных;</w:t>
            </w:r>
          </w:p>
          <w:p w:rsidR="006C433B" w:rsidRPr="006C433B" w:rsidRDefault="006C433B" w:rsidP="00F920F2">
            <w:pPr>
              <w:rPr>
                <w:rFonts w:ascii="Times New Roman" w:hAnsi="Times New Roman" w:cs="Times New Roman"/>
                <w:sz w:val="23"/>
                <w:szCs w:val="23"/>
              </w:rPr>
            </w:pPr>
            <w:r w:rsidRPr="006C433B">
              <w:rPr>
                <w:rFonts w:ascii="Times New Roman" w:hAnsi="Times New Roman" w:cs="Times New Roman"/>
                <w:sz w:val="23"/>
                <w:szCs w:val="23"/>
              </w:rPr>
              <w:t>- возможностями конвертирования аудиовизуальных данных в стандартные форматы;</w:t>
            </w:r>
          </w:p>
          <w:p w:rsidR="006C433B" w:rsidRPr="006C433B" w:rsidRDefault="006C433B" w:rsidP="00F920F2">
            <w:pPr>
              <w:jc w:val="both"/>
              <w:rPr>
                <w:rFonts w:ascii="Times New Roman" w:hAnsi="Times New Roman" w:cs="Times New Roman"/>
                <w:sz w:val="23"/>
                <w:szCs w:val="23"/>
              </w:rPr>
            </w:pPr>
            <w:r w:rsidRPr="006C433B">
              <w:rPr>
                <w:rFonts w:ascii="Times New Roman" w:hAnsi="Times New Roman" w:cs="Times New Roman"/>
                <w:sz w:val="23"/>
                <w:szCs w:val="23"/>
              </w:rPr>
              <w:t>- способами создания презентаций, в частности, для обучения пользователей ИС;</w:t>
            </w:r>
          </w:p>
          <w:p w:rsidR="006C433B" w:rsidRPr="006C433B" w:rsidRDefault="006C433B" w:rsidP="006C433B">
            <w:pPr>
              <w:rPr>
                <w:rFonts w:ascii="Times New Roman" w:hAnsi="Times New Roman" w:cs="Times New Roman"/>
                <w:sz w:val="23"/>
                <w:szCs w:val="23"/>
              </w:rPr>
            </w:pPr>
            <w:r w:rsidRPr="006C433B">
              <w:rPr>
                <w:rFonts w:ascii="Times New Roman" w:hAnsi="Times New Roman" w:cs="Times New Roman"/>
                <w:sz w:val="23"/>
                <w:szCs w:val="23"/>
              </w:rPr>
              <w:t>- приемами преобразования аудиовизуальных данных в форму, соответствующую техническим характеристикам средств электронного отображения и воспроизведения графической, звуковой, кино- и видео- информации</w:t>
            </w:r>
            <w:r>
              <w:rPr>
                <w:rFonts w:ascii="Times New Roman" w:hAnsi="Times New Roman" w:cs="Times New Roman"/>
                <w:sz w:val="23"/>
                <w:szCs w:val="23"/>
              </w:rPr>
              <w:t>.</w:t>
            </w:r>
          </w:p>
        </w:tc>
      </w:tr>
      <w:tr w:rsidR="006C433B" w:rsidRPr="00CE2023" w:rsidTr="00A72075">
        <w:trPr>
          <w:trHeight w:val="557"/>
        </w:trPr>
        <w:tc>
          <w:tcPr>
            <w:tcW w:w="1733" w:type="dxa"/>
          </w:tcPr>
          <w:p w:rsidR="006C433B" w:rsidRPr="006C433B" w:rsidRDefault="006C433B" w:rsidP="00F920F2">
            <w:pPr>
              <w:rPr>
                <w:rFonts w:ascii="Times New Roman" w:hAnsi="Times New Roman" w:cs="Times New Roman"/>
                <w:sz w:val="23"/>
                <w:szCs w:val="23"/>
              </w:rPr>
            </w:pPr>
            <w:r w:rsidRPr="006C433B">
              <w:rPr>
                <w:rFonts w:ascii="Times New Roman" w:hAnsi="Times New Roman" w:cs="Times New Roman"/>
                <w:sz w:val="23"/>
                <w:szCs w:val="23"/>
              </w:rPr>
              <w:t>ПК-16</w:t>
            </w:r>
          </w:p>
          <w:p w:rsidR="006C433B" w:rsidRPr="006C433B" w:rsidRDefault="006C433B" w:rsidP="00F920F2">
            <w:pPr>
              <w:rPr>
                <w:rFonts w:ascii="Times New Roman" w:hAnsi="Times New Roman" w:cs="Times New Roman"/>
                <w:sz w:val="23"/>
                <w:szCs w:val="23"/>
              </w:rPr>
            </w:pPr>
            <w:r w:rsidRPr="006C433B">
              <w:rPr>
                <w:rFonts w:ascii="Times New Roman" w:hAnsi="Times New Roman" w:cs="Times New Roman"/>
                <w:sz w:val="23"/>
                <w:szCs w:val="23"/>
              </w:rPr>
              <w:t>умение разрабатывать контент и ИТ-сервисы предприятия и интернет-ресурсов</w:t>
            </w:r>
          </w:p>
          <w:p w:rsidR="006C433B" w:rsidRPr="006C433B" w:rsidRDefault="006C433B" w:rsidP="00F920F2">
            <w:pPr>
              <w:shd w:val="clear" w:color="auto" w:fill="FFFFFF"/>
              <w:ind w:firstLine="66"/>
              <w:rPr>
                <w:rFonts w:ascii="Times New Roman" w:hAnsi="Times New Roman" w:cs="Times New Roman"/>
                <w:sz w:val="23"/>
                <w:szCs w:val="23"/>
              </w:rPr>
            </w:pPr>
          </w:p>
        </w:tc>
        <w:tc>
          <w:tcPr>
            <w:tcW w:w="2126" w:type="dxa"/>
          </w:tcPr>
          <w:p w:rsidR="006C433B" w:rsidRPr="006C433B" w:rsidRDefault="006C433B" w:rsidP="00F920F2">
            <w:pPr>
              <w:jc w:val="both"/>
              <w:rPr>
                <w:rFonts w:ascii="Times New Roman" w:hAnsi="Times New Roman" w:cs="Times New Roman"/>
                <w:sz w:val="23"/>
                <w:szCs w:val="23"/>
              </w:rPr>
            </w:pPr>
            <w:r w:rsidRPr="006C433B">
              <w:rPr>
                <w:rFonts w:ascii="Times New Roman" w:hAnsi="Times New Roman" w:cs="Times New Roman"/>
                <w:sz w:val="23"/>
                <w:szCs w:val="23"/>
              </w:rPr>
              <w:t xml:space="preserve">Дисциплина формирует </w:t>
            </w:r>
          </w:p>
          <w:p w:rsidR="006C433B" w:rsidRPr="006C433B" w:rsidRDefault="006C433B" w:rsidP="00F920F2">
            <w:pPr>
              <w:jc w:val="both"/>
              <w:rPr>
                <w:rFonts w:ascii="Times New Roman" w:hAnsi="Times New Roman" w:cs="Times New Roman"/>
                <w:sz w:val="23"/>
                <w:szCs w:val="23"/>
              </w:rPr>
            </w:pPr>
            <w:r w:rsidRPr="006C433B">
              <w:rPr>
                <w:rFonts w:ascii="Times New Roman" w:hAnsi="Times New Roman" w:cs="Times New Roman"/>
                <w:sz w:val="23"/>
                <w:szCs w:val="23"/>
              </w:rPr>
              <w:t xml:space="preserve">знание технологий компьютерной графики и мультимедиа, необходимых при разработке контента и ИТ-сервисов </w:t>
            </w:r>
            <w:r w:rsidRPr="006C433B">
              <w:rPr>
                <w:rFonts w:ascii="Times New Roman" w:hAnsi="Times New Roman" w:cs="Times New Roman"/>
                <w:sz w:val="23"/>
                <w:szCs w:val="23"/>
              </w:rPr>
              <w:lastRenderedPageBreak/>
              <w:t>предприятия и интернет-ресурсов</w:t>
            </w:r>
          </w:p>
          <w:p w:rsidR="006C433B" w:rsidRPr="006C433B" w:rsidRDefault="006C433B" w:rsidP="00F920F2">
            <w:pPr>
              <w:jc w:val="both"/>
              <w:rPr>
                <w:rFonts w:ascii="Times New Roman" w:hAnsi="Times New Roman" w:cs="Times New Roman"/>
                <w:sz w:val="23"/>
                <w:szCs w:val="23"/>
              </w:rPr>
            </w:pPr>
            <w:r w:rsidRPr="006C433B">
              <w:rPr>
                <w:rFonts w:ascii="Times New Roman" w:hAnsi="Times New Roman" w:cs="Times New Roman"/>
                <w:sz w:val="23"/>
                <w:szCs w:val="23"/>
              </w:rPr>
              <w:t xml:space="preserve"> </w:t>
            </w:r>
          </w:p>
        </w:tc>
        <w:tc>
          <w:tcPr>
            <w:tcW w:w="5636" w:type="dxa"/>
          </w:tcPr>
          <w:p w:rsidR="006C433B" w:rsidRPr="006C433B" w:rsidRDefault="006C433B" w:rsidP="00F920F2">
            <w:pPr>
              <w:pStyle w:val="a9"/>
              <w:ind w:left="0"/>
              <w:jc w:val="both"/>
              <w:rPr>
                <w:rFonts w:ascii="Times New Roman" w:hAnsi="Times New Roman" w:cs="Times New Roman"/>
                <w:b/>
                <w:sz w:val="23"/>
                <w:szCs w:val="23"/>
              </w:rPr>
            </w:pPr>
            <w:r w:rsidRPr="006C433B">
              <w:rPr>
                <w:rFonts w:ascii="Times New Roman" w:hAnsi="Times New Roman" w:cs="Times New Roman"/>
                <w:b/>
                <w:sz w:val="23"/>
                <w:szCs w:val="23"/>
              </w:rPr>
              <w:lastRenderedPageBreak/>
              <w:t>Знать:</w:t>
            </w:r>
          </w:p>
          <w:p w:rsidR="006C433B" w:rsidRPr="006C433B" w:rsidRDefault="006C433B" w:rsidP="00F920F2">
            <w:pPr>
              <w:pStyle w:val="52"/>
              <w:shd w:val="clear" w:color="auto" w:fill="auto"/>
              <w:tabs>
                <w:tab w:val="left" w:pos="390"/>
              </w:tabs>
              <w:spacing w:after="0" w:line="240" w:lineRule="auto"/>
              <w:ind w:left="20" w:right="220" w:firstLine="0"/>
              <w:jc w:val="both"/>
              <w:rPr>
                <w:rFonts w:ascii="Times New Roman" w:hAnsi="Times New Roman" w:cs="Times New Roman"/>
              </w:rPr>
            </w:pPr>
            <w:r w:rsidRPr="006C433B">
              <w:rPr>
                <w:rFonts w:ascii="Times New Roman" w:hAnsi="Times New Roman" w:cs="Times New Roman"/>
              </w:rPr>
              <w:t>- стандартные задачи разработки контента и ИТ-сервиса предприятия с применением программ и средств мультимедиа;</w:t>
            </w:r>
          </w:p>
          <w:p w:rsidR="006C433B" w:rsidRPr="006C433B" w:rsidRDefault="006C433B" w:rsidP="00F920F2">
            <w:pPr>
              <w:pStyle w:val="52"/>
              <w:shd w:val="clear" w:color="auto" w:fill="auto"/>
              <w:tabs>
                <w:tab w:val="left" w:pos="390"/>
              </w:tabs>
              <w:spacing w:after="0" w:line="240" w:lineRule="auto"/>
              <w:ind w:left="20" w:right="220" w:firstLine="0"/>
              <w:jc w:val="both"/>
              <w:rPr>
                <w:rFonts w:ascii="Times New Roman" w:hAnsi="Times New Roman" w:cs="Times New Roman"/>
              </w:rPr>
            </w:pPr>
            <w:r w:rsidRPr="006C433B">
              <w:rPr>
                <w:rFonts w:ascii="Times New Roman" w:hAnsi="Times New Roman" w:cs="Times New Roman"/>
              </w:rPr>
              <w:t>- особенности создания мультимедийного контента</w:t>
            </w:r>
          </w:p>
          <w:p w:rsidR="006C433B" w:rsidRPr="006C433B" w:rsidRDefault="006C433B" w:rsidP="00F920F2">
            <w:pPr>
              <w:jc w:val="both"/>
              <w:rPr>
                <w:rFonts w:ascii="Times New Roman" w:hAnsi="Times New Roman" w:cs="Times New Roman"/>
                <w:b/>
                <w:sz w:val="23"/>
                <w:szCs w:val="23"/>
              </w:rPr>
            </w:pPr>
            <w:r w:rsidRPr="006C433B">
              <w:rPr>
                <w:rFonts w:ascii="Times New Roman" w:hAnsi="Times New Roman" w:cs="Times New Roman"/>
                <w:b/>
                <w:sz w:val="23"/>
                <w:szCs w:val="23"/>
              </w:rPr>
              <w:t>Уметь:</w:t>
            </w:r>
          </w:p>
          <w:p w:rsidR="006C433B" w:rsidRPr="006C433B" w:rsidRDefault="006C433B" w:rsidP="00F920F2">
            <w:pPr>
              <w:jc w:val="both"/>
              <w:rPr>
                <w:rFonts w:ascii="Times New Roman" w:hAnsi="Times New Roman" w:cs="Times New Roman"/>
                <w:sz w:val="23"/>
                <w:szCs w:val="23"/>
              </w:rPr>
            </w:pPr>
            <w:r w:rsidRPr="006C433B">
              <w:rPr>
                <w:rFonts w:ascii="Times New Roman" w:hAnsi="Times New Roman" w:cs="Times New Roman"/>
                <w:sz w:val="23"/>
                <w:szCs w:val="23"/>
              </w:rPr>
              <w:t>- применять средства компьютерной графики и мультимедиа при разработке контента и ИТ-сервиса предприятия</w:t>
            </w:r>
          </w:p>
          <w:p w:rsidR="006C433B" w:rsidRPr="006C433B" w:rsidRDefault="006C433B" w:rsidP="00F920F2">
            <w:pPr>
              <w:jc w:val="both"/>
              <w:rPr>
                <w:rFonts w:ascii="Times New Roman" w:hAnsi="Times New Roman" w:cs="Times New Roman"/>
                <w:b/>
                <w:sz w:val="23"/>
                <w:szCs w:val="23"/>
              </w:rPr>
            </w:pPr>
            <w:r w:rsidRPr="006C433B">
              <w:rPr>
                <w:rFonts w:ascii="Times New Roman" w:hAnsi="Times New Roman" w:cs="Times New Roman"/>
                <w:b/>
                <w:sz w:val="23"/>
                <w:szCs w:val="23"/>
              </w:rPr>
              <w:t>Владеть:</w:t>
            </w:r>
          </w:p>
          <w:p w:rsidR="006C433B" w:rsidRPr="006C433B" w:rsidRDefault="006C433B" w:rsidP="00F920F2">
            <w:pPr>
              <w:jc w:val="both"/>
              <w:rPr>
                <w:rFonts w:ascii="Times New Roman" w:hAnsi="Times New Roman" w:cs="Times New Roman"/>
                <w:b/>
                <w:sz w:val="23"/>
                <w:szCs w:val="23"/>
              </w:rPr>
            </w:pPr>
            <w:r w:rsidRPr="006C433B">
              <w:rPr>
                <w:rFonts w:ascii="Times New Roman" w:hAnsi="Times New Roman" w:cs="Times New Roman"/>
                <w:sz w:val="23"/>
                <w:szCs w:val="23"/>
              </w:rPr>
              <w:lastRenderedPageBreak/>
              <w:t>- методами создания мультимедийного контента  и ИТ-сервисов предприятия</w:t>
            </w:r>
            <w:r w:rsidR="00A72075">
              <w:rPr>
                <w:rFonts w:ascii="Times New Roman" w:hAnsi="Times New Roman" w:cs="Times New Roman"/>
                <w:sz w:val="23"/>
                <w:szCs w:val="23"/>
              </w:rPr>
              <w:t>.</w:t>
            </w:r>
          </w:p>
        </w:tc>
      </w:tr>
    </w:tbl>
    <w:p w:rsidR="001016D7" w:rsidRDefault="001016D7" w:rsidP="001016D7">
      <w:pPr>
        <w:ind w:left="360"/>
        <w:jc w:val="both"/>
      </w:pPr>
    </w:p>
    <w:p w:rsidR="009B77B4" w:rsidRPr="000F6BBC" w:rsidRDefault="009B77B4" w:rsidP="00414F2B">
      <w:pPr>
        <w:pStyle w:val="a9"/>
        <w:numPr>
          <w:ilvl w:val="0"/>
          <w:numId w:val="1"/>
        </w:numPr>
        <w:spacing w:after="60"/>
        <w:ind w:left="714" w:hanging="357"/>
        <w:jc w:val="both"/>
        <w:rPr>
          <w:rFonts w:ascii="Times New Roman" w:hAnsi="Times New Roman" w:cs="Times New Roman"/>
          <w:b/>
          <w:i/>
        </w:rPr>
      </w:pPr>
      <w:r w:rsidRPr="000F6BBC">
        <w:rPr>
          <w:rFonts w:ascii="Times New Roman" w:hAnsi="Times New Roman" w:cs="Times New Roman"/>
          <w:b/>
          <w:i/>
        </w:rPr>
        <w:t>Место дисциплины (модуля) в структуре образовательной программы</w:t>
      </w:r>
    </w:p>
    <w:p w:rsidR="00E82BC8" w:rsidRPr="006C433B" w:rsidRDefault="00E82BC8" w:rsidP="00E82BC8">
      <w:pPr>
        <w:ind w:firstLine="567"/>
        <w:jc w:val="both"/>
        <w:rPr>
          <w:rFonts w:ascii="Times New Roman" w:hAnsi="Times New Roman" w:cs="Times New Roman"/>
        </w:rPr>
      </w:pPr>
      <w:r w:rsidRPr="006C433B">
        <w:rPr>
          <w:rFonts w:ascii="Times New Roman" w:hAnsi="Times New Roman" w:cs="Times New Roman"/>
        </w:rPr>
        <w:t>Дисциплина относится к блоку дисциплин по выбору в</w:t>
      </w:r>
      <w:r w:rsidR="0016222C">
        <w:rPr>
          <w:rFonts w:ascii="Times New Roman" w:hAnsi="Times New Roman" w:cs="Times New Roman"/>
        </w:rPr>
        <w:t>ариативной части учебного плана</w:t>
      </w:r>
      <w:r w:rsidRPr="006C433B">
        <w:rPr>
          <w:rFonts w:ascii="Times New Roman" w:hAnsi="Times New Roman" w:cs="Times New Roman"/>
        </w:rPr>
        <w:t>.</w:t>
      </w:r>
    </w:p>
    <w:p w:rsidR="00F20592" w:rsidRPr="006C433B" w:rsidRDefault="00F20592" w:rsidP="00F20592">
      <w:pPr>
        <w:ind w:firstLine="567"/>
        <w:jc w:val="both"/>
        <w:rPr>
          <w:rFonts w:ascii="Times New Roman" w:hAnsi="Times New Roman" w:cs="Times New Roman"/>
          <w:color w:val="auto"/>
        </w:rPr>
      </w:pPr>
      <w:r w:rsidRPr="006C433B">
        <w:rPr>
          <w:rFonts w:ascii="Times New Roman" w:hAnsi="Times New Roman" w:cs="Times New Roman"/>
          <w:color w:val="auto"/>
        </w:rPr>
        <w:t>Д</w:t>
      </w:r>
      <w:r w:rsidR="001F5025" w:rsidRPr="006C433B">
        <w:rPr>
          <w:rFonts w:ascii="Times New Roman" w:hAnsi="Times New Roman" w:cs="Times New Roman"/>
          <w:color w:val="auto"/>
        </w:rPr>
        <w:t xml:space="preserve">исциплина основывается на знаниях, полученных при изучении дисциплин; «Информатика», «Математический анализ», «Линейная </w:t>
      </w:r>
      <w:r w:rsidR="00862E5C" w:rsidRPr="006C433B">
        <w:rPr>
          <w:rFonts w:ascii="Times New Roman" w:hAnsi="Times New Roman" w:cs="Times New Roman"/>
          <w:color w:val="auto"/>
        </w:rPr>
        <w:t>алгебра».</w:t>
      </w:r>
    </w:p>
    <w:p w:rsidR="00F20592" w:rsidRPr="006C433B" w:rsidRDefault="00F20592" w:rsidP="00F20592">
      <w:pPr>
        <w:pStyle w:val="33"/>
        <w:shd w:val="clear" w:color="auto" w:fill="auto"/>
        <w:spacing w:line="240" w:lineRule="auto"/>
        <w:ind w:firstLine="567"/>
        <w:jc w:val="both"/>
        <w:rPr>
          <w:rFonts w:ascii="Times New Roman" w:hAnsi="Times New Roman" w:cs="Times New Roman"/>
          <w:color w:val="auto"/>
          <w:sz w:val="24"/>
          <w:szCs w:val="24"/>
        </w:rPr>
      </w:pPr>
      <w:r w:rsidRPr="006C433B">
        <w:rPr>
          <w:rFonts w:ascii="Times New Roman" w:hAnsi="Times New Roman" w:cs="Times New Roman"/>
          <w:color w:val="auto"/>
          <w:sz w:val="24"/>
          <w:szCs w:val="24"/>
        </w:rPr>
        <w:t>Дисциплина находится в логической и содержательно-методической взаимосвязи с другими частями ОП и изучается параллельно с дисциплин</w:t>
      </w:r>
      <w:r w:rsidR="00E82BC8" w:rsidRPr="006C433B">
        <w:rPr>
          <w:rFonts w:ascii="Times New Roman" w:hAnsi="Times New Roman" w:cs="Times New Roman"/>
          <w:color w:val="auto"/>
          <w:sz w:val="24"/>
          <w:szCs w:val="24"/>
        </w:rPr>
        <w:t xml:space="preserve">ой как </w:t>
      </w:r>
      <w:r w:rsidR="00191837" w:rsidRPr="006C433B">
        <w:rPr>
          <w:rFonts w:ascii="Times New Roman" w:hAnsi="Times New Roman" w:cs="Times New Roman"/>
          <w:color w:val="auto"/>
          <w:sz w:val="24"/>
          <w:szCs w:val="24"/>
        </w:rPr>
        <w:t>«Пакеты прикладных программ».</w:t>
      </w:r>
    </w:p>
    <w:p w:rsidR="00AB74CF" w:rsidRPr="006C433B" w:rsidRDefault="00AB74CF" w:rsidP="00AB74CF">
      <w:pPr>
        <w:ind w:right="1" w:firstLine="482"/>
        <w:jc w:val="both"/>
        <w:rPr>
          <w:rFonts w:ascii="Times New Roman" w:hAnsi="Times New Roman" w:cs="Times New Roman"/>
        </w:rPr>
      </w:pPr>
      <w:r w:rsidRPr="006C433B">
        <w:rPr>
          <w:rFonts w:ascii="Times New Roman" w:hAnsi="Times New Roman" w:cs="Times New Roman"/>
        </w:rPr>
        <w:t xml:space="preserve">В частности, выпускник, освоивший программу бакалавриата, в соответствии проектным видом деятельности, должен быть готов решать следующие профессиональные задачи: </w:t>
      </w:r>
    </w:p>
    <w:p w:rsidR="00AB74CF" w:rsidRPr="006C433B" w:rsidRDefault="00AB74CF" w:rsidP="00AB74CF">
      <w:pPr>
        <w:ind w:right="1" w:firstLine="482"/>
        <w:jc w:val="both"/>
        <w:rPr>
          <w:rFonts w:ascii="Times New Roman" w:hAnsi="Times New Roman" w:cs="Times New Roman"/>
        </w:rPr>
      </w:pPr>
      <w:r w:rsidRPr="006C433B">
        <w:rPr>
          <w:rFonts w:ascii="Times New Roman" w:hAnsi="Times New Roman" w:cs="Times New Roman"/>
        </w:rPr>
        <w:t>- разработка проектов совершенствования бизнес-процессов и ИТ - инфраструктуры предприятия;</w:t>
      </w:r>
    </w:p>
    <w:p w:rsidR="00AB74CF" w:rsidRPr="006C433B" w:rsidRDefault="00AB74CF" w:rsidP="00AB74CF">
      <w:pPr>
        <w:ind w:right="1" w:firstLine="482"/>
        <w:jc w:val="both"/>
        <w:rPr>
          <w:rFonts w:ascii="Times New Roman" w:hAnsi="Times New Roman" w:cs="Times New Roman"/>
        </w:rPr>
      </w:pPr>
      <w:r w:rsidRPr="006C433B">
        <w:rPr>
          <w:rFonts w:ascii="Times New Roman" w:hAnsi="Times New Roman" w:cs="Times New Roman"/>
        </w:rP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AB74CF" w:rsidRPr="006C433B" w:rsidRDefault="00AB74CF" w:rsidP="00AB74CF">
      <w:pPr>
        <w:ind w:right="1" w:firstLine="482"/>
        <w:jc w:val="both"/>
        <w:rPr>
          <w:rFonts w:ascii="Times New Roman" w:hAnsi="Times New Roman" w:cs="Times New Roman"/>
        </w:rPr>
      </w:pPr>
      <w:r w:rsidRPr="006C433B">
        <w:rPr>
          <w:rFonts w:ascii="Times New Roman" w:hAnsi="Times New Roman" w:cs="Times New Roman"/>
        </w:rPr>
        <w:t>- выполнение работ по совершенствованию и регламентации стратегии и целей, бизнес-процессов и ИТ-инфраструктуры предприятия;</w:t>
      </w:r>
    </w:p>
    <w:p w:rsidR="00AB74CF" w:rsidRPr="006C433B" w:rsidRDefault="00AB74CF" w:rsidP="00AB74CF">
      <w:pPr>
        <w:ind w:right="1" w:firstLine="482"/>
        <w:jc w:val="both"/>
        <w:rPr>
          <w:rFonts w:ascii="Times New Roman" w:hAnsi="Times New Roman" w:cs="Times New Roman"/>
        </w:rPr>
      </w:pPr>
      <w:r w:rsidRPr="006C433B">
        <w:rPr>
          <w:rFonts w:ascii="Times New Roman" w:hAnsi="Times New Roman" w:cs="Times New Roman"/>
        </w:rPr>
        <w:t xml:space="preserve">- разработка проекта архитектуры электронного предприятия. </w:t>
      </w:r>
    </w:p>
    <w:p w:rsidR="00AB74CF" w:rsidRDefault="00A7315B" w:rsidP="00AB74CF">
      <w:pPr>
        <w:ind w:firstLine="709"/>
        <w:jc w:val="both"/>
        <w:rPr>
          <w:rFonts w:ascii="Times New Roman" w:hAnsi="Times New Roman" w:cs="Times New Roman"/>
        </w:rPr>
      </w:pPr>
      <w:r w:rsidRPr="00A7315B">
        <w:rPr>
          <w:rFonts w:ascii="Times New Roman" w:hAnsi="Times New Roman" w:cs="Times New Roman"/>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2311E" w:rsidRPr="00AB74CF" w:rsidRDefault="00C2311E" w:rsidP="00AB74CF">
      <w:pPr>
        <w:ind w:firstLine="709"/>
        <w:jc w:val="both"/>
        <w:rPr>
          <w:rFonts w:ascii="Times New Roman" w:hAnsi="Times New Roman" w:cs="Times New Roman"/>
        </w:rPr>
      </w:pPr>
    </w:p>
    <w:p w:rsidR="00AB74CF" w:rsidRPr="00AB74CF" w:rsidRDefault="00AB74CF" w:rsidP="00AB74CF">
      <w:pPr>
        <w:pStyle w:val="a9"/>
        <w:widowControl w:val="0"/>
        <w:numPr>
          <w:ilvl w:val="0"/>
          <w:numId w:val="1"/>
        </w:numPr>
        <w:autoSpaceDE w:val="0"/>
        <w:autoSpaceDN w:val="0"/>
        <w:adjustRightInd w:val="0"/>
        <w:jc w:val="both"/>
        <w:rPr>
          <w:rFonts w:ascii="Times New Roman" w:hAnsi="Times New Roman" w:cs="Times New Roman"/>
          <w:b/>
          <w:i/>
          <w:color w:val="auto"/>
        </w:rPr>
      </w:pPr>
      <w:r w:rsidRPr="00AB74CF">
        <w:rPr>
          <w:rFonts w:ascii="Times New Roman" w:hAnsi="Times New Roman" w:cs="Times New Roman"/>
          <w:b/>
          <w:i/>
          <w:color w:val="auto"/>
        </w:rPr>
        <w:t>Объем дисциплины</w:t>
      </w:r>
    </w:p>
    <w:tbl>
      <w:tblPr>
        <w:tblStyle w:val="a8"/>
        <w:tblW w:w="0" w:type="auto"/>
        <w:tblLook w:val="04A0" w:firstRow="1" w:lastRow="0" w:firstColumn="1" w:lastColumn="0" w:noHBand="0" w:noVBand="1"/>
      </w:tblPr>
      <w:tblGrid>
        <w:gridCol w:w="251"/>
        <w:gridCol w:w="5644"/>
        <w:gridCol w:w="1838"/>
        <w:gridCol w:w="1838"/>
      </w:tblGrid>
      <w:tr w:rsidR="00710C61" w:rsidRPr="00AB74CF" w:rsidTr="006C433B">
        <w:trPr>
          <w:trHeight w:val="562"/>
        </w:trPr>
        <w:tc>
          <w:tcPr>
            <w:tcW w:w="5895" w:type="dxa"/>
            <w:gridSpan w:val="2"/>
          </w:tcPr>
          <w:p w:rsidR="00710C61" w:rsidRPr="00AB74CF" w:rsidRDefault="00710C61" w:rsidP="00B938CA">
            <w:pPr>
              <w:jc w:val="center"/>
              <w:rPr>
                <w:rFonts w:ascii="Times New Roman" w:hAnsi="Times New Roman" w:cs="Times New Roman"/>
                <w:b/>
                <w:i/>
              </w:rPr>
            </w:pPr>
            <w:r w:rsidRPr="00AB74CF">
              <w:rPr>
                <w:rFonts w:ascii="Times New Roman" w:hAnsi="Times New Roman" w:cs="Times New Roman"/>
                <w:b/>
                <w:i/>
              </w:rPr>
              <w:t>Виды учебной работы</w:t>
            </w:r>
          </w:p>
        </w:tc>
        <w:tc>
          <w:tcPr>
            <w:tcW w:w="1838" w:type="dxa"/>
          </w:tcPr>
          <w:p w:rsidR="00710C61" w:rsidRPr="00AB74CF" w:rsidRDefault="00710C61" w:rsidP="00B938CA">
            <w:pPr>
              <w:jc w:val="center"/>
              <w:rPr>
                <w:rFonts w:ascii="Times New Roman" w:hAnsi="Times New Roman" w:cs="Times New Roman"/>
                <w:b/>
                <w:i/>
              </w:rPr>
            </w:pPr>
            <w:r w:rsidRPr="00AB74CF">
              <w:rPr>
                <w:rFonts w:ascii="Times New Roman" w:hAnsi="Times New Roman" w:cs="Times New Roman"/>
                <w:b/>
                <w:i/>
              </w:rPr>
              <w:t>Форма обучения</w:t>
            </w:r>
          </w:p>
          <w:p w:rsidR="00710C61" w:rsidRPr="00AB74CF" w:rsidRDefault="00710C61" w:rsidP="00B938CA">
            <w:pPr>
              <w:jc w:val="center"/>
              <w:rPr>
                <w:rFonts w:ascii="Times New Roman" w:hAnsi="Times New Roman" w:cs="Times New Roman"/>
                <w:b/>
                <w:i/>
              </w:rPr>
            </w:pPr>
            <w:r w:rsidRPr="00AB74CF">
              <w:rPr>
                <w:rFonts w:ascii="Times New Roman" w:hAnsi="Times New Roman" w:cs="Times New Roman"/>
                <w:b/>
                <w:i/>
              </w:rPr>
              <w:t>Очная</w:t>
            </w:r>
          </w:p>
        </w:tc>
        <w:tc>
          <w:tcPr>
            <w:tcW w:w="1838" w:type="dxa"/>
          </w:tcPr>
          <w:p w:rsidR="00710C61" w:rsidRPr="00AB74CF" w:rsidRDefault="00710C61" w:rsidP="00B938CA">
            <w:pPr>
              <w:jc w:val="center"/>
              <w:rPr>
                <w:rFonts w:ascii="Times New Roman" w:hAnsi="Times New Roman" w:cs="Times New Roman"/>
                <w:b/>
                <w:i/>
              </w:rPr>
            </w:pPr>
            <w:r w:rsidRPr="00AB74CF">
              <w:rPr>
                <w:rFonts w:ascii="Times New Roman" w:hAnsi="Times New Roman" w:cs="Times New Roman"/>
                <w:b/>
                <w:i/>
              </w:rPr>
              <w:t>Форма обучения</w:t>
            </w:r>
          </w:p>
          <w:p w:rsidR="00710C61" w:rsidRPr="00AB74CF" w:rsidRDefault="00710C61" w:rsidP="00710C61">
            <w:pPr>
              <w:jc w:val="center"/>
              <w:rPr>
                <w:rFonts w:ascii="Times New Roman" w:hAnsi="Times New Roman" w:cs="Times New Roman"/>
                <w:b/>
                <w:i/>
              </w:rPr>
            </w:pPr>
            <w:r>
              <w:rPr>
                <w:rFonts w:ascii="Times New Roman" w:hAnsi="Times New Roman" w:cs="Times New Roman"/>
                <w:b/>
                <w:i/>
              </w:rPr>
              <w:t>зао</w:t>
            </w:r>
            <w:r w:rsidRPr="00AB74CF">
              <w:rPr>
                <w:rFonts w:ascii="Times New Roman" w:hAnsi="Times New Roman" w:cs="Times New Roman"/>
                <w:b/>
                <w:i/>
              </w:rPr>
              <w:t>чная</w:t>
            </w:r>
          </w:p>
        </w:tc>
      </w:tr>
      <w:tr w:rsidR="00710C61" w:rsidRPr="00AB74CF" w:rsidTr="006C433B">
        <w:tc>
          <w:tcPr>
            <w:tcW w:w="5895" w:type="dxa"/>
            <w:gridSpan w:val="2"/>
          </w:tcPr>
          <w:p w:rsidR="00710C61" w:rsidRPr="006C433B" w:rsidRDefault="00710C61" w:rsidP="00B938CA">
            <w:pPr>
              <w:jc w:val="both"/>
              <w:rPr>
                <w:rFonts w:ascii="Times New Roman" w:hAnsi="Times New Roman" w:cs="Times New Roman"/>
                <w:sz w:val="23"/>
                <w:szCs w:val="23"/>
              </w:rPr>
            </w:pPr>
            <w:r w:rsidRPr="006C433B">
              <w:rPr>
                <w:rFonts w:ascii="Times New Roman" w:hAnsi="Times New Roman" w:cs="Times New Roman"/>
                <w:b/>
                <w:sz w:val="23"/>
                <w:szCs w:val="23"/>
              </w:rPr>
              <w:t>Общая трудоемкость</w:t>
            </w:r>
            <w:r w:rsidRPr="006C433B">
              <w:rPr>
                <w:rFonts w:ascii="Times New Roman" w:hAnsi="Times New Roman" w:cs="Times New Roman"/>
                <w:sz w:val="23"/>
                <w:szCs w:val="23"/>
              </w:rPr>
              <w:t>: зачетные единицы/часы</w:t>
            </w:r>
          </w:p>
        </w:tc>
        <w:tc>
          <w:tcPr>
            <w:tcW w:w="1838" w:type="dxa"/>
          </w:tcPr>
          <w:p w:rsidR="00710C61" w:rsidRPr="006C433B" w:rsidRDefault="00710C61" w:rsidP="00B938CA">
            <w:pPr>
              <w:jc w:val="center"/>
              <w:rPr>
                <w:rFonts w:ascii="Times New Roman" w:hAnsi="Times New Roman" w:cs="Times New Roman"/>
                <w:sz w:val="23"/>
                <w:szCs w:val="23"/>
              </w:rPr>
            </w:pPr>
            <w:r w:rsidRPr="006C433B">
              <w:rPr>
                <w:rFonts w:ascii="Times New Roman" w:hAnsi="Times New Roman" w:cs="Times New Roman"/>
                <w:sz w:val="23"/>
                <w:szCs w:val="23"/>
              </w:rPr>
              <w:t>216 (6 ЗЕТ)</w:t>
            </w:r>
          </w:p>
        </w:tc>
        <w:tc>
          <w:tcPr>
            <w:tcW w:w="1838" w:type="dxa"/>
          </w:tcPr>
          <w:p w:rsidR="00710C61" w:rsidRPr="006C433B" w:rsidRDefault="00710C61" w:rsidP="00B938CA">
            <w:pPr>
              <w:jc w:val="center"/>
              <w:rPr>
                <w:rFonts w:ascii="Times New Roman" w:hAnsi="Times New Roman" w:cs="Times New Roman"/>
                <w:sz w:val="23"/>
                <w:szCs w:val="23"/>
              </w:rPr>
            </w:pPr>
            <w:r w:rsidRPr="006C433B">
              <w:rPr>
                <w:rFonts w:ascii="Times New Roman" w:hAnsi="Times New Roman" w:cs="Times New Roman"/>
                <w:sz w:val="23"/>
                <w:szCs w:val="23"/>
              </w:rPr>
              <w:t>216 (6 ЗЕТ)</w:t>
            </w:r>
          </w:p>
        </w:tc>
      </w:tr>
      <w:tr w:rsidR="00710C61" w:rsidRPr="00AB74CF" w:rsidTr="006C433B">
        <w:tc>
          <w:tcPr>
            <w:tcW w:w="5895" w:type="dxa"/>
            <w:gridSpan w:val="2"/>
          </w:tcPr>
          <w:p w:rsidR="00710C61" w:rsidRPr="006C433B" w:rsidRDefault="00710C61" w:rsidP="00B938CA">
            <w:pPr>
              <w:jc w:val="both"/>
              <w:rPr>
                <w:rFonts w:ascii="Times New Roman" w:hAnsi="Times New Roman" w:cs="Times New Roman"/>
                <w:sz w:val="23"/>
                <w:szCs w:val="23"/>
              </w:rPr>
            </w:pPr>
            <w:r w:rsidRPr="006C433B">
              <w:rPr>
                <w:rFonts w:ascii="Times New Roman" w:hAnsi="Times New Roman" w:cs="Times New Roman"/>
                <w:b/>
                <w:sz w:val="23"/>
                <w:szCs w:val="23"/>
              </w:rPr>
              <w:t>Контактная работа с преподавателем</w:t>
            </w:r>
            <w:r w:rsidRPr="006C433B">
              <w:rPr>
                <w:rFonts w:ascii="Times New Roman" w:hAnsi="Times New Roman" w:cs="Times New Roman"/>
                <w:sz w:val="23"/>
                <w:szCs w:val="23"/>
              </w:rPr>
              <w:t xml:space="preserve"> (всего):</w:t>
            </w:r>
          </w:p>
        </w:tc>
        <w:tc>
          <w:tcPr>
            <w:tcW w:w="1838" w:type="dxa"/>
          </w:tcPr>
          <w:p w:rsidR="00710C61" w:rsidRPr="006C433B" w:rsidRDefault="00710C61" w:rsidP="00B938CA">
            <w:pPr>
              <w:jc w:val="center"/>
              <w:rPr>
                <w:rFonts w:ascii="Times New Roman" w:hAnsi="Times New Roman" w:cs="Times New Roman"/>
                <w:sz w:val="23"/>
                <w:szCs w:val="23"/>
                <w:lang w:val="en-US"/>
              </w:rPr>
            </w:pPr>
            <w:r w:rsidRPr="006C433B">
              <w:rPr>
                <w:rFonts w:ascii="Times New Roman" w:hAnsi="Times New Roman" w:cs="Times New Roman"/>
                <w:sz w:val="23"/>
                <w:szCs w:val="23"/>
              </w:rPr>
              <w:t>66</w:t>
            </w:r>
          </w:p>
        </w:tc>
        <w:tc>
          <w:tcPr>
            <w:tcW w:w="1838" w:type="dxa"/>
          </w:tcPr>
          <w:p w:rsidR="00710C61" w:rsidRPr="006C433B" w:rsidRDefault="00E82AA5" w:rsidP="00B938CA">
            <w:pPr>
              <w:jc w:val="center"/>
              <w:rPr>
                <w:rFonts w:ascii="Times New Roman" w:hAnsi="Times New Roman" w:cs="Times New Roman"/>
                <w:sz w:val="23"/>
                <w:szCs w:val="23"/>
              </w:rPr>
            </w:pPr>
            <w:r w:rsidRPr="006C433B">
              <w:rPr>
                <w:rFonts w:ascii="Times New Roman" w:hAnsi="Times New Roman" w:cs="Times New Roman"/>
                <w:sz w:val="23"/>
                <w:szCs w:val="23"/>
              </w:rPr>
              <w:t>12</w:t>
            </w:r>
          </w:p>
        </w:tc>
      </w:tr>
      <w:tr w:rsidR="00710C61" w:rsidRPr="00AB74CF" w:rsidTr="006C433B">
        <w:tc>
          <w:tcPr>
            <w:tcW w:w="251" w:type="dxa"/>
            <w:vMerge w:val="restart"/>
          </w:tcPr>
          <w:p w:rsidR="00710C61" w:rsidRPr="006C433B" w:rsidRDefault="00710C61" w:rsidP="00B938CA">
            <w:pPr>
              <w:jc w:val="both"/>
              <w:rPr>
                <w:rFonts w:ascii="Times New Roman" w:hAnsi="Times New Roman" w:cs="Times New Roman"/>
                <w:sz w:val="23"/>
                <w:szCs w:val="23"/>
              </w:rPr>
            </w:pPr>
          </w:p>
        </w:tc>
        <w:tc>
          <w:tcPr>
            <w:tcW w:w="5644" w:type="dxa"/>
          </w:tcPr>
          <w:p w:rsidR="00710C61" w:rsidRPr="006C433B" w:rsidRDefault="00710C61" w:rsidP="00B938CA">
            <w:pPr>
              <w:jc w:val="both"/>
              <w:rPr>
                <w:rFonts w:ascii="Times New Roman" w:hAnsi="Times New Roman" w:cs="Times New Roman"/>
                <w:sz w:val="23"/>
                <w:szCs w:val="23"/>
              </w:rPr>
            </w:pPr>
            <w:r w:rsidRPr="006C433B">
              <w:rPr>
                <w:rFonts w:ascii="Times New Roman" w:hAnsi="Times New Roman" w:cs="Times New Roman"/>
                <w:sz w:val="23"/>
                <w:szCs w:val="23"/>
              </w:rPr>
              <w:t>Лекции (ЛК)</w:t>
            </w:r>
          </w:p>
        </w:tc>
        <w:tc>
          <w:tcPr>
            <w:tcW w:w="1838" w:type="dxa"/>
          </w:tcPr>
          <w:p w:rsidR="00710C61" w:rsidRPr="006C433B" w:rsidRDefault="00710C61" w:rsidP="00B938CA">
            <w:pPr>
              <w:jc w:val="center"/>
              <w:rPr>
                <w:rFonts w:ascii="Times New Roman" w:hAnsi="Times New Roman" w:cs="Times New Roman"/>
                <w:sz w:val="23"/>
                <w:szCs w:val="23"/>
              </w:rPr>
            </w:pPr>
            <w:r w:rsidRPr="006C433B">
              <w:rPr>
                <w:rFonts w:ascii="Times New Roman" w:hAnsi="Times New Roman" w:cs="Times New Roman"/>
                <w:sz w:val="23"/>
                <w:szCs w:val="23"/>
              </w:rPr>
              <w:t>22</w:t>
            </w:r>
          </w:p>
        </w:tc>
        <w:tc>
          <w:tcPr>
            <w:tcW w:w="1838" w:type="dxa"/>
          </w:tcPr>
          <w:p w:rsidR="00710C61" w:rsidRPr="006C433B" w:rsidRDefault="00E82AA5" w:rsidP="00B938CA">
            <w:pPr>
              <w:jc w:val="center"/>
              <w:rPr>
                <w:rFonts w:ascii="Times New Roman" w:hAnsi="Times New Roman" w:cs="Times New Roman"/>
                <w:sz w:val="23"/>
                <w:szCs w:val="23"/>
              </w:rPr>
            </w:pPr>
            <w:r w:rsidRPr="006C433B">
              <w:rPr>
                <w:rFonts w:ascii="Times New Roman" w:hAnsi="Times New Roman" w:cs="Times New Roman"/>
                <w:sz w:val="23"/>
                <w:szCs w:val="23"/>
              </w:rPr>
              <w:t>4</w:t>
            </w:r>
          </w:p>
        </w:tc>
      </w:tr>
      <w:tr w:rsidR="00710C61" w:rsidRPr="00AB74CF" w:rsidTr="006C433B">
        <w:tc>
          <w:tcPr>
            <w:tcW w:w="251" w:type="dxa"/>
            <w:vMerge/>
          </w:tcPr>
          <w:p w:rsidR="00710C61" w:rsidRPr="006C433B" w:rsidRDefault="00710C61" w:rsidP="00B938CA">
            <w:pPr>
              <w:jc w:val="both"/>
              <w:rPr>
                <w:rFonts w:ascii="Times New Roman" w:hAnsi="Times New Roman" w:cs="Times New Roman"/>
                <w:sz w:val="23"/>
                <w:szCs w:val="23"/>
              </w:rPr>
            </w:pPr>
          </w:p>
        </w:tc>
        <w:tc>
          <w:tcPr>
            <w:tcW w:w="5644" w:type="dxa"/>
          </w:tcPr>
          <w:p w:rsidR="00710C61" w:rsidRPr="006C433B" w:rsidRDefault="00710C61" w:rsidP="00B938CA">
            <w:pPr>
              <w:jc w:val="both"/>
              <w:rPr>
                <w:rFonts w:ascii="Times New Roman" w:hAnsi="Times New Roman" w:cs="Times New Roman"/>
                <w:sz w:val="23"/>
                <w:szCs w:val="23"/>
              </w:rPr>
            </w:pPr>
            <w:r w:rsidRPr="006C433B">
              <w:rPr>
                <w:rFonts w:ascii="Times New Roman" w:hAnsi="Times New Roman" w:cs="Times New Roman"/>
                <w:sz w:val="23"/>
                <w:szCs w:val="23"/>
              </w:rPr>
              <w:t>Практические занятия (ПЗ)</w:t>
            </w:r>
          </w:p>
        </w:tc>
        <w:tc>
          <w:tcPr>
            <w:tcW w:w="1838" w:type="dxa"/>
          </w:tcPr>
          <w:p w:rsidR="00710C61" w:rsidRPr="006C433B" w:rsidRDefault="00710C61" w:rsidP="00B938CA">
            <w:pPr>
              <w:jc w:val="center"/>
              <w:rPr>
                <w:rFonts w:ascii="Times New Roman" w:hAnsi="Times New Roman" w:cs="Times New Roman"/>
                <w:sz w:val="23"/>
                <w:szCs w:val="23"/>
              </w:rPr>
            </w:pPr>
            <w:r w:rsidRPr="006C433B">
              <w:rPr>
                <w:rFonts w:ascii="Times New Roman" w:hAnsi="Times New Roman" w:cs="Times New Roman"/>
                <w:sz w:val="23"/>
                <w:szCs w:val="23"/>
              </w:rPr>
              <w:t>44</w:t>
            </w:r>
            <w:r w:rsidR="00A7315B">
              <w:rPr>
                <w:rFonts w:ascii="Times New Roman" w:hAnsi="Times New Roman" w:cs="Times New Roman"/>
                <w:sz w:val="23"/>
                <w:szCs w:val="23"/>
              </w:rPr>
              <w:t>***</w:t>
            </w:r>
          </w:p>
        </w:tc>
        <w:tc>
          <w:tcPr>
            <w:tcW w:w="1838" w:type="dxa"/>
          </w:tcPr>
          <w:p w:rsidR="00710C61" w:rsidRPr="006C433B" w:rsidRDefault="00E82AA5" w:rsidP="00B938CA">
            <w:pPr>
              <w:jc w:val="center"/>
              <w:rPr>
                <w:rFonts w:ascii="Times New Roman" w:hAnsi="Times New Roman" w:cs="Times New Roman"/>
                <w:sz w:val="23"/>
                <w:szCs w:val="23"/>
              </w:rPr>
            </w:pPr>
            <w:r w:rsidRPr="006C433B">
              <w:rPr>
                <w:rFonts w:ascii="Times New Roman" w:hAnsi="Times New Roman" w:cs="Times New Roman"/>
                <w:sz w:val="23"/>
                <w:szCs w:val="23"/>
              </w:rPr>
              <w:t>8</w:t>
            </w:r>
            <w:r w:rsidR="00A7315B">
              <w:rPr>
                <w:rFonts w:ascii="Times New Roman" w:hAnsi="Times New Roman" w:cs="Times New Roman"/>
                <w:sz w:val="23"/>
                <w:szCs w:val="23"/>
              </w:rPr>
              <w:t>***</w:t>
            </w:r>
          </w:p>
        </w:tc>
      </w:tr>
      <w:tr w:rsidR="00710C61" w:rsidRPr="00AB74CF" w:rsidTr="006C433B">
        <w:tc>
          <w:tcPr>
            <w:tcW w:w="251" w:type="dxa"/>
            <w:vMerge/>
          </w:tcPr>
          <w:p w:rsidR="00710C61" w:rsidRPr="006C433B" w:rsidRDefault="00710C61" w:rsidP="00B938CA">
            <w:pPr>
              <w:jc w:val="both"/>
              <w:rPr>
                <w:rFonts w:ascii="Times New Roman" w:hAnsi="Times New Roman" w:cs="Times New Roman"/>
                <w:sz w:val="23"/>
                <w:szCs w:val="23"/>
              </w:rPr>
            </w:pPr>
          </w:p>
        </w:tc>
        <w:tc>
          <w:tcPr>
            <w:tcW w:w="5644" w:type="dxa"/>
          </w:tcPr>
          <w:p w:rsidR="00710C61" w:rsidRPr="006C433B" w:rsidRDefault="00710C61" w:rsidP="00B938CA">
            <w:pPr>
              <w:jc w:val="both"/>
              <w:rPr>
                <w:rFonts w:ascii="Times New Roman" w:hAnsi="Times New Roman" w:cs="Times New Roman"/>
                <w:sz w:val="23"/>
                <w:szCs w:val="23"/>
              </w:rPr>
            </w:pPr>
            <w:r w:rsidRPr="006C433B">
              <w:rPr>
                <w:rFonts w:ascii="Times New Roman" w:hAnsi="Times New Roman" w:cs="Times New Roman"/>
                <w:sz w:val="23"/>
                <w:szCs w:val="23"/>
              </w:rPr>
              <w:t>Семинарские занятия (СЗ)</w:t>
            </w:r>
          </w:p>
        </w:tc>
        <w:tc>
          <w:tcPr>
            <w:tcW w:w="1838" w:type="dxa"/>
          </w:tcPr>
          <w:p w:rsidR="00710C61" w:rsidRPr="006C433B" w:rsidRDefault="00710C61" w:rsidP="00B938CA">
            <w:pPr>
              <w:jc w:val="center"/>
              <w:rPr>
                <w:rFonts w:ascii="Times New Roman" w:hAnsi="Times New Roman" w:cs="Times New Roman"/>
                <w:sz w:val="23"/>
                <w:szCs w:val="23"/>
              </w:rPr>
            </w:pPr>
          </w:p>
        </w:tc>
        <w:tc>
          <w:tcPr>
            <w:tcW w:w="1838" w:type="dxa"/>
          </w:tcPr>
          <w:p w:rsidR="00710C61" w:rsidRPr="006C433B" w:rsidRDefault="00710C61" w:rsidP="00B938CA">
            <w:pPr>
              <w:jc w:val="center"/>
              <w:rPr>
                <w:rFonts w:ascii="Times New Roman" w:hAnsi="Times New Roman" w:cs="Times New Roman"/>
                <w:sz w:val="23"/>
                <w:szCs w:val="23"/>
              </w:rPr>
            </w:pPr>
          </w:p>
        </w:tc>
      </w:tr>
      <w:tr w:rsidR="00710C61" w:rsidRPr="00AB74CF" w:rsidTr="006C433B">
        <w:tc>
          <w:tcPr>
            <w:tcW w:w="251" w:type="dxa"/>
            <w:vMerge/>
          </w:tcPr>
          <w:p w:rsidR="00710C61" w:rsidRPr="006C433B" w:rsidRDefault="00710C61" w:rsidP="00B938CA">
            <w:pPr>
              <w:jc w:val="both"/>
              <w:rPr>
                <w:rFonts w:ascii="Times New Roman" w:hAnsi="Times New Roman" w:cs="Times New Roman"/>
                <w:sz w:val="23"/>
                <w:szCs w:val="23"/>
              </w:rPr>
            </w:pPr>
          </w:p>
        </w:tc>
        <w:tc>
          <w:tcPr>
            <w:tcW w:w="5644" w:type="dxa"/>
          </w:tcPr>
          <w:p w:rsidR="00710C61" w:rsidRPr="006C433B" w:rsidRDefault="00710C61" w:rsidP="00B938CA">
            <w:pPr>
              <w:jc w:val="both"/>
              <w:rPr>
                <w:rFonts w:ascii="Times New Roman" w:hAnsi="Times New Roman" w:cs="Times New Roman"/>
                <w:sz w:val="23"/>
                <w:szCs w:val="23"/>
              </w:rPr>
            </w:pPr>
            <w:r w:rsidRPr="006C433B">
              <w:rPr>
                <w:rFonts w:ascii="Times New Roman" w:hAnsi="Times New Roman" w:cs="Times New Roman"/>
                <w:sz w:val="23"/>
                <w:szCs w:val="23"/>
              </w:rPr>
              <w:t>Лабораторные работы (ЛР)</w:t>
            </w:r>
          </w:p>
        </w:tc>
        <w:tc>
          <w:tcPr>
            <w:tcW w:w="1838" w:type="dxa"/>
          </w:tcPr>
          <w:p w:rsidR="00710C61" w:rsidRPr="006C433B" w:rsidRDefault="00710C61" w:rsidP="00B938CA">
            <w:pPr>
              <w:jc w:val="center"/>
              <w:rPr>
                <w:rFonts w:ascii="Times New Roman" w:hAnsi="Times New Roman" w:cs="Times New Roman"/>
                <w:sz w:val="23"/>
                <w:szCs w:val="23"/>
              </w:rPr>
            </w:pPr>
          </w:p>
        </w:tc>
        <w:tc>
          <w:tcPr>
            <w:tcW w:w="1838" w:type="dxa"/>
          </w:tcPr>
          <w:p w:rsidR="00710C61" w:rsidRPr="006C433B" w:rsidRDefault="00710C61" w:rsidP="00B938CA">
            <w:pPr>
              <w:jc w:val="center"/>
              <w:rPr>
                <w:rFonts w:ascii="Times New Roman" w:hAnsi="Times New Roman" w:cs="Times New Roman"/>
                <w:sz w:val="23"/>
                <w:szCs w:val="23"/>
              </w:rPr>
            </w:pPr>
          </w:p>
        </w:tc>
      </w:tr>
      <w:tr w:rsidR="00710C61" w:rsidRPr="00AB74CF" w:rsidTr="006C433B">
        <w:tc>
          <w:tcPr>
            <w:tcW w:w="251" w:type="dxa"/>
            <w:vMerge/>
          </w:tcPr>
          <w:p w:rsidR="00710C61" w:rsidRPr="006C433B" w:rsidRDefault="00710C61" w:rsidP="00B938CA">
            <w:pPr>
              <w:jc w:val="both"/>
              <w:rPr>
                <w:rFonts w:ascii="Times New Roman" w:hAnsi="Times New Roman" w:cs="Times New Roman"/>
                <w:sz w:val="23"/>
                <w:szCs w:val="23"/>
              </w:rPr>
            </w:pPr>
          </w:p>
        </w:tc>
        <w:tc>
          <w:tcPr>
            <w:tcW w:w="5644" w:type="dxa"/>
          </w:tcPr>
          <w:p w:rsidR="00710C61" w:rsidRPr="006C433B" w:rsidRDefault="00710C61" w:rsidP="00B938CA">
            <w:pPr>
              <w:jc w:val="both"/>
              <w:rPr>
                <w:rFonts w:ascii="Times New Roman" w:hAnsi="Times New Roman" w:cs="Times New Roman"/>
                <w:sz w:val="23"/>
                <w:szCs w:val="23"/>
              </w:rPr>
            </w:pPr>
            <w:r w:rsidRPr="006C433B">
              <w:rPr>
                <w:rFonts w:ascii="Times New Roman" w:hAnsi="Times New Roman" w:cs="Times New Roman"/>
                <w:sz w:val="23"/>
                <w:szCs w:val="23"/>
              </w:rPr>
              <w:t xml:space="preserve">Промежуточная аттестация: Зачет / </w:t>
            </w:r>
            <w:r w:rsidRPr="006C433B">
              <w:rPr>
                <w:rFonts w:ascii="Times New Roman" w:hAnsi="Times New Roman" w:cs="Times New Roman"/>
                <w:sz w:val="23"/>
                <w:szCs w:val="23"/>
                <w:u w:val="single"/>
              </w:rPr>
              <w:t>зачет с оценкой</w:t>
            </w:r>
            <w:r w:rsidRPr="006C433B">
              <w:rPr>
                <w:rFonts w:ascii="Times New Roman" w:hAnsi="Times New Roman" w:cs="Times New Roman"/>
                <w:sz w:val="23"/>
                <w:szCs w:val="23"/>
              </w:rPr>
              <w:t xml:space="preserve"> / экзамен / </w:t>
            </w:r>
          </w:p>
        </w:tc>
        <w:tc>
          <w:tcPr>
            <w:tcW w:w="1838" w:type="dxa"/>
          </w:tcPr>
          <w:p w:rsidR="00710C61" w:rsidRDefault="00710C61" w:rsidP="00B938CA">
            <w:pPr>
              <w:jc w:val="center"/>
              <w:rPr>
                <w:rFonts w:ascii="Times New Roman" w:hAnsi="Times New Roman" w:cs="Times New Roman"/>
                <w:sz w:val="23"/>
                <w:szCs w:val="23"/>
              </w:rPr>
            </w:pPr>
            <w:r w:rsidRPr="006C433B">
              <w:rPr>
                <w:rFonts w:ascii="Times New Roman" w:hAnsi="Times New Roman" w:cs="Times New Roman"/>
                <w:sz w:val="23"/>
                <w:szCs w:val="23"/>
              </w:rPr>
              <w:t>ЗаО</w:t>
            </w:r>
          </w:p>
          <w:p w:rsidR="00593A40" w:rsidRPr="006C433B" w:rsidRDefault="00593A40" w:rsidP="00B938CA">
            <w:pPr>
              <w:jc w:val="center"/>
              <w:rPr>
                <w:rFonts w:ascii="Times New Roman" w:hAnsi="Times New Roman" w:cs="Times New Roman"/>
                <w:sz w:val="23"/>
                <w:szCs w:val="23"/>
              </w:rPr>
            </w:pPr>
            <w:r>
              <w:rPr>
                <w:rFonts w:ascii="Times New Roman" w:hAnsi="Times New Roman" w:cs="Times New Roman"/>
                <w:sz w:val="23"/>
                <w:szCs w:val="23"/>
              </w:rPr>
              <w:t>2**</w:t>
            </w:r>
          </w:p>
        </w:tc>
        <w:tc>
          <w:tcPr>
            <w:tcW w:w="1838" w:type="dxa"/>
          </w:tcPr>
          <w:p w:rsidR="00E82AA5" w:rsidRPr="006C433B" w:rsidRDefault="00E82AA5" w:rsidP="00B938CA">
            <w:pPr>
              <w:jc w:val="center"/>
              <w:rPr>
                <w:rFonts w:ascii="Times New Roman" w:hAnsi="Times New Roman" w:cs="Times New Roman"/>
                <w:sz w:val="23"/>
                <w:szCs w:val="23"/>
              </w:rPr>
            </w:pPr>
            <w:r w:rsidRPr="006C433B">
              <w:rPr>
                <w:rFonts w:ascii="Times New Roman" w:hAnsi="Times New Roman" w:cs="Times New Roman"/>
                <w:sz w:val="23"/>
                <w:szCs w:val="23"/>
              </w:rPr>
              <w:t xml:space="preserve">ЗаО </w:t>
            </w:r>
          </w:p>
          <w:p w:rsidR="00710C61" w:rsidRPr="006C433B" w:rsidRDefault="00E82AA5" w:rsidP="00B938CA">
            <w:pPr>
              <w:jc w:val="center"/>
              <w:rPr>
                <w:rFonts w:ascii="Times New Roman" w:hAnsi="Times New Roman" w:cs="Times New Roman"/>
                <w:sz w:val="23"/>
                <w:szCs w:val="23"/>
              </w:rPr>
            </w:pPr>
            <w:r w:rsidRPr="006C433B">
              <w:rPr>
                <w:rFonts w:ascii="Times New Roman" w:hAnsi="Times New Roman" w:cs="Times New Roman"/>
                <w:sz w:val="23"/>
                <w:szCs w:val="23"/>
              </w:rPr>
              <w:t>4</w:t>
            </w:r>
          </w:p>
        </w:tc>
      </w:tr>
      <w:tr w:rsidR="00710C61" w:rsidRPr="00AB74CF" w:rsidTr="006C433B">
        <w:tc>
          <w:tcPr>
            <w:tcW w:w="5895" w:type="dxa"/>
            <w:gridSpan w:val="2"/>
          </w:tcPr>
          <w:p w:rsidR="00710C61" w:rsidRPr="006C433B" w:rsidRDefault="00710C61" w:rsidP="00B938CA">
            <w:pPr>
              <w:jc w:val="both"/>
              <w:rPr>
                <w:rFonts w:ascii="Times New Roman" w:hAnsi="Times New Roman" w:cs="Times New Roman"/>
                <w:sz w:val="23"/>
                <w:szCs w:val="23"/>
              </w:rPr>
            </w:pPr>
            <w:r w:rsidRPr="006C433B">
              <w:rPr>
                <w:rFonts w:ascii="Times New Roman" w:hAnsi="Times New Roman" w:cs="Times New Roman"/>
                <w:b/>
                <w:sz w:val="23"/>
                <w:szCs w:val="23"/>
              </w:rPr>
              <w:t>Самостоятельная работа</w:t>
            </w:r>
            <w:r w:rsidRPr="006C433B">
              <w:rPr>
                <w:rFonts w:ascii="Times New Roman" w:hAnsi="Times New Roman" w:cs="Times New Roman"/>
                <w:sz w:val="23"/>
                <w:szCs w:val="23"/>
              </w:rPr>
              <w:t xml:space="preserve"> (СРС)</w:t>
            </w:r>
          </w:p>
        </w:tc>
        <w:tc>
          <w:tcPr>
            <w:tcW w:w="1838" w:type="dxa"/>
          </w:tcPr>
          <w:p w:rsidR="00710C61" w:rsidRPr="006C433B" w:rsidRDefault="00710C61" w:rsidP="00B938CA">
            <w:pPr>
              <w:jc w:val="center"/>
              <w:rPr>
                <w:rFonts w:ascii="Times New Roman" w:hAnsi="Times New Roman" w:cs="Times New Roman"/>
                <w:sz w:val="23"/>
                <w:szCs w:val="23"/>
              </w:rPr>
            </w:pPr>
            <w:r w:rsidRPr="006C433B">
              <w:rPr>
                <w:rFonts w:ascii="Times New Roman" w:hAnsi="Times New Roman" w:cs="Times New Roman"/>
                <w:sz w:val="23"/>
                <w:szCs w:val="23"/>
              </w:rPr>
              <w:t>150</w:t>
            </w:r>
          </w:p>
        </w:tc>
        <w:tc>
          <w:tcPr>
            <w:tcW w:w="1838" w:type="dxa"/>
          </w:tcPr>
          <w:p w:rsidR="00710C61" w:rsidRPr="006C433B" w:rsidRDefault="00E82AA5" w:rsidP="00B938CA">
            <w:pPr>
              <w:jc w:val="center"/>
              <w:rPr>
                <w:rFonts w:ascii="Times New Roman" w:hAnsi="Times New Roman" w:cs="Times New Roman"/>
                <w:sz w:val="23"/>
                <w:szCs w:val="23"/>
              </w:rPr>
            </w:pPr>
            <w:r w:rsidRPr="006C433B">
              <w:rPr>
                <w:rFonts w:ascii="Times New Roman" w:hAnsi="Times New Roman" w:cs="Times New Roman"/>
                <w:sz w:val="23"/>
                <w:szCs w:val="23"/>
              </w:rPr>
              <w:t>200</w:t>
            </w:r>
          </w:p>
        </w:tc>
      </w:tr>
    </w:tbl>
    <w:p w:rsidR="00593A40" w:rsidRPr="0032333B" w:rsidRDefault="00593A40" w:rsidP="00593A40">
      <w:pPr>
        <w:rPr>
          <w:rFonts w:ascii="Times New Roman" w:hAnsi="Times New Roman" w:cs="Times New Roman"/>
        </w:rPr>
      </w:pPr>
      <w:bookmarkStart w:id="1" w:name="OLE_LINK1"/>
      <w:bookmarkStart w:id="2" w:name="OLE_LINK2"/>
      <w:r w:rsidRPr="0032333B">
        <w:rPr>
          <w:rFonts w:ascii="Times New Roman" w:hAnsi="Times New Roman" w:cs="Times New Roman"/>
        </w:rPr>
        <w:t>**включена в трудоемкость практических/семинарских/лабораторных занятий</w:t>
      </w:r>
      <w:bookmarkEnd w:id="1"/>
      <w:bookmarkEnd w:id="2"/>
    </w:p>
    <w:p w:rsidR="00AB74CF" w:rsidRDefault="00A7315B" w:rsidP="00AB74CF">
      <w:pPr>
        <w:jc w:val="both"/>
        <w:rPr>
          <w:rFonts w:ascii="Times New Roman" w:hAnsi="Times New Roman" w:cs="Times New Roman"/>
          <w:color w:val="auto"/>
        </w:rPr>
      </w:pPr>
      <w:r w:rsidRPr="00A7315B">
        <w:rPr>
          <w:rFonts w:ascii="Times New Roman" w:hAnsi="Times New Roman" w:cs="Times New Roman"/>
          <w:color w:val="auto"/>
        </w:rPr>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C2311E" w:rsidRPr="00A7315B" w:rsidRDefault="00C2311E" w:rsidP="00AB74CF">
      <w:pPr>
        <w:jc w:val="both"/>
        <w:rPr>
          <w:rFonts w:ascii="Times New Roman" w:hAnsi="Times New Roman" w:cs="Times New Roman"/>
          <w:color w:val="auto"/>
        </w:rPr>
      </w:pPr>
    </w:p>
    <w:p w:rsidR="000C72FB" w:rsidRPr="000F6BBC" w:rsidRDefault="000C72FB" w:rsidP="006C433B">
      <w:pPr>
        <w:pStyle w:val="a9"/>
        <w:numPr>
          <w:ilvl w:val="0"/>
          <w:numId w:val="1"/>
        </w:numPr>
        <w:spacing w:after="60"/>
        <w:contextualSpacing w:val="0"/>
        <w:jc w:val="both"/>
        <w:rPr>
          <w:rFonts w:ascii="Times New Roman" w:hAnsi="Times New Roman" w:cs="Times New Roman"/>
          <w:b/>
          <w:i/>
        </w:rPr>
      </w:pPr>
      <w:r w:rsidRPr="000F6BBC">
        <w:rPr>
          <w:rFonts w:ascii="Times New Roman" w:hAnsi="Times New Roman" w:cs="Times New Roman"/>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0F6BBC" w:rsidRDefault="00E4258F" w:rsidP="006C433B">
      <w:pPr>
        <w:pStyle w:val="a9"/>
        <w:spacing w:after="60"/>
        <w:ind w:left="426"/>
        <w:contextualSpacing w:val="0"/>
        <w:jc w:val="both"/>
        <w:rPr>
          <w:rFonts w:ascii="Times New Roman" w:hAnsi="Times New Roman" w:cs="Times New Roman"/>
          <w:i/>
        </w:rPr>
      </w:pPr>
      <w:r w:rsidRPr="000F6BBC">
        <w:rPr>
          <w:rFonts w:ascii="Times New Roman" w:hAnsi="Times New Roman" w:cs="Times New Roman"/>
          <w:i/>
        </w:rPr>
        <w:lastRenderedPageBreak/>
        <w:t>4.1. </w:t>
      </w:r>
      <w:r w:rsidR="000C72FB" w:rsidRPr="000F6BBC">
        <w:rPr>
          <w:rFonts w:ascii="Times New Roman" w:hAnsi="Times New Roman" w:cs="Times New Roman"/>
          <w:i/>
        </w:rPr>
        <w:t>Распределение часов по разделам/темам и видам работы</w:t>
      </w:r>
    </w:p>
    <w:p w:rsidR="000C72FB" w:rsidRPr="000F6BBC" w:rsidRDefault="000C72FB" w:rsidP="006C433B">
      <w:pPr>
        <w:pStyle w:val="a9"/>
        <w:numPr>
          <w:ilvl w:val="2"/>
          <w:numId w:val="1"/>
        </w:numPr>
        <w:spacing w:after="60"/>
        <w:contextualSpacing w:val="0"/>
        <w:jc w:val="both"/>
        <w:rPr>
          <w:rFonts w:ascii="Times New Roman" w:hAnsi="Times New Roman" w:cs="Times New Roman"/>
          <w:i/>
        </w:rPr>
      </w:pPr>
      <w:r w:rsidRPr="000F6BBC">
        <w:rPr>
          <w:rFonts w:ascii="Times New Roman" w:hAnsi="Times New Roman" w:cs="Times New Roman"/>
          <w:i/>
        </w:rPr>
        <w:t>Очная форма обучения</w:t>
      </w:r>
    </w:p>
    <w:tbl>
      <w:tblPr>
        <w:tblStyle w:val="a8"/>
        <w:tblW w:w="0" w:type="auto"/>
        <w:tblLayout w:type="fixed"/>
        <w:tblLook w:val="04A0" w:firstRow="1" w:lastRow="0" w:firstColumn="1" w:lastColumn="0" w:noHBand="0" w:noVBand="1"/>
      </w:tblPr>
      <w:tblGrid>
        <w:gridCol w:w="590"/>
        <w:gridCol w:w="3629"/>
        <w:gridCol w:w="851"/>
        <w:gridCol w:w="850"/>
        <w:gridCol w:w="992"/>
        <w:gridCol w:w="851"/>
        <w:gridCol w:w="1808"/>
      </w:tblGrid>
      <w:tr w:rsidR="000C72FB" w:rsidRPr="000F6BBC" w:rsidTr="00A72075">
        <w:tc>
          <w:tcPr>
            <w:tcW w:w="590" w:type="dxa"/>
            <w:vMerge w:val="restart"/>
          </w:tcPr>
          <w:p w:rsidR="000C72FB" w:rsidRPr="000F6BBC" w:rsidRDefault="000C72FB" w:rsidP="00A25EAC">
            <w:pPr>
              <w:jc w:val="center"/>
              <w:rPr>
                <w:rFonts w:ascii="Times New Roman" w:hAnsi="Times New Roman" w:cs="Times New Roman"/>
                <w:b/>
              </w:rPr>
            </w:pPr>
          </w:p>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 п/п</w:t>
            </w:r>
          </w:p>
        </w:tc>
        <w:tc>
          <w:tcPr>
            <w:tcW w:w="3629" w:type="dxa"/>
            <w:vMerge w:val="restart"/>
          </w:tcPr>
          <w:p w:rsidR="000C72FB" w:rsidRPr="000F6BBC" w:rsidRDefault="000C72FB" w:rsidP="00A25EAC">
            <w:pPr>
              <w:jc w:val="center"/>
              <w:rPr>
                <w:rFonts w:ascii="Times New Roman" w:hAnsi="Times New Roman" w:cs="Times New Roman"/>
                <w:b/>
              </w:rPr>
            </w:pPr>
          </w:p>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Раздел/тема</w:t>
            </w:r>
          </w:p>
        </w:tc>
        <w:tc>
          <w:tcPr>
            <w:tcW w:w="851" w:type="dxa"/>
            <w:vMerge w:val="restart"/>
          </w:tcPr>
          <w:p w:rsidR="000C72FB" w:rsidRPr="000F6BBC" w:rsidRDefault="000C72FB" w:rsidP="00A25EAC">
            <w:pPr>
              <w:jc w:val="center"/>
              <w:rPr>
                <w:rFonts w:ascii="Times New Roman" w:hAnsi="Times New Roman" w:cs="Times New Roman"/>
                <w:b/>
              </w:rPr>
            </w:pPr>
          </w:p>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Всего час.</w:t>
            </w:r>
          </w:p>
        </w:tc>
        <w:tc>
          <w:tcPr>
            <w:tcW w:w="4501" w:type="dxa"/>
            <w:gridSpan w:val="4"/>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Виды учебной работы (в часах)</w:t>
            </w:r>
          </w:p>
        </w:tc>
      </w:tr>
      <w:tr w:rsidR="000C72FB" w:rsidRPr="000F6BBC" w:rsidTr="00A72075">
        <w:tc>
          <w:tcPr>
            <w:tcW w:w="590" w:type="dxa"/>
            <w:vMerge/>
          </w:tcPr>
          <w:p w:rsidR="000C72FB" w:rsidRPr="000F6BBC" w:rsidRDefault="000C72FB" w:rsidP="00A25EAC">
            <w:pPr>
              <w:jc w:val="center"/>
              <w:rPr>
                <w:rFonts w:ascii="Times New Roman" w:hAnsi="Times New Roman" w:cs="Times New Roman"/>
                <w:b/>
              </w:rPr>
            </w:pPr>
          </w:p>
        </w:tc>
        <w:tc>
          <w:tcPr>
            <w:tcW w:w="3629" w:type="dxa"/>
            <w:vMerge/>
          </w:tcPr>
          <w:p w:rsidR="000C72FB" w:rsidRPr="000F6BBC" w:rsidRDefault="000C72FB" w:rsidP="00A25EAC">
            <w:pPr>
              <w:jc w:val="center"/>
              <w:rPr>
                <w:rFonts w:ascii="Times New Roman" w:hAnsi="Times New Roman" w:cs="Times New Roman"/>
                <w:b/>
              </w:rPr>
            </w:pPr>
          </w:p>
        </w:tc>
        <w:tc>
          <w:tcPr>
            <w:tcW w:w="851" w:type="dxa"/>
            <w:vMerge/>
          </w:tcPr>
          <w:p w:rsidR="000C72FB" w:rsidRPr="000F6BBC" w:rsidRDefault="000C72FB" w:rsidP="00A25EAC">
            <w:pPr>
              <w:jc w:val="center"/>
              <w:rPr>
                <w:rFonts w:ascii="Times New Roman" w:hAnsi="Times New Roman" w:cs="Times New Roman"/>
                <w:b/>
              </w:rPr>
            </w:pPr>
          </w:p>
        </w:tc>
        <w:tc>
          <w:tcPr>
            <w:tcW w:w="2693" w:type="dxa"/>
            <w:gridSpan w:val="3"/>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Аудиторная работа</w:t>
            </w:r>
          </w:p>
        </w:tc>
        <w:tc>
          <w:tcPr>
            <w:tcW w:w="1808" w:type="dxa"/>
            <w:vMerge w:val="restart"/>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Самостоятельная работа</w:t>
            </w:r>
          </w:p>
        </w:tc>
      </w:tr>
      <w:tr w:rsidR="000C72FB" w:rsidRPr="000F6BBC" w:rsidTr="00A72075">
        <w:tc>
          <w:tcPr>
            <w:tcW w:w="590" w:type="dxa"/>
            <w:vMerge/>
          </w:tcPr>
          <w:p w:rsidR="000C72FB" w:rsidRPr="000F6BBC" w:rsidRDefault="000C72FB" w:rsidP="00A25EAC">
            <w:pPr>
              <w:jc w:val="both"/>
              <w:rPr>
                <w:rFonts w:ascii="Times New Roman" w:hAnsi="Times New Roman" w:cs="Times New Roman"/>
              </w:rPr>
            </w:pPr>
          </w:p>
        </w:tc>
        <w:tc>
          <w:tcPr>
            <w:tcW w:w="3629" w:type="dxa"/>
            <w:vMerge/>
          </w:tcPr>
          <w:p w:rsidR="000C72FB" w:rsidRPr="000F6BBC" w:rsidRDefault="000C72FB" w:rsidP="00A25EAC">
            <w:pPr>
              <w:jc w:val="both"/>
              <w:rPr>
                <w:rFonts w:ascii="Times New Roman" w:hAnsi="Times New Roman" w:cs="Times New Roman"/>
              </w:rPr>
            </w:pPr>
          </w:p>
        </w:tc>
        <w:tc>
          <w:tcPr>
            <w:tcW w:w="851" w:type="dxa"/>
            <w:vMerge/>
          </w:tcPr>
          <w:p w:rsidR="000C72FB" w:rsidRPr="000F6BBC" w:rsidRDefault="000C72FB" w:rsidP="00A25EAC">
            <w:pPr>
              <w:jc w:val="both"/>
              <w:rPr>
                <w:rFonts w:ascii="Times New Roman" w:hAnsi="Times New Roman" w:cs="Times New Roman"/>
              </w:rPr>
            </w:pPr>
          </w:p>
        </w:tc>
        <w:tc>
          <w:tcPr>
            <w:tcW w:w="850" w:type="dxa"/>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ЛК</w:t>
            </w:r>
          </w:p>
        </w:tc>
        <w:tc>
          <w:tcPr>
            <w:tcW w:w="992" w:type="dxa"/>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ПР\Лаб</w:t>
            </w:r>
          </w:p>
        </w:tc>
        <w:tc>
          <w:tcPr>
            <w:tcW w:w="851" w:type="dxa"/>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СЕМ</w:t>
            </w:r>
          </w:p>
        </w:tc>
        <w:tc>
          <w:tcPr>
            <w:tcW w:w="1808" w:type="dxa"/>
            <w:vMerge/>
          </w:tcPr>
          <w:p w:rsidR="000C72FB" w:rsidRPr="000F6BBC" w:rsidRDefault="000C72FB" w:rsidP="00A25EAC">
            <w:pPr>
              <w:jc w:val="both"/>
              <w:rPr>
                <w:rFonts w:ascii="Times New Roman" w:hAnsi="Times New Roman" w:cs="Times New Roman"/>
              </w:rPr>
            </w:pPr>
          </w:p>
        </w:tc>
      </w:tr>
      <w:tr w:rsidR="00680F88" w:rsidRPr="000F6BBC" w:rsidTr="00A72075">
        <w:tc>
          <w:tcPr>
            <w:tcW w:w="590" w:type="dxa"/>
          </w:tcPr>
          <w:p w:rsidR="00680F88" w:rsidRPr="000F6BBC" w:rsidRDefault="00680F88" w:rsidP="00A25EAC">
            <w:pPr>
              <w:pStyle w:val="a9"/>
              <w:numPr>
                <w:ilvl w:val="0"/>
                <w:numId w:val="2"/>
              </w:numPr>
              <w:jc w:val="both"/>
              <w:rPr>
                <w:rFonts w:ascii="Times New Roman" w:hAnsi="Times New Roman" w:cs="Times New Roman"/>
              </w:rPr>
            </w:pPr>
          </w:p>
        </w:tc>
        <w:tc>
          <w:tcPr>
            <w:tcW w:w="3629" w:type="dxa"/>
          </w:tcPr>
          <w:p w:rsidR="00680F88" w:rsidRPr="00862E5C" w:rsidRDefault="00680F88" w:rsidP="00B938CA">
            <w:pPr>
              <w:rPr>
                <w:rFonts w:ascii="Times New Roman" w:hAnsi="Times New Roman" w:cs="Times New Roman"/>
              </w:rPr>
            </w:pPr>
            <w:r w:rsidRPr="00862E5C">
              <w:rPr>
                <w:rFonts w:ascii="Times New Roman" w:hAnsi="Times New Roman" w:cs="Times New Roman"/>
              </w:rPr>
              <w:t>Основные понятия графической информации и мультимедийных технологий. Органы чувств и виды информации</w:t>
            </w:r>
          </w:p>
        </w:tc>
        <w:tc>
          <w:tcPr>
            <w:tcW w:w="851" w:type="dxa"/>
          </w:tcPr>
          <w:p w:rsidR="00680F88" w:rsidRPr="000F6BBC" w:rsidRDefault="00AB74CF" w:rsidP="00A25EAC">
            <w:pPr>
              <w:jc w:val="center"/>
              <w:rPr>
                <w:rFonts w:ascii="Times New Roman" w:hAnsi="Times New Roman" w:cs="Times New Roman"/>
              </w:rPr>
            </w:pPr>
            <w:r>
              <w:rPr>
                <w:rFonts w:ascii="Times New Roman" w:hAnsi="Times New Roman" w:cs="Times New Roman"/>
              </w:rPr>
              <w:t>19</w:t>
            </w:r>
          </w:p>
        </w:tc>
        <w:tc>
          <w:tcPr>
            <w:tcW w:w="850" w:type="dxa"/>
          </w:tcPr>
          <w:p w:rsidR="00680F88" w:rsidRPr="000F6BBC" w:rsidRDefault="00AB74CF" w:rsidP="00A25EAC">
            <w:pPr>
              <w:jc w:val="center"/>
              <w:rPr>
                <w:rFonts w:ascii="Times New Roman" w:hAnsi="Times New Roman" w:cs="Times New Roman"/>
              </w:rPr>
            </w:pPr>
            <w:r>
              <w:rPr>
                <w:rFonts w:ascii="Times New Roman" w:hAnsi="Times New Roman" w:cs="Times New Roman"/>
              </w:rPr>
              <w:t>2</w:t>
            </w:r>
          </w:p>
        </w:tc>
        <w:tc>
          <w:tcPr>
            <w:tcW w:w="992" w:type="dxa"/>
          </w:tcPr>
          <w:p w:rsidR="00680F88" w:rsidRPr="000F6BBC" w:rsidRDefault="00AB74CF" w:rsidP="00A25EAC">
            <w:pPr>
              <w:jc w:val="center"/>
              <w:rPr>
                <w:rFonts w:ascii="Times New Roman" w:hAnsi="Times New Roman" w:cs="Times New Roman"/>
              </w:rPr>
            </w:pPr>
            <w:r>
              <w:rPr>
                <w:rFonts w:ascii="Times New Roman" w:hAnsi="Times New Roman" w:cs="Times New Roman"/>
              </w:rPr>
              <w:t>4</w:t>
            </w:r>
          </w:p>
        </w:tc>
        <w:tc>
          <w:tcPr>
            <w:tcW w:w="851" w:type="dxa"/>
          </w:tcPr>
          <w:p w:rsidR="00680F88" w:rsidRPr="000F6BBC" w:rsidRDefault="00680F88" w:rsidP="00A25EAC">
            <w:pPr>
              <w:jc w:val="center"/>
              <w:rPr>
                <w:rFonts w:ascii="Times New Roman" w:hAnsi="Times New Roman" w:cs="Times New Roman"/>
              </w:rPr>
            </w:pPr>
          </w:p>
        </w:tc>
        <w:tc>
          <w:tcPr>
            <w:tcW w:w="1808" w:type="dxa"/>
          </w:tcPr>
          <w:p w:rsidR="00680F88" w:rsidRPr="000F6BBC" w:rsidRDefault="00AB74CF" w:rsidP="00A25EAC">
            <w:pPr>
              <w:jc w:val="center"/>
              <w:rPr>
                <w:rFonts w:ascii="Times New Roman" w:hAnsi="Times New Roman" w:cs="Times New Roman"/>
              </w:rPr>
            </w:pPr>
            <w:r>
              <w:rPr>
                <w:rFonts w:ascii="Times New Roman" w:hAnsi="Times New Roman" w:cs="Times New Roman"/>
              </w:rPr>
              <w:t>13</w:t>
            </w:r>
          </w:p>
        </w:tc>
      </w:tr>
      <w:tr w:rsidR="00680F88" w:rsidRPr="000F6BBC" w:rsidTr="00A72075">
        <w:tc>
          <w:tcPr>
            <w:tcW w:w="590" w:type="dxa"/>
          </w:tcPr>
          <w:p w:rsidR="00680F88" w:rsidRPr="000F6BBC" w:rsidRDefault="00680F88" w:rsidP="00A25EAC">
            <w:pPr>
              <w:pStyle w:val="a9"/>
              <w:numPr>
                <w:ilvl w:val="0"/>
                <w:numId w:val="2"/>
              </w:numPr>
              <w:jc w:val="both"/>
              <w:rPr>
                <w:rFonts w:ascii="Times New Roman" w:hAnsi="Times New Roman" w:cs="Times New Roman"/>
              </w:rPr>
            </w:pPr>
          </w:p>
        </w:tc>
        <w:tc>
          <w:tcPr>
            <w:tcW w:w="3629" w:type="dxa"/>
          </w:tcPr>
          <w:p w:rsidR="00680F88" w:rsidRPr="00A66492" w:rsidRDefault="00680F88" w:rsidP="00B938CA">
            <w:pPr>
              <w:rPr>
                <w:rFonts w:ascii="Times New Roman" w:hAnsi="Times New Roman" w:cs="Times New Roman"/>
              </w:rPr>
            </w:pPr>
            <w:r w:rsidRPr="00A66492">
              <w:rPr>
                <w:rFonts w:ascii="Times New Roman" w:hAnsi="Times New Roman" w:cs="Times New Roman"/>
              </w:rPr>
              <w:t>Характеристика, возможности и области применения мультимедийных приложений</w:t>
            </w:r>
          </w:p>
        </w:tc>
        <w:tc>
          <w:tcPr>
            <w:tcW w:w="851" w:type="dxa"/>
          </w:tcPr>
          <w:p w:rsidR="00680F88" w:rsidRPr="000F6BBC" w:rsidRDefault="00AB74CF" w:rsidP="00A25EAC">
            <w:pPr>
              <w:jc w:val="center"/>
              <w:rPr>
                <w:rFonts w:ascii="Times New Roman" w:hAnsi="Times New Roman" w:cs="Times New Roman"/>
              </w:rPr>
            </w:pPr>
            <w:r>
              <w:rPr>
                <w:rFonts w:ascii="Times New Roman" w:hAnsi="Times New Roman" w:cs="Times New Roman"/>
              </w:rPr>
              <w:t>19</w:t>
            </w:r>
          </w:p>
        </w:tc>
        <w:tc>
          <w:tcPr>
            <w:tcW w:w="850" w:type="dxa"/>
          </w:tcPr>
          <w:p w:rsidR="00680F88" w:rsidRPr="000F6BBC" w:rsidRDefault="00AB74CF" w:rsidP="00A25EAC">
            <w:pPr>
              <w:jc w:val="center"/>
              <w:rPr>
                <w:rFonts w:ascii="Times New Roman" w:hAnsi="Times New Roman" w:cs="Times New Roman"/>
              </w:rPr>
            </w:pPr>
            <w:r>
              <w:rPr>
                <w:rFonts w:ascii="Times New Roman" w:hAnsi="Times New Roman" w:cs="Times New Roman"/>
              </w:rPr>
              <w:t>2</w:t>
            </w:r>
            <w:r w:rsidR="008B1D0C">
              <w:rPr>
                <w:rFonts w:ascii="Times New Roman" w:hAnsi="Times New Roman" w:cs="Times New Roman"/>
              </w:rPr>
              <w:t>(1*)</w:t>
            </w:r>
          </w:p>
        </w:tc>
        <w:tc>
          <w:tcPr>
            <w:tcW w:w="992" w:type="dxa"/>
          </w:tcPr>
          <w:p w:rsidR="00680F88" w:rsidRPr="000F6BBC" w:rsidRDefault="00AB74CF" w:rsidP="00A25EAC">
            <w:pPr>
              <w:jc w:val="center"/>
              <w:rPr>
                <w:rFonts w:ascii="Times New Roman" w:hAnsi="Times New Roman" w:cs="Times New Roman"/>
              </w:rPr>
            </w:pPr>
            <w:r>
              <w:rPr>
                <w:rFonts w:ascii="Times New Roman" w:hAnsi="Times New Roman" w:cs="Times New Roman"/>
              </w:rPr>
              <w:t>4</w:t>
            </w:r>
          </w:p>
        </w:tc>
        <w:tc>
          <w:tcPr>
            <w:tcW w:w="851" w:type="dxa"/>
          </w:tcPr>
          <w:p w:rsidR="00680F88" w:rsidRPr="000F6BBC" w:rsidRDefault="00680F88" w:rsidP="00A25EAC">
            <w:pPr>
              <w:jc w:val="center"/>
              <w:rPr>
                <w:rFonts w:ascii="Times New Roman" w:hAnsi="Times New Roman" w:cs="Times New Roman"/>
              </w:rPr>
            </w:pPr>
          </w:p>
        </w:tc>
        <w:tc>
          <w:tcPr>
            <w:tcW w:w="1808" w:type="dxa"/>
          </w:tcPr>
          <w:p w:rsidR="00680F88" w:rsidRPr="000F6BBC" w:rsidRDefault="00AB74CF" w:rsidP="00A25EAC">
            <w:pPr>
              <w:jc w:val="center"/>
              <w:rPr>
                <w:rFonts w:ascii="Times New Roman" w:hAnsi="Times New Roman" w:cs="Times New Roman"/>
              </w:rPr>
            </w:pPr>
            <w:r>
              <w:rPr>
                <w:rFonts w:ascii="Times New Roman" w:hAnsi="Times New Roman" w:cs="Times New Roman"/>
              </w:rPr>
              <w:t>13</w:t>
            </w:r>
          </w:p>
        </w:tc>
      </w:tr>
      <w:tr w:rsidR="00AB74CF" w:rsidRPr="000F6BBC" w:rsidTr="00A72075">
        <w:tc>
          <w:tcPr>
            <w:tcW w:w="590" w:type="dxa"/>
          </w:tcPr>
          <w:p w:rsidR="00AB74CF" w:rsidRPr="000F6BBC" w:rsidRDefault="00AB74CF" w:rsidP="00A25EAC">
            <w:pPr>
              <w:pStyle w:val="a9"/>
              <w:numPr>
                <w:ilvl w:val="0"/>
                <w:numId w:val="2"/>
              </w:numPr>
              <w:jc w:val="both"/>
              <w:rPr>
                <w:rFonts w:ascii="Times New Roman" w:hAnsi="Times New Roman" w:cs="Times New Roman"/>
              </w:rPr>
            </w:pPr>
          </w:p>
        </w:tc>
        <w:tc>
          <w:tcPr>
            <w:tcW w:w="3629" w:type="dxa"/>
          </w:tcPr>
          <w:p w:rsidR="00AB74CF" w:rsidRPr="00A66492" w:rsidRDefault="00AB74CF" w:rsidP="00B938CA">
            <w:pPr>
              <w:rPr>
                <w:rFonts w:ascii="Times New Roman" w:hAnsi="Times New Roman" w:cs="Times New Roman"/>
              </w:rPr>
            </w:pPr>
            <w:r w:rsidRPr="00A66492">
              <w:rPr>
                <w:rFonts w:ascii="Times New Roman" w:hAnsi="Times New Roman" w:cs="Times New Roman"/>
              </w:rPr>
              <w:t>Мультимедийные технологии и средства массовой и межличностной коммуникации. Аппаратные средства мультимедийных технологий. Основы технологии проектирования конечного продукта в соответствии с Единой системой конструкторской документации (ЕСКД)</w:t>
            </w:r>
          </w:p>
        </w:tc>
        <w:tc>
          <w:tcPr>
            <w:tcW w:w="851" w:type="dxa"/>
          </w:tcPr>
          <w:p w:rsidR="00AB74CF" w:rsidRPr="000F6BBC" w:rsidRDefault="00AB74CF" w:rsidP="00A25EAC">
            <w:pPr>
              <w:jc w:val="center"/>
              <w:rPr>
                <w:rFonts w:ascii="Times New Roman" w:hAnsi="Times New Roman" w:cs="Times New Roman"/>
              </w:rPr>
            </w:pPr>
            <w:r>
              <w:rPr>
                <w:rFonts w:ascii="Times New Roman" w:hAnsi="Times New Roman" w:cs="Times New Roman"/>
              </w:rPr>
              <w:t>19</w:t>
            </w:r>
          </w:p>
        </w:tc>
        <w:tc>
          <w:tcPr>
            <w:tcW w:w="850" w:type="dxa"/>
          </w:tcPr>
          <w:p w:rsidR="00AB74CF" w:rsidRPr="000F6BBC" w:rsidRDefault="00AB74CF" w:rsidP="00A25EAC">
            <w:pPr>
              <w:jc w:val="center"/>
              <w:rPr>
                <w:rFonts w:ascii="Times New Roman" w:hAnsi="Times New Roman" w:cs="Times New Roman"/>
              </w:rPr>
            </w:pPr>
            <w:r>
              <w:rPr>
                <w:rFonts w:ascii="Times New Roman" w:hAnsi="Times New Roman" w:cs="Times New Roman"/>
              </w:rPr>
              <w:t>2</w:t>
            </w:r>
            <w:r w:rsidR="008B1D0C">
              <w:rPr>
                <w:rFonts w:ascii="Times New Roman" w:hAnsi="Times New Roman" w:cs="Times New Roman"/>
              </w:rPr>
              <w:t>(1*)</w:t>
            </w:r>
          </w:p>
        </w:tc>
        <w:tc>
          <w:tcPr>
            <w:tcW w:w="992" w:type="dxa"/>
          </w:tcPr>
          <w:p w:rsidR="00AB74CF" w:rsidRPr="000F6BBC" w:rsidRDefault="00AB74CF" w:rsidP="00A25EAC">
            <w:pPr>
              <w:jc w:val="center"/>
              <w:rPr>
                <w:rFonts w:ascii="Times New Roman" w:hAnsi="Times New Roman" w:cs="Times New Roman"/>
              </w:rPr>
            </w:pPr>
            <w:r>
              <w:rPr>
                <w:rFonts w:ascii="Times New Roman" w:hAnsi="Times New Roman" w:cs="Times New Roman"/>
              </w:rPr>
              <w:t>4</w:t>
            </w:r>
          </w:p>
        </w:tc>
        <w:tc>
          <w:tcPr>
            <w:tcW w:w="851" w:type="dxa"/>
          </w:tcPr>
          <w:p w:rsidR="00AB74CF" w:rsidRPr="000F6BBC" w:rsidRDefault="00AB74CF" w:rsidP="00A25EAC">
            <w:pPr>
              <w:jc w:val="center"/>
              <w:rPr>
                <w:rFonts w:ascii="Times New Roman" w:hAnsi="Times New Roman" w:cs="Times New Roman"/>
              </w:rPr>
            </w:pPr>
          </w:p>
        </w:tc>
        <w:tc>
          <w:tcPr>
            <w:tcW w:w="1808" w:type="dxa"/>
          </w:tcPr>
          <w:p w:rsidR="00AB74CF" w:rsidRPr="000F6BBC" w:rsidRDefault="00AB74CF" w:rsidP="00B938CA">
            <w:pPr>
              <w:jc w:val="center"/>
              <w:rPr>
                <w:rFonts w:ascii="Times New Roman" w:hAnsi="Times New Roman" w:cs="Times New Roman"/>
              </w:rPr>
            </w:pPr>
            <w:r>
              <w:rPr>
                <w:rFonts w:ascii="Times New Roman" w:hAnsi="Times New Roman" w:cs="Times New Roman"/>
              </w:rPr>
              <w:t>13</w:t>
            </w:r>
          </w:p>
        </w:tc>
      </w:tr>
      <w:tr w:rsidR="00AB74CF" w:rsidRPr="000F6BBC" w:rsidTr="00A72075">
        <w:tc>
          <w:tcPr>
            <w:tcW w:w="590" w:type="dxa"/>
          </w:tcPr>
          <w:p w:rsidR="00AB74CF" w:rsidRPr="000F6BBC" w:rsidRDefault="00AB74CF" w:rsidP="00A25EAC">
            <w:pPr>
              <w:pStyle w:val="a9"/>
              <w:numPr>
                <w:ilvl w:val="0"/>
                <w:numId w:val="2"/>
              </w:numPr>
              <w:jc w:val="both"/>
              <w:rPr>
                <w:rFonts w:ascii="Times New Roman" w:hAnsi="Times New Roman" w:cs="Times New Roman"/>
              </w:rPr>
            </w:pPr>
          </w:p>
        </w:tc>
        <w:tc>
          <w:tcPr>
            <w:tcW w:w="3629" w:type="dxa"/>
          </w:tcPr>
          <w:p w:rsidR="00AB74CF" w:rsidRPr="00A66492" w:rsidRDefault="00AB74CF" w:rsidP="00B938CA">
            <w:pPr>
              <w:rPr>
                <w:rFonts w:ascii="Times New Roman" w:hAnsi="Times New Roman" w:cs="Times New Roman"/>
                <w:spacing w:val="2"/>
              </w:rPr>
            </w:pPr>
            <w:r w:rsidRPr="00A66492">
              <w:rPr>
                <w:rFonts w:ascii="Times New Roman" w:hAnsi="Times New Roman" w:cs="Times New Roman"/>
              </w:rPr>
              <w:t>Общие сведения о компьютерной графике и ее видах</w:t>
            </w:r>
          </w:p>
        </w:tc>
        <w:tc>
          <w:tcPr>
            <w:tcW w:w="851" w:type="dxa"/>
          </w:tcPr>
          <w:p w:rsidR="00AB74CF" w:rsidRPr="000F6BBC" w:rsidRDefault="00AB74CF" w:rsidP="00A25EAC">
            <w:pPr>
              <w:jc w:val="center"/>
              <w:rPr>
                <w:rFonts w:ascii="Times New Roman" w:hAnsi="Times New Roman" w:cs="Times New Roman"/>
              </w:rPr>
            </w:pPr>
            <w:r>
              <w:rPr>
                <w:rFonts w:ascii="Times New Roman" w:hAnsi="Times New Roman" w:cs="Times New Roman"/>
              </w:rPr>
              <w:t>19</w:t>
            </w:r>
          </w:p>
        </w:tc>
        <w:tc>
          <w:tcPr>
            <w:tcW w:w="850" w:type="dxa"/>
          </w:tcPr>
          <w:p w:rsidR="00AB74CF" w:rsidRPr="000F6BBC" w:rsidRDefault="00AB74CF" w:rsidP="00A25EAC">
            <w:pPr>
              <w:jc w:val="center"/>
              <w:rPr>
                <w:rFonts w:ascii="Times New Roman" w:hAnsi="Times New Roman" w:cs="Times New Roman"/>
              </w:rPr>
            </w:pPr>
            <w:r>
              <w:rPr>
                <w:rFonts w:ascii="Times New Roman" w:hAnsi="Times New Roman" w:cs="Times New Roman"/>
              </w:rPr>
              <w:t>2</w:t>
            </w:r>
            <w:r w:rsidR="008B1D0C">
              <w:rPr>
                <w:rFonts w:ascii="Times New Roman" w:hAnsi="Times New Roman" w:cs="Times New Roman"/>
              </w:rPr>
              <w:t>(1*)</w:t>
            </w:r>
          </w:p>
        </w:tc>
        <w:tc>
          <w:tcPr>
            <w:tcW w:w="992" w:type="dxa"/>
          </w:tcPr>
          <w:p w:rsidR="00AB74CF" w:rsidRPr="000F6BBC" w:rsidRDefault="00AB74CF" w:rsidP="00A25EAC">
            <w:pPr>
              <w:jc w:val="center"/>
              <w:rPr>
                <w:rFonts w:ascii="Times New Roman" w:hAnsi="Times New Roman" w:cs="Times New Roman"/>
              </w:rPr>
            </w:pPr>
            <w:r>
              <w:rPr>
                <w:rFonts w:ascii="Times New Roman" w:hAnsi="Times New Roman" w:cs="Times New Roman"/>
              </w:rPr>
              <w:t>4</w:t>
            </w:r>
          </w:p>
        </w:tc>
        <w:tc>
          <w:tcPr>
            <w:tcW w:w="851" w:type="dxa"/>
          </w:tcPr>
          <w:p w:rsidR="00AB74CF" w:rsidRPr="000F6BBC" w:rsidRDefault="00AB74CF" w:rsidP="00A25EAC">
            <w:pPr>
              <w:jc w:val="center"/>
              <w:rPr>
                <w:rFonts w:ascii="Times New Roman" w:hAnsi="Times New Roman" w:cs="Times New Roman"/>
              </w:rPr>
            </w:pPr>
          </w:p>
        </w:tc>
        <w:tc>
          <w:tcPr>
            <w:tcW w:w="1808" w:type="dxa"/>
          </w:tcPr>
          <w:p w:rsidR="00AB74CF" w:rsidRPr="000F6BBC" w:rsidRDefault="00AB74CF" w:rsidP="00B938CA">
            <w:pPr>
              <w:jc w:val="center"/>
              <w:rPr>
                <w:rFonts w:ascii="Times New Roman" w:hAnsi="Times New Roman" w:cs="Times New Roman"/>
              </w:rPr>
            </w:pPr>
            <w:r>
              <w:rPr>
                <w:rFonts w:ascii="Times New Roman" w:hAnsi="Times New Roman" w:cs="Times New Roman"/>
              </w:rPr>
              <w:t>13</w:t>
            </w:r>
          </w:p>
        </w:tc>
      </w:tr>
      <w:tr w:rsidR="00AB74CF" w:rsidRPr="000F6BBC" w:rsidTr="00A72075">
        <w:tc>
          <w:tcPr>
            <w:tcW w:w="590" w:type="dxa"/>
          </w:tcPr>
          <w:p w:rsidR="00AB74CF" w:rsidRPr="000F6BBC" w:rsidRDefault="00AB74CF" w:rsidP="00A25EAC">
            <w:pPr>
              <w:pStyle w:val="a9"/>
              <w:numPr>
                <w:ilvl w:val="0"/>
                <w:numId w:val="2"/>
              </w:numPr>
              <w:jc w:val="both"/>
              <w:rPr>
                <w:rFonts w:ascii="Times New Roman" w:hAnsi="Times New Roman" w:cs="Times New Roman"/>
              </w:rPr>
            </w:pPr>
          </w:p>
        </w:tc>
        <w:tc>
          <w:tcPr>
            <w:tcW w:w="3629" w:type="dxa"/>
          </w:tcPr>
          <w:p w:rsidR="00AB74CF" w:rsidRPr="00A66492" w:rsidRDefault="00AB74CF" w:rsidP="00B938CA">
            <w:pPr>
              <w:ind w:left="45"/>
              <w:rPr>
                <w:rFonts w:ascii="Times New Roman" w:hAnsi="Times New Roman" w:cs="Times New Roman"/>
                <w:spacing w:val="2"/>
              </w:rPr>
            </w:pPr>
            <w:r w:rsidRPr="00A66492">
              <w:rPr>
                <w:rFonts w:ascii="Times New Roman" w:hAnsi="Times New Roman" w:cs="Times New Roman"/>
              </w:rPr>
              <w:t>Особенности компьютерной графики в мультимедийных технологиях. Форматы гра- фических файлов</w:t>
            </w:r>
          </w:p>
        </w:tc>
        <w:tc>
          <w:tcPr>
            <w:tcW w:w="851" w:type="dxa"/>
          </w:tcPr>
          <w:p w:rsidR="00AB74CF" w:rsidRPr="000F6BBC" w:rsidRDefault="00AB74CF" w:rsidP="00A25EAC">
            <w:pPr>
              <w:jc w:val="center"/>
              <w:rPr>
                <w:rFonts w:ascii="Times New Roman" w:hAnsi="Times New Roman" w:cs="Times New Roman"/>
              </w:rPr>
            </w:pPr>
            <w:r>
              <w:rPr>
                <w:rFonts w:ascii="Times New Roman" w:hAnsi="Times New Roman" w:cs="Times New Roman"/>
              </w:rPr>
              <w:t>19</w:t>
            </w:r>
          </w:p>
        </w:tc>
        <w:tc>
          <w:tcPr>
            <w:tcW w:w="850" w:type="dxa"/>
          </w:tcPr>
          <w:p w:rsidR="00AB74CF" w:rsidRPr="000F6BBC" w:rsidRDefault="00AB74CF" w:rsidP="00A25EAC">
            <w:pPr>
              <w:jc w:val="center"/>
              <w:rPr>
                <w:rFonts w:ascii="Times New Roman" w:hAnsi="Times New Roman" w:cs="Times New Roman"/>
              </w:rPr>
            </w:pPr>
            <w:r>
              <w:rPr>
                <w:rFonts w:ascii="Times New Roman" w:hAnsi="Times New Roman" w:cs="Times New Roman"/>
              </w:rPr>
              <w:t>2</w:t>
            </w:r>
            <w:r w:rsidR="008B1D0C">
              <w:rPr>
                <w:rFonts w:ascii="Times New Roman" w:hAnsi="Times New Roman" w:cs="Times New Roman"/>
              </w:rPr>
              <w:t>(1*)</w:t>
            </w:r>
          </w:p>
        </w:tc>
        <w:tc>
          <w:tcPr>
            <w:tcW w:w="992" w:type="dxa"/>
          </w:tcPr>
          <w:p w:rsidR="00AB74CF" w:rsidRPr="000F6BBC" w:rsidRDefault="00AB74CF" w:rsidP="00A25EAC">
            <w:pPr>
              <w:jc w:val="center"/>
              <w:rPr>
                <w:rFonts w:ascii="Times New Roman" w:hAnsi="Times New Roman" w:cs="Times New Roman"/>
              </w:rPr>
            </w:pPr>
            <w:r>
              <w:rPr>
                <w:rFonts w:ascii="Times New Roman" w:hAnsi="Times New Roman" w:cs="Times New Roman"/>
              </w:rPr>
              <w:t>4</w:t>
            </w:r>
          </w:p>
        </w:tc>
        <w:tc>
          <w:tcPr>
            <w:tcW w:w="851" w:type="dxa"/>
          </w:tcPr>
          <w:p w:rsidR="00AB74CF" w:rsidRPr="000F6BBC" w:rsidRDefault="00AB74CF" w:rsidP="00A25EAC">
            <w:pPr>
              <w:jc w:val="center"/>
              <w:rPr>
                <w:rFonts w:ascii="Times New Roman" w:hAnsi="Times New Roman" w:cs="Times New Roman"/>
              </w:rPr>
            </w:pPr>
          </w:p>
        </w:tc>
        <w:tc>
          <w:tcPr>
            <w:tcW w:w="1808" w:type="dxa"/>
          </w:tcPr>
          <w:p w:rsidR="00AB74CF" w:rsidRPr="000F6BBC" w:rsidRDefault="00AB74CF" w:rsidP="00B938CA">
            <w:pPr>
              <w:jc w:val="center"/>
              <w:rPr>
                <w:rFonts w:ascii="Times New Roman" w:hAnsi="Times New Roman" w:cs="Times New Roman"/>
              </w:rPr>
            </w:pPr>
            <w:r>
              <w:rPr>
                <w:rFonts w:ascii="Times New Roman" w:hAnsi="Times New Roman" w:cs="Times New Roman"/>
              </w:rPr>
              <w:t>13</w:t>
            </w:r>
          </w:p>
        </w:tc>
      </w:tr>
      <w:tr w:rsidR="00AB74CF" w:rsidRPr="000F6BBC" w:rsidTr="00A72075">
        <w:tc>
          <w:tcPr>
            <w:tcW w:w="590" w:type="dxa"/>
          </w:tcPr>
          <w:p w:rsidR="00AB74CF" w:rsidRPr="000F6BBC" w:rsidRDefault="00AB74CF" w:rsidP="00A25EAC">
            <w:pPr>
              <w:pStyle w:val="a9"/>
              <w:numPr>
                <w:ilvl w:val="0"/>
                <w:numId w:val="2"/>
              </w:numPr>
              <w:jc w:val="both"/>
              <w:rPr>
                <w:rFonts w:ascii="Times New Roman" w:hAnsi="Times New Roman" w:cs="Times New Roman"/>
              </w:rPr>
            </w:pPr>
          </w:p>
        </w:tc>
        <w:tc>
          <w:tcPr>
            <w:tcW w:w="3629" w:type="dxa"/>
          </w:tcPr>
          <w:p w:rsidR="00AB74CF" w:rsidRPr="00A66492" w:rsidRDefault="00AB74CF" w:rsidP="00B938CA">
            <w:pPr>
              <w:rPr>
                <w:rFonts w:ascii="Times New Roman" w:hAnsi="Times New Roman" w:cs="Times New Roman"/>
                <w:spacing w:val="2"/>
              </w:rPr>
            </w:pPr>
            <w:r w:rsidRPr="00A66492">
              <w:rPr>
                <w:rFonts w:ascii="Times New Roman" w:hAnsi="Times New Roman" w:cs="Times New Roman"/>
              </w:rPr>
              <w:t>Аддитивные и субтрактивные модели описания цвета в мультимедийных технологиях</w:t>
            </w:r>
          </w:p>
        </w:tc>
        <w:tc>
          <w:tcPr>
            <w:tcW w:w="851" w:type="dxa"/>
          </w:tcPr>
          <w:p w:rsidR="00AB74CF" w:rsidRPr="000F6BBC" w:rsidRDefault="00AB74CF" w:rsidP="00A25EAC">
            <w:pPr>
              <w:jc w:val="center"/>
              <w:rPr>
                <w:rFonts w:ascii="Times New Roman" w:hAnsi="Times New Roman" w:cs="Times New Roman"/>
              </w:rPr>
            </w:pPr>
            <w:r>
              <w:rPr>
                <w:rFonts w:ascii="Times New Roman" w:hAnsi="Times New Roman" w:cs="Times New Roman"/>
              </w:rPr>
              <w:t>19</w:t>
            </w:r>
          </w:p>
        </w:tc>
        <w:tc>
          <w:tcPr>
            <w:tcW w:w="850" w:type="dxa"/>
          </w:tcPr>
          <w:p w:rsidR="00AB74CF" w:rsidRPr="000F6BBC" w:rsidRDefault="00AB74CF" w:rsidP="00A25EAC">
            <w:pPr>
              <w:jc w:val="center"/>
              <w:rPr>
                <w:rFonts w:ascii="Times New Roman" w:hAnsi="Times New Roman" w:cs="Times New Roman"/>
              </w:rPr>
            </w:pPr>
            <w:r>
              <w:rPr>
                <w:rFonts w:ascii="Times New Roman" w:hAnsi="Times New Roman" w:cs="Times New Roman"/>
              </w:rPr>
              <w:t>2</w:t>
            </w:r>
          </w:p>
        </w:tc>
        <w:tc>
          <w:tcPr>
            <w:tcW w:w="992" w:type="dxa"/>
          </w:tcPr>
          <w:p w:rsidR="00AB74CF" w:rsidRPr="000F6BBC" w:rsidRDefault="00AB74CF" w:rsidP="00A25EAC">
            <w:pPr>
              <w:jc w:val="center"/>
              <w:rPr>
                <w:rFonts w:ascii="Times New Roman" w:hAnsi="Times New Roman" w:cs="Times New Roman"/>
              </w:rPr>
            </w:pPr>
            <w:r>
              <w:rPr>
                <w:rFonts w:ascii="Times New Roman" w:hAnsi="Times New Roman" w:cs="Times New Roman"/>
              </w:rPr>
              <w:t>4</w:t>
            </w:r>
          </w:p>
        </w:tc>
        <w:tc>
          <w:tcPr>
            <w:tcW w:w="851" w:type="dxa"/>
          </w:tcPr>
          <w:p w:rsidR="00AB74CF" w:rsidRPr="000F6BBC" w:rsidRDefault="00AB74CF" w:rsidP="00A25EAC">
            <w:pPr>
              <w:jc w:val="center"/>
              <w:rPr>
                <w:rFonts w:ascii="Times New Roman" w:hAnsi="Times New Roman" w:cs="Times New Roman"/>
              </w:rPr>
            </w:pPr>
          </w:p>
        </w:tc>
        <w:tc>
          <w:tcPr>
            <w:tcW w:w="1808" w:type="dxa"/>
          </w:tcPr>
          <w:p w:rsidR="00AB74CF" w:rsidRPr="000F6BBC" w:rsidRDefault="00AB74CF" w:rsidP="00B938CA">
            <w:pPr>
              <w:jc w:val="center"/>
              <w:rPr>
                <w:rFonts w:ascii="Times New Roman" w:hAnsi="Times New Roman" w:cs="Times New Roman"/>
              </w:rPr>
            </w:pPr>
            <w:r>
              <w:rPr>
                <w:rFonts w:ascii="Times New Roman" w:hAnsi="Times New Roman" w:cs="Times New Roman"/>
              </w:rPr>
              <w:t>13</w:t>
            </w:r>
          </w:p>
        </w:tc>
      </w:tr>
      <w:tr w:rsidR="00AB74CF" w:rsidRPr="000F6BBC" w:rsidTr="00A72075">
        <w:tc>
          <w:tcPr>
            <w:tcW w:w="590" w:type="dxa"/>
          </w:tcPr>
          <w:p w:rsidR="00AB74CF" w:rsidRPr="000F6BBC" w:rsidRDefault="00AB74CF" w:rsidP="00A25EAC">
            <w:pPr>
              <w:pStyle w:val="a9"/>
              <w:numPr>
                <w:ilvl w:val="0"/>
                <w:numId w:val="2"/>
              </w:numPr>
              <w:jc w:val="both"/>
              <w:rPr>
                <w:rFonts w:ascii="Times New Roman" w:hAnsi="Times New Roman" w:cs="Times New Roman"/>
              </w:rPr>
            </w:pPr>
          </w:p>
        </w:tc>
        <w:tc>
          <w:tcPr>
            <w:tcW w:w="3629" w:type="dxa"/>
          </w:tcPr>
          <w:p w:rsidR="00AB74CF" w:rsidRPr="00A66492" w:rsidRDefault="00AB74CF" w:rsidP="00B938CA">
            <w:pPr>
              <w:rPr>
                <w:rFonts w:ascii="Times New Roman" w:hAnsi="Times New Roman" w:cs="Times New Roman"/>
                <w:spacing w:val="2"/>
              </w:rPr>
            </w:pPr>
            <w:r w:rsidRPr="00A66492">
              <w:rPr>
                <w:rFonts w:ascii="Times New Roman" w:hAnsi="Times New Roman" w:cs="Times New Roman"/>
              </w:rPr>
              <w:t>Основы цифрового аудио в мультимедийных технологиях.</w:t>
            </w:r>
          </w:p>
        </w:tc>
        <w:tc>
          <w:tcPr>
            <w:tcW w:w="851" w:type="dxa"/>
          </w:tcPr>
          <w:p w:rsidR="00AB74CF" w:rsidRPr="000F6BBC" w:rsidRDefault="00AB74CF" w:rsidP="00A25EAC">
            <w:pPr>
              <w:jc w:val="center"/>
              <w:rPr>
                <w:rFonts w:ascii="Times New Roman" w:hAnsi="Times New Roman" w:cs="Times New Roman"/>
              </w:rPr>
            </w:pPr>
            <w:r>
              <w:rPr>
                <w:rFonts w:ascii="Times New Roman" w:hAnsi="Times New Roman" w:cs="Times New Roman"/>
              </w:rPr>
              <w:t>19</w:t>
            </w:r>
          </w:p>
        </w:tc>
        <w:tc>
          <w:tcPr>
            <w:tcW w:w="850" w:type="dxa"/>
          </w:tcPr>
          <w:p w:rsidR="00AB74CF" w:rsidRPr="000F6BBC" w:rsidRDefault="00AB74CF" w:rsidP="00A25EAC">
            <w:pPr>
              <w:jc w:val="center"/>
              <w:rPr>
                <w:rFonts w:ascii="Times New Roman" w:hAnsi="Times New Roman" w:cs="Times New Roman"/>
              </w:rPr>
            </w:pPr>
            <w:r>
              <w:rPr>
                <w:rFonts w:ascii="Times New Roman" w:hAnsi="Times New Roman" w:cs="Times New Roman"/>
              </w:rPr>
              <w:t>2</w:t>
            </w:r>
            <w:r w:rsidR="008B1D0C">
              <w:rPr>
                <w:rFonts w:ascii="Times New Roman" w:hAnsi="Times New Roman" w:cs="Times New Roman"/>
              </w:rPr>
              <w:t>(1*)</w:t>
            </w:r>
          </w:p>
        </w:tc>
        <w:tc>
          <w:tcPr>
            <w:tcW w:w="992" w:type="dxa"/>
          </w:tcPr>
          <w:p w:rsidR="00AB74CF" w:rsidRPr="000F6BBC" w:rsidRDefault="00AB74CF" w:rsidP="00A25EAC">
            <w:pPr>
              <w:jc w:val="center"/>
              <w:rPr>
                <w:rFonts w:ascii="Times New Roman" w:hAnsi="Times New Roman" w:cs="Times New Roman"/>
              </w:rPr>
            </w:pPr>
            <w:r>
              <w:rPr>
                <w:rFonts w:ascii="Times New Roman" w:hAnsi="Times New Roman" w:cs="Times New Roman"/>
              </w:rPr>
              <w:t>4</w:t>
            </w:r>
          </w:p>
        </w:tc>
        <w:tc>
          <w:tcPr>
            <w:tcW w:w="851" w:type="dxa"/>
          </w:tcPr>
          <w:p w:rsidR="00AB74CF" w:rsidRPr="000F6BBC" w:rsidRDefault="00AB74CF" w:rsidP="00A25EAC">
            <w:pPr>
              <w:jc w:val="center"/>
              <w:rPr>
                <w:rFonts w:ascii="Times New Roman" w:hAnsi="Times New Roman" w:cs="Times New Roman"/>
              </w:rPr>
            </w:pPr>
          </w:p>
        </w:tc>
        <w:tc>
          <w:tcPr>
            <w:tcW w:w="1808" w:type="dxa"/>
          </w:tcPr>
          <w:p w:rsidR="00AB74CF" w:rsidRPr="000F6BBC" w:rsidRDefault="00AB74CF" w:rsidP="00B938CA">
            <w:pPr>
              <w:jc w:val="center"/>
              <w:rPr>
                <w:rFonts w:ascii="Times New Roman" w:hAnsi="Times New Roman" w:cs="Times New Roman"/>
              </w:rPr>
            </w:pPr>
            <w:r>
              <w:rPr>
                <w:rFonts w:ascii="Times New Roman" w:hAnsi="Times New Roman" w:cs="Times New Roman"/>
              </w:rPr>
              <w:t>13</w:t>
            </w:r>
          </w:p>
        </w:tc>
      </w:tr>
      <w:tr w:rsidR="00AB74CF" w:rsidRPr="000F6BBC" w:rsidTr="00A72075">
        <w:tc>
          <w:tcPr>
            <w:tcW w:w="590" w:type="dxa"/>
          </w:tcPr>
          <w:p w:rsidR="00AB74CF" w:rsidRPr="000F6BBC" w:rsidRDefault="00AB74CF" w:rsidP="00A25EAC">
            <w:pPr>
              <w:pStyle w:val="a9"/>
              <w:numPr>
                <w:ilvl w:val="0"/>
                <w:numId w:val="2"/>
              </w:numPr>
              <w:jc w:val="both"/>
              <w:rPr>
                <w:rFonts w:ascii="Times New Roman" w:hAnsi="Times New Roman" w:cs="Times New Roman"/>
              </w:rPr>
            </w:pPr>
          </w:p>
        </w:tc>
        <w:tc>
          <w:tcPr>
            <w:tcW w:w="3629" w:type="dxa"/>
          </w:tcPr>
          <w:p w:rsidR="00AB74CF" w:rsidRPr="00A66492" w:rsidRDefault="00AB74CF" w:rsidP="00B938CA">
            <w:pPr>
              <w:ind w:left="45"/>
              <w:rPr>
                <w:rFonts w:ascii="Times New Roman" w:hAnsi="Times New Roman" w:cs="Times New Roman"/>
                <w:spacing w:val="2"/>
              </w:rPr>
            </w:pPr>
            <w:r>
              <w:rPr>
                <w:rFonts w:ascii="Times New Roman" w:hAnsi="Times New Roman" w:cs="Times New Roman"/>
              </w:rPr>
              <w:t>Кинематограф и мультимеди</w:t>
            </w:r>
            <w:r w:rsidRPr="00A66492">
              <w:rPr>
                <w:rFonts w:ascii="Times New Roman" w:hAnsi="Times New Roman" w:cs="Times New Roman"/>
              </w:rPr>
              <w:t>йные технологии. Ос</w:t>
            </w:r>
            <w:r>
              <w:rPr>
                <w:rFonts w:ascii="Times New Roman" w:hAnsi="Times New Roman" w:cs="Times New Roman"/>
              </w:rPr>
              <w:t>новы съѐмки, монтажа, озвучива</w:t>
            </w:r>
            <w:r w:rsidRPr="00A66492">
              <w:rPr>
                <w:rFonts w:ascii="Times New Roman" w:hAnsi="Times New Roman" w:cs="Times New Roman"/>
              </w:rPr>
              <w:t>ния и цифровизации кино-фильмов</w:t>
            </w:r>
          </w:p>
        </w:tc>
        <w:tc>
          <w:tcPr>
            <w:tcW w:w="851" w:type="dxa"/>
          </w:tcPr>
          <w:p w:rsidR="00AB74CF" w:rsidRPr="000F6BBC" w:rsidRDefault="00AB74CF" w:rsidP="00A25EAC">
            <w:pPr>
              <w:jc w:val="center"/>
              <w:rPr>
                <w:rFonts w:ascii="Times New Roman" w:hAnsi="Times New Roman" w:cs="Times New Roman"/>
              </w:rPr>
            </w:pPr>
            <w:r>
              <w:rPr>
                <w:rFonts w:ascii="Times New Roman" w:hAnsi="Times New Roman" w:cs="Times New Roman"/>
              </w:rPr>
              <w:t>19</w:t>
            </w:r>
          </w:p>
        </w:tc>
        <w:tc>
          <w:tcPr>
            <w:tcW w:w="850" w:type="dxa"/>
          </w:tcPr>
          <w:p w:rsidR="00AB74CF" w:rsidRPr="000F6BBC" w:rsidRDefault="00AB74CF" w:rsidP="00A25EAC">
            <w:pPr>
              <w:jc w:val="center"/>
              <w:rPr>
                <w:rFonts w:ascii="Times New Roman" w:hAnsi="Times New Roman" w:cs="Times New Roman"/>
              </w:rPr>
            </w:pPr>
            <w:r>
              <w:rPr>
                <w:rFonts w:ascii="Times New Roman" w:hAnsi="Times New Roman" w:cs="Times New Roman"/>
              </w:rPr>
              <w:t>2</w:t>
            </w:r>
          </w:p>
        </w:tc>
        <w:tc>
          <w:tcPr>
            <w:tcW w:w="992" w:type="dxa"/>
          </w:tcPr>
          <w:p w:rsidR="00AB74CF" w:rsidRPr="000F6BBC" w:rsidRDefault="00AB74CF" w:rsidP="00A25EAC">
            <w:pPr>
              <w:jc w:val="center"/>
              <w:rPr>
                <w:rFonts w:ascii="Times New Roman" w:hAnsi="Times New Roman" w:cs="Times New Roman"/>
              </w:rPr>
            </w:pPr>
            <w:r>
              <w:rPr>
                <w:rFonts w:ascii="Times New Roman" w:hAnsi="Times New Roman" w:cs="Times New Roman"/>
              </w:rPr>
              <w:t>4</w:t>
            </w:r>
          </w:p>
        </w:tc>
        <w:tc>
          <w:tcPr>
            <w:tcW w:w="851" w:type="dxa"/>
          </w:tcPr>
          <w:p w:rsidR="00AB74CF" w:rsidRPr="000F6BBC" w:rsidRDefault="00AB74CF" w:rsidP="00A25EAC">
            <w:pPr>
              <w:jc w:val="center"/>
              <w:rPr>
                <w:rFonts w:ascii="Times New Roman" w:hAnsi="Times New Roman" w:cs="Times New Roman"/>
              </w:rPr>
            </w:pPr>
          </w:p>
        </w:tc>
        <w:tc>
          <w:tcPr>
            <w:tcW w:w="1808" w:type="dxa"/>
          </w:tcPr>
          <w:p w:rsidR="00AB74CF" w:rsidRPr="000F6BBC" w:rsidRDefault="00AB74CF" w:rsidP="00B938CA">
            <w:pPr>
              <w:jc w:val="center"/>
              <w:rPr>
                <w:rFonts w:ascii="Times New Roman" w:hAnsi="Times New Roman" w:cs="Times New Roman"/>
              </w:rPr>
            </w:pPr>
            <w:r>
              <w:rPr>
                <w:rFonts w:ascii="Times New Roman" w:hAnsi="Times New Roman" w:cs="Times New Roman"/>
              </w:rPr>
              <w:t>13</w:t>
            </w:r>
          </w:p>
        </w:tc>
      </w:tr>
      <w:tr w:rsidR="00AB74CF" w:rsidRPr="000F6BBC" w:rsidTr="00A72075">
        <w:tc>
          <w:tcPr>
            <w:tcW w:w="590" w:type="dxa"/>
          </w:tcPr>
          <w:p w:rsidR="00AB74CF" w:rsidRPr="000F6BBC" w:rsidRDefault="00AB74CF" w:rsidP="00A25EAC">
            <w:pPr>
              <w:pStyle w:val="a9"/>
              <w:numPr>
                <w:ilvl w:val="0"/>
                <w:numId w:val="2"/>
              </w:numPr>
              <w:jc w:val="both"/>
              <w:rPr>
                <w:rFonts w:ascii="Times New Roman" w:hAnsi="Times New Roman" w:cs="Times New Roman"/>
              </w:rPr>
            </w:pPr>
          </w:p>
        </w:tc>
        <w:tc>
          <w:tcPr>
            <w:tcW w:w="3629" w:type="dxa"/>
          </w:tcPr>
          <w:p w:rsidR="00AB74CF" w:rsidRPr="00A66492" w:rsidRDefault="00AB74CF" w:rsidP="00B938CA">
            <w:pPr>
              <w:rPr>
                <w:rFonts w:ascii="Times New Roman" w:hAnsi="Times New Roman" w:cs="Times New Roman"/>
                <w:spacing w:val="2"/>
              </w:rPr>
            </w:pPr>
            <w:r w:rsidRPr="00A66492">
              <w:rPr>
                <w:rFonts w:ascii="Times New Roman" w:hAnsi="Times New Roman" w:cs="Times New Roman"/>
              </w:rPr>
              <w:t>Видеозапись в мультимедийных технологиях. Основы цифрового видео. Видеозапись и компьютерный видеомотаж</w:t>
            </w:r>
          </w:p>
        </w:tc>
        <w:tc>
          <w:tcPr>
            <w:tcW w:w="851" w:type="dxa"/>
          </w:tcPr>
          <w:p w:rsidR="00AB74CF" w:rsidRPr="000F6BBC" w:rsidRDefault="00AB74CF" w:rsidP="00A25EAC">
            <w:pPr>
              <w:jc w:val="center"/>
              <w:rPr>
                <w:rFonts w:ascii="Times New Roman" w:hAnsi="Times New Roman" w:cs="Times New Roman"/>
              </w:rPr>
            </w:pPr>
            <w:r>
              <w:rPr>
                <w:rFonts w:ascii="Times New Roman" w:hAnsi="Times New Roman" w:cs="Times New Roman"/>
              </w:rPr>
              <w:t>19</w:t>
            </w:r>
          </w:p>
        </w:tc>
        <w:tc>
          <w:tcPr>
            <w:tcW w:w="850" w:type="dxa"/>
          </w:tcPr>
          <w:p w:rsidR="00AB74CF" w:rsidRPr="000F6BBC" w:rsidRDefault="00AB74CF" w:rsidP="00A25EAC">
            <w:pPr>
              <w:jc w:val="center"/>
              <w:rPr>
                <w:rFonts w:ascii="Times New Roman" w:hAnsi="Times New Roman" w:cs="Times New Roman"/>
              </w:rPr>
            </w:pPr>
            <w:r>
              <w:rPr>
                <w:rFonts w:ascii="Times New Roman" w:hAnsi="Times New Roman" w:cs="Times New Roman"/>
              </w:rPr>
              <w:t>2</w:t>
            </w:r>
          </w:p>
        </w:tc>
        <w:tc>
          <w:tcPr>
            <w:tcW w:w="992" w:type="dxa"/>
          </w:tcPr>
          <w:p w:rsidR="00AB74CF" w:rsidRPr="000F6BBC" w:rsidRDefault="00AB74CF" w:rsidP="00A25EAC">
            <w:pPr>
              <w:jc w:val="center"/>
              <w:rPr>
                <w:rFonts w:ascii="Times New Roman" w:hAnsi="Times New Roman" w:cs="Times New Roman"/>
              </w:rPr>
            </w:pPr>
            <w:r>
              <w:rPr>
                <w:rFonts w:ascii="Times New Roman" w:hAnsi="Times New Roman" w:cs="Times New Roman"/>
              </w:rPr>
              <w:t>4</w:t>
            </w:r>
          </w:p>
        </w:tc>
        <w:tc>
          <w:tcPr>
            <w:tcW w:w="851" w:type="dxa"/>
          </w:tcPr>
          <w:p w:rsidR="00AB74CF" w:rsidRPr="000F6BBC" w:rsidRDefault="00AB74CF" w:rsidP="00A25EAC">
            <w:pPr>
              <w:jc w:val="center"/>
              <w:rPr>
                <w:rFonts w:ascii="Times New Roman" w:hAnsi="Times New Roman" w:cs="Times New Roman"/>
              </w:rPr>
            </w:pPr>
          </w:p>
        </w:tc>
        <w:tc>
          <w:tcPr>
            <w:tcW w:w="1808" w:type="dxa"/>
          </w:tcPr>
          <w:p w:rsidR="00AB74CF" w:rsidRPr="000F6BBC" w:rsidRDefault="00AB74CF" w:rsidP="00B938CA">
            <w:pPr>
              <w:jc w:val="center"/>
              <w:rPr>
                <w:rFonts w:ascii="Times New Roman" w:hAnsi="Times New Roman" w:cs="Times New Roman"/>
              </w:rPr>
            </w:pPr>
            <w:r>
              <w:rPr>
                <w:rFonts w:ascii="Times New Roman" w:hAnsi="Times New Roman" w:cs="Times New Roman"/>
              </w:rPr>
              <w:t>13</w:t>
            </w:r>
          </w:p>
        </w:tc>
      </w:tr>
      <w:tr w:rsidR="00AB74CF" w:rsidRPr="000F6BBC" w:rsidTr="00A72075">
        <w:tc>
          <w:tcPr>
            <w:tcW w:w="590" w:type="dxa"/>
          </w:tcPr>
          <w:p w:rsidR="00AB74CF" w:rsidRPr="000F6BBC" w:rsidRDefault="00AB74CF" w:rsidP="00A25EAC">
            <w:pPr>
              <w:pStyle w:val="a9"/>
              <w:numPr>
                <w:ilvl w:val="0"/>
                <w:numId w:val="2"/>
              </w:numPr>
              <w:jc w:val="both"/>
              <w:rPr>
                <w:rFonts w:ascii="Times New Roman" w:hAnsi="Times New Roman" w:cs="Times New Roman"/>
              </w:rPr>
            </w:pPr>
          </w:p>
        </w:tc>
        <w:tc>
          <w:tcPr>
            <w:tcW w:w="3629" w:type="dxa"/>
          </w:tcPr>
          <w:p w:rsidR="00AB74CF" w:rsidRPr="00A66492" w:rsidRDefault="00AB74CF" w:rsidP="00B938CA">
            <w:pPr>
              <w:rPr>
                <w:rFonts w:ascii="Times New Roman" w:hAnsi="Times New Roman" w:cs="Times New Roman"/>
                <w:spacing w:val="2"/>
              </w:rPr>
            </w:pPr>
            <w:r w:rsidRPr="00A66492">
              <w:rPr>
                <w:rFonts w:ascii="Times New Roman" w:hAnsi="Times New Roman" w:cs="Times New Roman"/>
              </w:rPr>
              <w:t>Компьютерная 3-D графика. Построение и динамич</w:t>
            </w:r>
            <w:r>
              <w:rPr>
                <w:rFonts w:ascii="Times New Roman" w:hAnsi="Times New Roman" w:cs="Times New Roman"/>
              </w:rPr>
              <w:t>еское отображение графических 3</w:t>
            </w:r>
            <w:r w:rsidRPr="0091360E">
              <w:rPr>
                <w:rFonts w:ascii="Times New Roman" w:hAnsi="Times New Roman" w:cs="Times New Roman"/>
              </w:rPr>
              <w:t>-</w:t>
            </w:r>
            <w:r w:rsidRPr="00A66492">
              <w:rPr>
                <w:rFonts w:ascii="Times New Roman" w:hAnsi="Times New Roman" w:cs="Times New Roman"/>
              </w:rPr>
              <w:t>D объектов</w:t>
            </w:r>
          </w:p>
        </w:tc>
        <w:tc>
          <w:tcPr>
            <w:tcW w:w="851" w:type="dxa"/>
          </w:tcPr>
          <w:p w:rsidR="00AB74CF" w:rsidRPr="000F6BBC" w:rsidRDefault="00AB74CF" w:rsidP="00A25EAC">
            <w:pPr>
              <w:jc w:val="center"/>
              <w:rPr>
                <w:rFonts w:ascii="Times New Roman" w:hAnsi="Times New Roman" w:cs="Times New Roman"/>
              </w:rPr>
            </w:pPr>
            <w:r>
              <w:rPr>
                <w:rFonts w:ascii="Times New Roman" w:hAnsi="Times New Roman" w:cs="Times New Roman"/>
              </w:rPr>
              <w:t>19</w:t>
            </w:r>
          </w:p>
        </w:tc>
        <w:tc>
          <w:tcPr>
            <w:tcW w:w="850" w:type="dxa"/>
          </w:tcPr>
          <w:p w:rsidR="00AB74CF" w:rsidRPr="000F6BBC" w:rsidRDefault="00AB74CF" w:rsidP="00A25EAC">
            <w:pPr>
              <w:jc w:val="center"/>
              <w:rPr>
                <w:rFonts w:ascii="Times New Roman" w:hAnsi="Times New Roman" w:cs="Times New Roman"/>
              </w:rPr>
            </w:pPr>
            <w:r>
              <w:rPr>
                <w:rFonts w:ascii="Times New Roman" w:hAnsi="Times New Roman" w:cs="Times New Roman"/>
              </w:rPr>
              <w:t>2</w:t>
            </w:r>
          </w:p>
        </w:tc>
        <w:tc>
          <w:tcPr>
            <w:tcW w:w="992" w:type="dxa"/>
          </w:tcPr>
          <w:p w:rsidR="00AB74CF" w:rsidRPr="000F6BBC" w:rsidRDefault="00AB74CF" w:rsidP="00A25EAC">
            <w:pPr>
              <w:jc w:val="center"/>
              <w:rPr>
                <w:rFonts w:ascii="Times New Roman" w:hAnsi="Times New Roman" w:cs="Times New Roman"/>
              </w:rPr>
            </w:pPr>
            <w:r>
              <w:rPr>
                <w:rFonts w:ascii="Times New Roman" w:hAnsi="Times New Roman" w:cs="Times New Roman"/>
              </w:rPr>
              <w:t>4</w:t>
            </w:r>
          </w:p>
        </w:tc>
        <w:tc>
          <w:tcPr>
            <w:tcW w:w="851" w:type="dxa"/>
          </w:tcPr>
          <w:p w:rsidR="00AB74CF" w:rsidRPr="000F6BBC" w:rsidRDefault="00AB74CF" w:rsidP="00A25EAC">
            <w:pPr>
              <w:jc w:val="center"/>
              <w:rPr>
                <w:rFonts w:ascii="Times New Roman" w:hAnsi="Times New Roman" w:cs="Times New Roman"/>
              </w:rPr>
            </w:pPr>
          </w:p>
        </w:tc>
        <w:tc>
          <w:tcPr>
            <w:tcW w:w="1808" w:type="dxa"/>
          </w:tcPr>
          <w:p w:rsidR="00AB74CF" w:rsidRPr="000F6BBC" w:rsidRDefault="00AB74CF" w:rsidP="00B938CA">
            <w:pPr>
              <w:jc w:val="center"/>
              <w:rPr>
                <w:rFonts w:ascii="Times New Roman" w:hAnsi="Times New Roman" w:cs="Times New Roman"/>
              </w:rPr>
            </w:pPr>
            <w:r>
              <w:rPr>
                <w:rFonts w:ascii="Times New Roman" w:hAnsi="Times New Roman" w:cs="Times New Roman"/>
              </w:rPr>
              <w:t>13</w:t>
            </w:r>
          </w:p>
        </w:tc>
      </w:tr>
      <w:tr w:rsidR="00AB74CF" w:rsidRPr="000F6BBC" w:rsidTr="00A72075">
        <w:tc>
          <w:tcPr>
            <w:tcW w:w="590" w:type="dxa"/>
          </w:tcPr>
          <w:p w:rsidR="00AB74CF" w:rsidRPr="000F6BBC" w:rsidRDefault="00AB74CF" w:rsidP="00A25EAC">
            <w:pPr>
              <w:pStyle w:val="a9"/>
              <w:numPr>
                <w:ilvl w:val="0"/>
                <w:numId w:val="2"/>
              </w:numPr>
              <w:jc w:val="both"/>
              <w:rPr>
                <w:rFonts w:ascii="Times New Roman" w:hAnsi="Times New Roman" w:cs="Times New Roman"/>
              </w:rPr>
            </w:pPr>
          </w:p>
        </w:tc>
        <w:tc>
          <w:tcPr>
            <w:tcW w:w="3629" w:type="dxa"/>
          </w:tcPr>
          <w:p w:rsidR="00AB74CF" w:rsidRPr="00A66492" w:rsidRDefault="00AB74CF" w:rsidP="00B938CA">
            <w:pPr>
              <w:ind w:left="45" w:hanging="45"/>
              <w:rPr>
                <w:rFonts w:ascii="Times New Roman" w:hAnsi="Times New Roman" w:cs="Times New Roman"/>
                <w:spacing w:val="2"/>
              </w:rPr>
            </w:pPr>
            <w:r w:rsidRPr="00A66492">
              <w:rPr>
                <w:rFonts w:ascii="Times New Roman" w:hAnsi="Times New Roman" w:cs="Times New Roman"/>
              </w:rPr>
              <w:t xml:space="preserve">GIF-анимация. АнимациявAdobeAfterEffects. </w:t>
            </w:r>
            <w:r w:rsidRPr="00A66492">
              <w:rPr>
                <w:rFonts w:ascii="Times New Roman" w:hAnsi="Times New Roman" w:cs="Times New Roman"/>
              </w:rPr>
              <w:lastRenderedPageBreak/>
              <w:t>FLASH-анимация</w:t>
            </w:r>
          </w:p>
        </w:tc>
        <w:tc>
          <w:tcPr>
            <w:tcW w:w="851" w:type="dxa"/>
          </w:tcPr>
          <w:p w:rsidR="00AB74CF" w:rsidRPr="000F6BBC" w:rsidRDefault="00AB74CF" w:rsidP="00A25EAC">
            <w:pPr>
              <w:jc w:val="center"/>
              <w:rPr>
                <w:rFonts w:ascii="Times New Roman" w:hAnsi="Times New Roman" w:cs="Times New Roman"/>
              </w:rPr>
            </w:pPr>
            <w:r>
              <w:rPr>
                <w:rFonts w:ascii="Times New Roman" w:hAnsi="Times New Roman" w:cs="Times New Roman"/>
              </w:rPr>
              <w:lastRenderedPageBreak/>
              <w:t>26</w:t>
            </w:r>
          </w:p>
        </w:tc>
        <w:tc>
          <w:tcPr>
            <w:tcW w:w="850" w:type="dxa"/>
          </w:tcPr>
          <w:p w:rsidR="00AB74CF" w:rsidRPr="000F6BBC" w:rsidRDefault="00AB74CF" w:rsidP="00A25EAC">
            <w:pPr>
              <w:jc w:val="center"/>
              <w:rPr>
                <w:rFonts w:ascii="Times New Roman" w:hAnsi="Times New Roman" w:cs="Times New Roman"/>
              </w:rPr>
            </w:pPr>
            <w:r>
              <w:rPr>
                <w:rFonts w:ascii="Times New Roman" w:hAnsi="Times New Roman" w:cs="Times New Roman"/>
              </w:rPr>
              <w:t>2</w:t>
            </w:r>
          </w:p>
        </w:tc>
        <w:tc>
          <w:tcPr>
            <w:tcW w:w="992" w:type="dxa"/>
          </w:tcPr>
          <w:p w:rsidR="00AB74CF" w:rsidRPr="000F6BBC" w:rsidRDefault="00AB74CF" w:rsidP="00A25EAC">
            <w:pPr>
              <w:jc w:val="center"/>
              <w:rPr>
                <w:rFonts w:ascii="Times New Roman" w:hAnsi="Times New Roman" w:cs="Times New Roman"/>
              </w:rPr>
            </w:pPr>
            <w:r>
              <w:rPr>
                <w:rFonts w:ascii="Times New Roman" w:hAnsi="Times New Roman" w:cs="Times New Roman"/>
              </w:rPr>
              <w:t>4</w:t>
            </w:r>
          </w:p>
        </w:tc>
        <w:tc>
          <w:tcPr>
            <w:tcW w:w="851" w:type="dxa"/>
          </w:tcPr>
          <w:p w:rsidR="00AB74CF" w:rsidRPr="000F6BBC" w:rsidRDefault="00AB74CF" w:rsidP="00A25EAC">
            <w:pPr>
              <w:jc w:val="center"/>
              <w:rPr>
                <w:rFonts w:ascii="Times New Roman" w:hAnsi="Times New Roman" w:cs="Times New Roman"/>
              </w:rPr>
            </w:pPr>
          </w:p>
        </w:tc>
        <w:tc>
          <w:tcPr>
            <w:tcW w:w="1808" w:type="dxa"/>
          </w:tcPr>
          <w:p w:rsidR="00AB74CF" w:rsidRPr="000F6BBC" w:rsidRDefault="00AB74CF" w:rsidP="00A25EAC">
            <w:pPr>
              <w:jc w:val="center"/>
              <w:rPr>
                <w:rFonts w:ascii="Times New Roman" w:hAnsi="Times New Roman" w:cs="Times New Roman"/>
              </w:rPr>
            </w:pPr>
            <w:r>
              <w:rPr>
                <w:rFonts w:ascii="Times New Roman" w:hAnsi="Times New Roman" w:cs="Times New Roman"/>
              </w:rPr>
              <w:t>20</w:t>
            </w:r>
          </w:p>
        </w:tc>
      </w:tr>
      <w:tr w:rsidR="00593A40" w:rsidRPr="000F6BBC" w:rsidTr="00A72075">
        <w:tc>
          <w:tcPr>
            <w:tcW w:w="4219" w:type="dxa"/>
            <w:gridSpan w:val="2"/>
          </w:tcPr>
          <w:p w:rsidR="00593A40" w:rsidRDefault="00593A40" w:rsidP="00593A40">
            <w:pPr>
              <w:ind w:left="45" w:hanging="45"/>
              <w:jc w:val="center"/>
              <w:rPr>
                <w:rFonts w:ascii="Times New Roman" w:hAnsi="Times New Roman" w:cs="Times New Roman"/>
              </w:rPr>
            </w:pPr>
            <w:r>
              <w:rPr>
                <w:rFonts w:ascii="Times New Roman" w:hAnsi="Times New Roman" w:cs="Times New Roman"/>
              </w:rPr>
              <w:lastRenderedPageBreak/>
              <w:t>Промежуточная аттестация</w:t>
            </w:r>
          </w:p>
        </w:tc>
        <w:tc>
          <w:tcPr>
            <w:tcW w:w="851" w:type="dxa"/>
          </w:tcPr>
          <w:p w:rsidR="00593A40" w:rsidRDefault="00593A40" w:rsidP="00A25EAC">
            <w:pPr>
              <w:jc w:val="center"/>
              <w:rPr>
                <w:rFonts w:ascii="Times New Roman" w:hAnsi="Times New Roman" w:cs="Times New Roman"/>
              </w:rPr>
            </w:pPr>
          </w:p>
        </w:tc>
        <w:tc>
          <w:tcPr>
            <w:tcW w:w="850" w:type="dxa"/>
          </w:tcPr>
          <w:p w:rsidR="00593A40" w:rsidRDefault="00593A40" w:rsidP="00A25EAC">
            <w:pPr>
              <w:jc w:val="center"/>
              <w:rPr>
                <w:rFonts w:ascii="Times New Roman" w:hAnsi="Times New Roman" w:cs="Times New Roman"/>
              </w:rPr>
            </w:pPr>
          </w:p>
        </w:tc>
        <w:tc>
          <w:tcPr>
            <w:tcW w:w="992" w:type="dxa"/>
          </w:tcPr>
          <w:p w:rsidR="00593A40" w:rsidRDefault="00593A40" w:rsidP="00A25EAC">
            <w:pPr>
              <w:jc w:val="center"/>
              <w:rPr>
                <w:rFonts w:ascii="Times New Roman" w:hAnsi="Times New Roman" w:cs="Times New Roman"/>
              </w:rPr>
            </w:pPr>
            <w:r>
              <w:rPr>
                <w:rFonts w:ascii="Times New Roman" w:hAnsi="Times New Roman" w:cs="Times New Roman"/>
              </w:rPr>
              <w:t>2**</w:t>
            </w:r>
          </w:p>
        </w:tc>
        <w:tc>
          <w:tcPr>
            <w:tcW w:w="851" w:type="dxa"/>
          </w:tcPr>
          <w:p w:rsidR="00593A40" w:rsidRPr="000F6BBC" w:rsidRDefault="00593A40" w:rsidP="00A25EAC">
            <w:pPr>
              <w:jc w:val="center"/>
              <w:rPr>
                <w:rFonts w:ascii="Times New Roman" w:hAnsi="Times New Roman" w:cs="Times New Roman"/>
              </w:rPr>
            </w:pPr>
          </w:p>
        </w:tc>
        <w:tc>
          <w:tcPr>
            <w:tcW w:w="1808" w:type="dxa"/>
          </w:tcPr>
          <w:p w:rsidR="00593A40" w:rsidRDefault="00593A40" w:rsidP="00A25EAC">
            <w:pPr>
              <w:jc w:val="center"/>
              <w:rPr>
                <w:rFonts w:ascii="Times New Roman" w:hAnsi="Times New Roman" w:cs="Times New Roman"/>
              </w:rPr>
            </w:pPr>
          </w:p>
        </w:tc>
      </w:tr>
      <w:tr w:rsidR="00593A40" w:rsidRPr="000F6BBC" w:rsidTr="00A72075">
        <w:tc>
          <w:tcPr>
            <w:tcW w:w="4219" w:type="dxa"/>
            <w:gridSpan w:val="2"/>
          </w:tcPr>
          <w:p w:rsidR="00593A40" w:rsidRPr="00A66492" w:rsidRDefault="00593A40" w:rsidP="00593A40">
            <w:pPr>
              <w:ind w:left="45" w:hanging="45"/>
              <w:jc w:val="center"/>
              <w:rPr>
                <w:rFonts w:ascii="Times New Roman" w:hAnsi="Times New Roman" w:cs="Times New Roman"/>
              </w:rPr>
            </w:pPr>
            <w:r>
              <w:rPr>
                <w:rFonts w:ascii="Times New Roman" w:hAnsi="Times New Roman" w:cs="Times New Roman"/>
              </w:rPr>
              <w:t>Всего</w:t>
            </w:r>
          </w:p>
        </w:tc>
        <w:tc>
          <w:tcPr>
            <w:tcW w:w="851" w:type="dxa"/>
          </w:tcPr>
          <w:p w:rsidR="00593A40" w:rsidRPr="000F6BBC" w:rsidRDefault="00593A40" w:rsidP="00A25EAC">
            <w:pPr>
              <w:jc w:val="center"/>
              <w:rPr>
                <w:rFonts w:ascii="Times New Roman" w:hAnsi="Times New Roman" w:cs="Times New Roman"/>
              </w:rPr>
            </w:pPr>
            <w:r>
              <w:rPr>
                <w:rFonts w:ascii="Times New Roman" w:hAnsi="Times New Roman" w:cs="Times New Roman"/>
              </w:rPr>
              <w:t>216</w:t>
            </w:r>
          </w:p>
        </w:tc>
        <w:tc>
          <w:tcPr>
            <w:tcW w:w="850" w:type="dxa"/>
          </w:tcPr>
          <w:p w:rsidR="00593A40" w:rsidRPr="000F6BBC" w:rsidRDefault="00593A40" w:rsidP="00A25EAC">
            <w:pPr>
              <w:jc w:val="center"/>
              <w:rPr>
                <w:rFonts w:ascii="Times New Roman" w:hAnsi="Times New Roman" w:cs="Times New Roman"/>
              </w:rPr>
            </w:pPr>
            <w:r>
              <w:rPr>
                <w:rFonts w:ascii="Times New Roman" w:hAnsi="Times New Roman" w:cs="Times New Roman"/>
              </w:rPr>
              <w:t>22</w:t>
            </w:r>
          </w:p>
        </w:tc>
        <w:tc>
          <w:tcPr>
            <w:tcW w:w="992" w:type="dxa"/>
          </w:tcPr>
          <w:p w:rsidR="00593A40" w:rsidRPr="000F6BBC" w:rsidRDefault="00593A40" w:rsidP="00A25EAC">
            <w:pPr>
              <w:jc w:val="center"/>
              <w:rPr>
                <w:rFonts w:ascii="Times New Roman" w:hAnsi="Times New Roman" w:cs="Times New Roman"/>
              </w:rPr>
            </w:pPr>
            <w:r>
              <w:rPr>
                <w:rFonts w:ascii="Times New Roman" w:hAnsi="Times New Roman" w:cs="Times New Roman"/>
              </w:rPr>
              <w:t>44</w:t>
            </w:r>
          </w:p>
        </w:tc>
        <w:tc>
          <w:tcPr>
            <w:tcW w:w="851" w:type="dxa"/>
          </w:tcPr>
          <w:p w:rsidR="00593A40" w:rsidRPr="000F6BBC" w:rsidRDefault="00593A40" w:rsidP="00A25EAC">
            <w:pPr>
              <w:jc w:val="center"/>
              <w:rPr>
                <w:rFonts w:ascii="Times New Roman" w:hAnsi="Times New Roman" w:cs="Times New Roman"/>
              </w:rPr>
            </w:pPr>
          </w:p>
        </w:tc>
        <w:tc>
          <w:tcPr>
            <w:tcW w:w="1808" w:type="dxa"/>
          </w:tcPr>
          <w:p w:rsidR="00593A40" w:rsidRPr="000F6BBC" w:rsidRDefault="00593A40" w:rsidP="00A25EAC">
            <w:pPr>
              <w:jc w:val="center"/>
              <w:rPr>
                <w:rFonts w:ascii="Times New Roman" w:hAnsi="Times New Roman" w:cs="Times New Roman"/>
              </w:rPr>
            </w:pPr>
            <w:r>
              <w:rPr>
                <w:rFonts w:ascii="Times New Roman" w:hAnsi="Times New Roman" w:cs="Times New Roman"/>
              </w:rPr>
              <w:t>150</w:t>
            </w:r>
          </w:p>
        </w:tc>
      </w:tr>
    </w:tbl>
    <w:p w:rsidR="00710C61" w:rsidRDefault="00420AD6" w:rsidP="00710C61">
      <w:pPr>
        <w:tabs>
          <w:tab w:val="center" w:pos="4858"/>
        </w:tabs>
        <w:ind w:left="360"/>
        <w:jc w:val="both"/>
        <w:rPr>
          <w:rFonts w:ascii="Times New Roman" w:hAnsi="Times New Roman" w:cs="Times New Roman"/>
        </w:rPr>
      </w:pPr>
      <w:r>
        <w:rPr>
          <w:rFonts w:ascii="Times New Roman" w:hAnsi="Times New Roman" w:cs="Times New Roman"/>
        </w:rPr>
        <w:t>*в</w:t>
      </w:r>
      <w:r w:rsidR="00710C61" w:rsidRPr="00710C61">
        <w:rPr>
          <w:rFonts w:ascii="Times New Roman" w:hAnsi="Times New Roman" w:cs="Times New Roman"/>
        </w:rPr>
        <w:t xml:space="preserve"> том числе в интерактивной форме</w:t>
      </w:r>
      <w:r w:rsidR="00710C61" w:rsidRPr="00710C61">
        <w:rPr>
          <w:rFonts w:ascii="Times New Roman" w:hAnsi="Times New Roman" w:cs="Times New Roman"/>
        </w:rPr>
        <w:tab/>
      </w:r>
    </w:p>
    <w:p w:rsidR="00A72075" w:rsidRPr="0032333B" w:rsidRDefault="00593A40" w:rsidP="00593A40">
      <w:pPr>
        <w:rPr>
          <w:rFonts w:ascii="Times New Roman" w:hAnsi="Times New Roman" w:cs="Times New Roman"/>
        </w:rPr>
      </w:pPr>
      <w:r w:rsidRPr="0032333B">
        <w:rPr>
          <w:rFonts w:ascii="Times New Roman" w:hAnsi="Times New Roman" w:cs="Times New Roman"/>
        </w:rPr>
        <w:t>**включена в трудоемкость практических/семинарских/лабораторных занятий</w:t>
      </w:r>
    </w:p>
    <w:p w:rsidR="00B938CA" w:rsidRDefault="00B938CA" w:rsidP="00710C61">
      <w:pPr>
        <w:tabs>
          <w:tab w:val="center" w:pos="4858"/>
        </w:tabs>
        <w:ind w:left="360"/>
        <w:jc w:val="both"/>
        <w:rPr>
          <w:rFonts w:ascii="Times New Roman" w:hAnsi="Times New Roman" w:cs="Times New Roman"/>
        </w:rPr>
      </w:pPr>
    </w:p>
    <w:p w:rsidR="00B938CA" w:rsidRPr="00B938CA" w:rsidRDefault="00B938CA" w:rsidP="00B938CA">
      <w:pPr>
        <w:pStyle w:val="a9"/>
        <w:rPr>
          <w:rFonts w:ascii="Times New Roman" w:hAnsi="Times New Roman" w:cs="Times New Roman"/>
          <w:i/>
        </w:rPr>
      </w:pPr>
      <w:r w:rsidRPr="00B938CA">
        <w:rPr>
          <w:rFonts w:ascii="Times New Roman" w:hAnsi="Times New Roman" w:cs="Times New Roman"/>
          <w:i/>
        </w:rPr>
        <w:t>4.1.2. Заочная форма обучения</w:t>
      </w:r>
    </w:p>
    <w:tbl>
      <w:tblPr>
        <w:tblStyle w:val="a8"/>
        <w:tblW w:w="0" w:type="auto"/>
        <w:tblLook w:val="04A0" w:firstRow="1" w:lastRow="0" w:firstColumn="1" w:lastColumn="0" w:noHBand="0" w:noVBand="1"/>
      </w:tblPr>
      <w:tblGrid>
        <w:gridCol w:w="590"/>
        <w:gridCol w:w="3271"/>
        <w:gridCol w:w="977"/>
        <w:gridCol w:w="762"/>
        <w:gridCol w:w="1035"/>
        <w:gridCol w:w="794"/>
        <w:gridCol w:w="2142"/>
      </w:tblGrid>
      <w:tr w:rsidR="00B938CA" w:rsidRPr="000F6BBC" w:rsidTr="00B938CA">
        <w:tc>
          <w:tcPr>
            <w:tcW w:w="664" w:type="dxa"/>
            <w:vMerge w:val="restart"/>
          </w:tcPr>
          <w:p w:rsidR="00B938CA" w:rsidRPr="000F6BBC" w:rsidRDefault="00B938CA" w:rsidP="00B938CA">
            <w:pPr>
              <w:jc w:val="center"/>
              <w:rPr>
                <w:rFonts w:ascii="Times New Roman" w:hAnsi="Times New Roman" w:cs="Times New Roman"/>
                <w:b/>
              </w:rPr>
            </w:pPr>
          </w:p>
          <w:p w:rsidR="00B938CA" w:rsidRPr="000F6BBC" w:rsidRDefault="00B938CA" w:rsidP="00B938CA">
            <w:pPr>
              <w:jc w:val="center"/>
              <w:rPr>
                <w:rFonts w:ascii="Times New Roman" w:hAnsi="Times New Roman" w:cs="Times New Roman"/>
                <w:b/>
              </w:rPr>
            </w:pPr>
            <w:r w:rsidRPr="000F6BBC">
              <w:rPr>
                <w:rFonts w:ascii="Times New Roman" w:hAnsi="Times New Roman" w:cs="Times New Roman"/>
                <w:b/>
              </w:rPr>
              <w:t>№ п/п</w:t>
            </w:r>
          </w:p>
        </w:tc>
        <w:tc>
          <w:tcPr>
            <w:tcW w:w="2708" w:type="dxa"/>
            <w:vMerge w:val="restart"/>
          </w:tcPr>
          <w:p w:rsidR="00B938CA" w:rsidRPr="000F6BBC" w:rsidRDefault="00B938CA" w:rsidP="00B938CA">
            <w:pPr>
              <w:jc w:val="center"/>
              <w:rPr>
                <w:rFonts w:ascii="Times New Roman" w:hAnsi="Times New Roman" w:cs="Times New Roman"/>
                <w:b/>
              </w:rPr>
            </w:pPr>
          </w:p>
          <w:p w:rsidR="00B938CA" w:rsidRPr="000F6BBC" w:rsidRDefault="00B938CA" w:rsidP="00B938CA">
            <w:pPr>
              <w:jc w:val="center"/>
              <w:rPr>
                <w:rFonts w:ascii="Times New Roman" w:hAnsi="Times New Roman" w:cs="Times New Roman"/>
                <w:b/>
              </w:rPr>
            </w:pPr>
            <w:r w:rsidRPr="000F6BBC">
              <w:rPr>
                <w:rFonts w:ascii="Times New Roman" w:hAnsi="Times New Roman" w:cs="Times New Roman"/>
                <w:b/>
              </w:rPr>
              <w:t>Раздел/тема</w:t>
            </w:r>
          </w:p>
        </w:tc>
        <w:tc>
          <w:tcPr>
            <w:tcW w:w="1360" w:type="dxa"/>
            <w:vMerge w:val="restart"/>
          </w:tcPr>
          <w:p w:rsidR="00B938CA" w:rsidRPr="000F6BBC" w:rsidRDefault="00B938CA" w:rsidP="00B938CA">
            <w:pPr>
              <w:jc w:val="center"/>
              <w:rPr>
                <w:rFonts w:ascii="Times New Roman" w:hAnsi="Times New Roman" w:cs="Times New Roman"/>
                <w:b/>
              </w:rPr>
            </w:pPr>
          </w:p>
          <w:p w:rsidR="00B938CA" w:rsidRPr="000F6BBC" w:rsidRDefault="00B938CA" w:rsidP="00B938CA">
            <w:pPr>
              <w:jc w:val="center"/>
              <w:rPr>
                <w:rFonts w:ascii="Times New Roman" w:hAnsi="Times New Roman" w:cs="Times New Roman"/>
                <w:b/>
              </w:rPr>
            </w:pPr>
            <w:r w:rsidRPr="000F6BBC">
              <w:rPr>
                <w:rFonts w:ascii="Times New Roman" w:hAnsi="Times New Roman" w:cs="Times New Roman"/>
                <w:b/>
              </w:rPr>
              <w:t>Всего час.</w:t>
            </w:r>
          </w:p>
        </w:tc>
        <w:tc>
          <w:tcPr>
            <w:tcW w:w="4839" w:type="dxa"/>
            <w:gridSpan w:val="4"/>
          </w:tcPr>
          <w:p w:rsidR="00B938CA" w:rsidRPr="000F6BBC" w:rsidRDefault="00B938CA" w:rsidP="00B938CA">
            <w:pPr>
              <w:jc w:val="center"/>
              <w:rPr>
                <w:rFonts w:ascii="Times New Roman" w:hAnsi="Times New Roman" w:cs="Times New Roman"/>
                <w:b/>
              </w:rPr>
            </w:pPr>
            <w:r w:rsidRPr="000F6BBC">
              <w:rPr>
                <w:rFonts w:ascii="Times New Roman" w:hAnsi="Times New Roman" w:cs="Times New Roman"/>
                <w:b/>
              </w:rPr>
              <w:t>Виды учебной работы (в часах)</w:t>
            </w:r>
          </w:p>
        </w:tc>
      </w:tr>
      <w:tr w:rsidR="00B938CA" w:rsidRPr="000F6BBC" w:rsidTr="00B938CA">
        <w:tc>
          <w:tcPr>
            <w:tcW w:w="664" w:type="dxa"/>
            <w:vMerge/>
          </w:tcPr>
          <w:p w:rsidR="00B938CA" w:rsidRPr="000F6BBC" w:rsidRDefault="00B938CA" w:rsidP="00B938CA">
            <w:pPr>
              <w:jc w:val="center"/>
              <w:rPr>
                <w:rFonts w:ascii="Times New Roman" w:hAnsi="Times New Roman" w:cs="Times New Roman"/>
                <w:b/>
              </w:rPr>
            </w:pPr>
          </w:p>
        </w:tc>
        <w:tc>
          <w:tcPr>
            <w:tcW w:w="2708" w:type="dxa"/>
            <w:vMerge/>
          </w:tcPr>
          <w:p w:rsidR="00B938CA" w:rsidRPr="000F6BBC" w:rsidRDefault="00B938CA" w:rsidP="00B938CA">
            <w:pPr>
              <w:jc w:val="center"/>
              <w:rPr>
                <w:rFonts w:ascii="Times New Roman" w:hAnsi="Times New Roman" w:cs="Times New Roman"/>
                <w:b/>
              </w:rPr>
            </w:pPr>
          </w:p>
        </w:tc>
        <w:tc>
          <w:tcPr>
            <w:tcW w:w="1360" w:type="dxa"/>
            <w:vMerge/>
          </w:tcPr>
          <w:p w:rsidR="00B938CA" w:rsidRPr="000F6BBC" w:rsidRDefault="00B938CA" w:rsidP="00B938CA">
            <w:pPr>
              <w:jc w:val="center"/>
              <w:rPr>
                <w:rFonts w:ascii="Times New Roman" w:hAnsi="Times New Roman" w:cs="Times New Roman"/>
                <w:b/>
              </w:rPr>
            </w:pPr>
          </w:p>
        </w:tc>
        <w:tc>
          <w:tcPr>
            <w:tcW w:w="2697" w:type="dxa"/>
            <w:gridSpan w:val="3"/>
          </w:tcPr>
          <w:p w:rsidR="00B938CA" w:rsidRPr="000F6BBC" w:rsidRDefault="00B938CA" w:rsidP="00B938CA">
            <w:pPr>
              <w:jc w:val="center"/>
              <w:rPr>
                <w:rFonts w:ascii="Times New Roman" w:hAnsi="Times New Roman" w:cs="Times New Roman"/>
                <w:b/>
              </w:rPr>
            </w:pPr>
            <w:r w:rsidRPr="000F6BBC">
              <w:rPr>
                <w:rFonts w:ascii="Times New Roman" w:hAnsi="Times New Roman" w:cs="Times New Roman"/>
                <w:b/>
              </w:rPr>
              <w:t>Аудиторная работа</w:t>
            </w:r>
          </w:p>
        </w:tc>
        <w:tc>
          <w:tcPr>
            <w:tcW w:w="2142" w:type="dxa"/>
            <w:vMerge w:val="restart"/>
          </w:tcPr>
          <w:p w:rsidR="00B938CA" w:rsidRPr="000F6BBC" w:rsidRDefault="00B938CA" w:rsidP="00B938CA">
            <w:pPr>
              <w:jc w:val="center"/>
              <w:rPr>
                <w:rFonts w:ascii="Times New Roman" w:hAnsi="Times New Roman" w:cs="Times New Roman"/>
                <w:b/>
              </w:rPr>
            </w:pPr>
            <w:r w:rsidRPr="000F6BBC">
              <w:rPr>
                <w:rFonts w:ascii="Times New Roman" w:hAnsi="Times New Roman" w:cs="Times New Roman"/>
                <w:b/>
              </w:rPr>
              <w:t>Самостоятельная работа</w:t>
            </w:r>
          </w:p>
        </w:tc>
      </w:tr>
      <w:tr w:rsidR="00B938CA" w:rsidRPr="000F6BBC" w:rsidTr="00B938CA">
        <w:tc>
          <w:tcPr>
            <w:tcW w:w="664" w:type="dxa"/>
            <w:vMerge/>
          </w:tcPr>
          <w:p w:rsidR="00B938CA" w:rsidRPr="000F6BBC" w:rsidRDefault="00B938CA" w:rsidP="00B938CA">
            <w:pPr>
              <w:jc w:val="both"/>
              <w:rPr>
                <w:rFonts w:ascii="Times New Roman" w:hAnsi="Times New Roman" w:cs="Times New Roman"/>
              </w:rPr>
            </w:pPr>
          </w:p>
        </w:tc>
        <w:tc>
          <w:tcPr>
            <w:tcW w:w="2708" w:type="dxa"/>
            <w:vMerge/>
          </w:tcPr>
          <w:p w:rsidR="00B938CA" w:rsidRPr="000F6BBC" w:rsidRDefault="00B938CA" w:rsidP="00B938CA">
            <w:pPr>
              <w:jc w:val="both"/>
              <w:rPr>
                <w:rFonts w:ascii="Times New Roman" w:hAnsi="Times New Roman" w:cs="Times New Roman"/>
              </w:rPr>
            </w:pPr>
          </w:p>
        </w:tc>
        <w:tc>
          <w:tcPr>
            <w:tcW w:w="1360" w:type="dxa"/>
            <w:vMerge/>
          </w:tcPr>
          <w:p w:rsidR="00B938CA" w:rsidRPr="000F6BBC" w:rsidRDefault="00B938CA" w:rsidP="00B938CA">
            <w:pPr>
              <w:jc w:val="both"/>
              <w:rPr>
                <w:rFonts w:ascii="Times New Roman" w:hAnsi="Times New Roman" w:cs="Times New Roman"/>
              </w:rPr>
            </w:pPr>
          </w:p>
        </w:tc>
        <w:tc>
          <w:tcPr>
            <w:tcW w:w="824" w:type="dxa"/>
          </w:tcPr>
          <w:p w:rsidR="00B938CA" w:rsidRPr="000F6BBC" w:rsidRDefault="00B938CA" w:rsidP="00B938CA">
            <w:pPr>
              <w:jc w:val="center"/>
              <w:rPr>
                <w:rFonts w:ascii="Times New Roman" w:hAnsi="Times New Roman" w:cs="Times New Roman"/>
                <w:b/>
              </w:rPr>
            </w:pPr>
            <w:r w:rsidRPr="000F6BBC">
              <w:rPr>
                <w:rFonts w:ascii="Times New Roman" w:hAnsi="Times New Roman" w:cs="Times New Roman"/>
                <w:b/>
              </w:rPr>
              <w:t>ЛК</w:t>
            </w:r>
          </w:p>
        </w:tc>
        <w:tc>
          <w:tcPr>
            <w:tcW w:w="1035" w:type="dxa"/>
          </w:tcPr>
          <w:p w:rsidR="00B938CA" w:rsidRPr="000F6BBC" w:rsidRDefault="00B938CA" w:rsidP="00B938CA">
            <w:pPr>
              <w:jc w:val="center"/>
              <w:rPr>
                <w:rFonts w:ascii="Times New Roman" w:hAnsi="Times New Roman" w:cs="Times New Roman"/>
                <w:b/>
              </w:rPr>
            </w:pPr>
            <w:r w:rsidRPr="000F6BBC">
              <w:rPr>
                <w:rFonts w:ascii="Times New Roman" w:hAnsi="Times New Roman" w:cs="Times New Roman"/>
                <w:b/>
              </w:rPr>
              <w:t>ПР\Лаб</w:t>
            </w:r>
          </w:p>
        </w:tc>
        <w:tc>
          <w:tcPr>
            <w:tcW w:w="838" w:type="dxa"/>
          </w:tcPr>
          <w:p w:rsidR="00B938CA" w:rsidRPr="000F6BBC" w:rsidRDefault="00B938CA" w:rsidP="00B938CA">
            <w:pPr>
              <w:jc w:val="center"/>
              <w:rPr>
                <w:rFonts w:ascii="Times New Roman" w:hAnsi="Times New Roman" w:cs="Times New Roman"/>
                <w:b/>
              </w:rPr>
            </w:pPr>
            <w:r w:rsidRPr="000F6BBC">
              <w:rPr>
                <w:rFonts w:ascii="Times New Roman" w:hAnsi="Times New Roman" w:cs="Times New Roman"/>
                <w:b/>
              </w:rPr>
              <w:t>СЕМ</w:t>
            </w:r>
          </w:p>
        </w:tc>
        <w:tc>
          <w:tcPr>
            <w:tcW w:w="2142" w:type="dxa"/>
            <w:vMerge/>
          </w:tcPr>
          <w:p w:rsidR="00B938CA" w:rsidRPr="000F6BBC" w:rsidRDefault="00B938CA" w:rsidP="00B938CA">
            <w:pPr>
              <w:jc w:val="both"/>
              <w:rPr>
                <w:rFonts w:ascii="Times New Roman" w:hAnsi="Times New Roman" w:cs="Times New Roman"/>
              </w:rPr>
            </w:pPr>
          </w:p>
        </w:tc>
      </w:tr>
      <w:tr w:rsidR="00B938CA" w:rsidRPr="000F6BBC" w:rsidTr="00B938CA">
        <w:tc>
          <w:tcPr>
            <w:tcW w:w="664" w:type="dxa"/>
          </w:tcPr>
          <w:p w:rsidR="00B938CA" w:rsidRPr="000F6BBC" w:rsidRDefault="00B938CA" w:rsidP="00186D50">
            <w:pPr>
              <w:pStyle w:val="a9"/>
              <w:numPr>
                <w:ilvl w:val="0"/>
                <w:numId w:val="47"/>
              </w:numPr>
              <w:jc w:val="both"/>
              <w:rPr>
                <w:rFonts w:ascii="Times New Roman" w:hAnsi="Times New Roman" w:cs="Times New Roman"/>
              </w:rPr>
            </w:pPr>
          </w:p>
        </w:tc>
        <w:tc>
          <w:tcPr>
            <w:tcW w:w="2708" w:type="dxa"/>
          </w:tcPr>
          <w:p w:rsidR="00B938CA" w:rsidRPr="00862E5C" w:rsidRDefault="00B938CA" w:rsidP="00B938CA">
            <w:pPr>
              <w:rPr>
                <w:rFonts w:ascii="Times New Roman" w:hAnsi="Times New Roman" w:cs="Times New Roman"/>
              </w:rPr>
            </w:pPr>
            <w:r w:rsidRPr="00862E5C">
              <w:rPr>
                <w:rFonts w:ascii="Times New Roman" w:hAnsi="Times New Roman" w:cs="Times New Roman"/>
              </w:rPr>
              <w:t>Основные понятия графической информации и мультимедийных технологий. Органы чувств и виды информации</w:t>
            </w:r>
          </w:p>
        </w:tc>
        <w:tc>
          <w:tcPr>
            <w:tcW w:w="1360" w:type="dxa"/>
          </w:tcPr>
          <w:p w:rsidR="00B938CA" w:rsidRPr="000F6BBC" w:rsidRDefault="005F663A" w:rsidP="00B938CA">
            <w:pPr>
              <w:jc w:val="center"/>
              <w:rPr>
                <w:rFonts w:ascii="Times New Roman" w:hAnsi="Times New Roman" w:cs="Times New Roman"/>
              </w:rPr>
            </w:pPr>
            <w:r>
              <w:rPr>
                <w:rFonts w:ascii="Times New Roman" w:hAnsi="Times New Roman" w:cs="Times New Roman"/>
              </w:rPr>
              <w:t>18</w:t>
            </w:r>
          </w:p>
        </w:tc>
        <w:tc>
          <w:tcPr>
            <w:tcW w:w="824" w:type="dxa"/>
          </w:tcPr>
          <w:p w:rsidR="00B938CA" w:rsidRPr="000F6BBC" w:rsidRDefault="00B938CA" w:rsidP="00B938CA">
            <w:pPr>
              <w:jc w:val="center"/>
              <w:rPr>
                <w:rFonts w:ascii="Times New Roman" w:hAnsi="Times New Roman" w:cs="Times New Roman"/>
              </w:rPr>
            </w:pPr>
          </w:p>
        </w:tc>
        <w:tc>
          <w:tcPr>
            <w:tcW w:w="1035" w:type="dxa"/>
          </w:tcPr>
          <w:p w:rsidR="00B938CA" w:rsidRPr="000F6BBC" w:rsidRDefault="00B938CA" w:rsidP="00B938CA">
            <w:pPr>
              <w:jc w:val="center"/>
              <w:rPr>
                <w:rFonts w:ascii="Times New Roman" w:hAnsi="Times New Roman" w:cs="Times New Roman"/>
              </w:rPr>
            </w:pPr>
          </w:p>
        </w:tc>
        <w:tc>
          <w:tcPr>
            <w:tcW w:w="838" w:type="dxa"/>
          </w:tcPr>
          <w:p w:rsidR="00B938CA" w:rsidRPr="000F6BBC" w:rsidRDefault="00B938CA" w:rsidP="00B938CA">
            <w:pPr>
              <w:jc w:val="center"/>
              <w:rPr>
                <w:rFonts w:ascii="Times New Roman" w:hAnsi="Times New Roman" w:cs="Times New Roman"/>
              </w:rPr>
            </w:pPr>
          </w:p>
        </w:tc>
        <w:tc>
          <w:tcPr>
            <w:tcW w:w="2142" w:type="dxa"/>
          </w:tcPr>
          <w:p w:rsidR="00B938CA" w:rsidRPr="000F6BBC" w:rsidRDefault="00CB62B0" w:rsidP="00B938CA">
            <w:pPr>
              <w:jc w:val="center"/>
              <w:rPr>
                <w:rFonts w:ascii="Times New Roman" w:hAnsi="Times New Roman" w:cs="Times New Roman"/>
              </w:rPr>
            </w:pPr>
            <w:r>
              <w:rPr>
                <w:rFonts w:ascii="Times New Roman" w:hAnsi="Times New Roman" w:cs="Times New Roman"/>
              </w:rPr>
              <w:t>18</w:t>
            </w:r>
          </w:p>
        </w:tc>
      </w:tr>
      <w:tr w:rsidR="00B938CA" w:rsidRPr="000F6BBC" w:rsidTr="00B938CA">
        <w:tc>
          <w:tcPr>
            <w:tcW w:w="664" w:type="dxa"/>
          </w:tcPr>
          <w:p w:rsidR="00B938CA" w:rsidRPr="000F6BBC" w:rsidRDefault="00B938CA" w:rsidP="00186D50">
            <w:pPr>
              <w:pStyle w:val="a9"/>
              <w:numPr>
                <w:ilvl w:val="0"/>
                <w:numId w:val="47"/>
              </w:numPr>
              <w:jc w:val="both"/>
              <w:rPr>
                <w:rFonts w:ascii="Times New Roman" w:hAnsi="Times New Roman" w:cs="Times New Roman"/>
              </w:rPr>
            </w:pPr>
          </w:p>
        </w:tc>
        <w:tc>
          <w:tcPr>
            <w:tcW w:w="2708" w:type="dxa"/>
          </w:tcPr>
          <w:p w:rsidR="00B938CA" w:rsidRPr="00A66492" w:rsidRDefault="00B938CA" w:rsidP="00B938CA">
            <w:pPr>
              <w:rPr>
                <w:rFonts w:ascii="Times New Roman" w:hAnsi="Times New Roman" w:cs="Times New Roman"/>
              </w:rPr>
            </w:pPr>
            <w:r w:rsidRPr="00A66492">
              <w:rPr>
                <w:rFonts w:ascii="Times New Roman" w:hAnsi="Times New Roman" w:cs="Times New Roman"/>
              </w:rPr>
              <w:t>Характеристика, возможности и области применения мультимедийных приложений</w:t>
            </w:r>
          </w:p>
        </w:tc>
        <w:tc>
          <w:tcPr>
            <w:tcW w:w="1360" w:type="dxa"/>
          </w:tcPr>
          <w:p w:rsidR="00B938CA" w:rsidRPr="000F6BBC" w:rsidRDefault="005F663A" w:rsidP="00B938CA">
            <w:pPr>
              <w:jc w:val="center"/>
              <w:rPr>
                <w:rFonts w:ascii="Times New Roman" w:hAnsi="Times New Roman" w:cs="Times New Roman"/>
              </w:rPr>
            </w:pPr>
            <w:r>
              <w:rPr>
                <w:rFonts w:ascii="Times New Roman" w:hAnsi="Times New Roman" w:cs="Times New Roman"/>
              </w:rPr>
              <w:t>20</w:t>
            </w:r>
          </w:p>
        </w:tc>
        <w:tc>
          <w:tcPr>
            <w:tcW w:w="824" w:type="dxa"/>
          </w:tcPr>
          <w:p w:rsidR="00B938CA" w:rsidRPr="000F6BBC" w:rsidRDefault="00CB62B0" w:rsidP="00B938CA">
            <w:pPr>
              <w:jc w:val="center"/>
              <w:rPr>
                <w:rFonts w:ascii="Times New Roman" w:hAnsi="Times New Roman" w:cs="Times New Roman"/>
              </w:rPr>
            </w:pPr>
            <w:r>
              <w:rPr>
                <w:rFonts w:ascii="Times New Roman" w:hAnsi="Times New Roman" w:cs="Times New Roman"/>
              </w:rPr>
              <w:t>2(1*)</w:t>
            </w:r>
          </w:p>
        </w:tc>
        <w:tc>
          <w:tcPr>
            <w:tcW w:w="1035" w:type="dxa"/>
          </w:tcPr>
          <w:p w:rsidR="00B938CA" w:rsidRPr="000F6BBC" w:rsidRDefault="00B938CA" w:rsidP="00B938CA">
            <w:pPr>
              <w:jc w:val="center"/>
              <w:rPr>
                <w:rFonts w:ascii="Times New Roman" w:hAnsi="Times New Roman" w:cs="Times New Roman"/>
              </w:rPr>
            </w:pPr>
          </w:p>
        </w:tc>
        <w:tc>
          <w:tcPr>
            <w:tcW w:w="838" w:type="dxa"/>
          </w:tcPr>
          <w:p w:rsidR="00B938CA" w:rsidRPr="000F6BBC" w:rsidRDefault="00B938CA" w:rsidP="00B938CA">
            <w:pPr>
              <w:jc w:val="center"/>
              <w:rPr>
                <w:rFonts w:ascii="Times New Roman" w:hAnsi="Times New Roman" w:cs="Times New Roman"/>
              </w:rPr>
            </w:pPr>
          </w:p>
        </w:tc>
        <w:tc>
          <w:tcPr>
            <w:tcW w:w="2142" w:type="dxa"/>
          </w:tcPr>
          <w:p w:rsidR="00B938CA" w:rsidRPr="000F6BBC" w:rsidRDefault="00CB62B0" w:rsidP="00B938CA">
            <w:pPr>
              <w:jc w:val="center"/>
              <w:rPr>
                <w:rFonts w:ascii="Times New Roman" w:hAnsi="Times New Roman" w:cs="Times New Roman"/>
              </w:rPr>
            </w:pPr>
            <w:r>
              <w:rPr>
                <w:rFonts w:ascii="Times New Roman" w:hAnsi="Times New Roman" w:cs="Times New Roman"/>
              </w:rPr>
              <w:t>18</w:t>
            </w:r>
          </w:p>
        </w:tc>
      </w:tr>
      <w:tr w:rsidR="00B938CA" w:rsidRPr="000F6BBC" w:rsidTr="00B938CA">
        <w:tc>
          <w:tcPr>
            <w:tcW w:w="664" w:type="dxa"/>
          </w:tcPr>
          <w:p w:rsidR="00B938CA" w:rsidRPr="000F6BBC" w:rsidRDefault="00B938CA" w:rsidP="00186D50">
            <w:pPr>
              <w:pStyle w:val="a9"/>
              <w:numPr>
                <w:ilvl w:val="0"/>
                <w:numId w:val="47"/>
              </w:numPr>
              <w:jc w:val="both"/>
              <w:rPr>
                <w:rFonts w:ascii="Times New Roman" w:hAnsi="Times New Roman" w:cs="Times New Roman"/>
              </w:rPr>
            </w:pPr>
          </w:p>
        </w:tc>
        <w:tc>
          <w:tcPr>
            <w:tcW w:w="2708" w:type="dxa"/>
          </w:tcPr>
          <w:p w:rsidR="00B938CA" w:rsidRPr="00A66492" w:rsidRDefault="00B938CA" w:rsidP="00B938CA">
            <w:pPr>
              <w:rPr>
                <w:rFonts w:ascii="Times New Roman" w:hAnsi="Times New Roman" w:cs="Times New Roman"/>
              </w:rPr>
            </w:pPr>
            <w:r w:rsidRPr="00A66492">
              <w:rPr>
                <w:rFonts w:ascii="Times New Roman" w:hAnsi="Times New Roman" w:cs="Times New Roman"/>
              </w:rPr>
              <w:t>Мультимедийные технологии и средства массовой и межличностной коммуникации. Аппаратные средства мультимедийных технологий. Основы технологии проектирования конечного продукта в соответствии с Единой системой конструкторской документации (ЕСКД)</w:t>
            </w:r>
          </w:p>
        </w:tc>
        <w:tc>
          <w:tcPr>
            <w:tcW w:w="1360" w:type="dxa"/>
          </w:tcPr>
          <w:p w:rsidR="00B938CA" w:rsidRPr="000F6BBC" w:rsidRDefault="005F663A" w:rsidP="00B938CA">
            <w:pPr>
              <w:jc w:val="center"/>
              <w:rPr>
                <w:rFonts w:ascii="Times New Roman" w:hAnsi="Times New Roman" w:cs="Times New Roman"/>
              </w:rPr>
            </w:pPr>
            <w:r>
              <w:rPr>
                <w:rFonts w:ascii="Times New Roman" w:hAnsi="Times New Roman" w:cs="Times New Roman"/>
              </w:rPr>
              <w:t>18</w:t>
            </w:r>
          </w:p>
        </w:tc>
        <w:tc>
          <w:tcPr>
            <w:tcW w:w="824" w:type="dxa"/>
          </w:tcPr>
          <w:p w:rsidR="00B938CA" w:rsidRPr="000F6BBC" w:rsidRDefault="00B938CA" w:rsidP="00B938CA">
            <w:pPr>
              <w:jc w:val="center"/>
              <w:rPr>
                <w:rFonts w:ascii="Times New Roman" w:hAnsi="Times New Roman" w:cs="Times New Roman"/>
              </w:rPr>
            </w:pPr>
          </w:p>
        </w:tc>
        <w:tc>
          <w:tcPr>
            <w:tcW w:w="1035" w:type="dxa"/>
          </w:tcPr>
          <w:p w:rsidR="00B938CA" w:rsidRPr="000F6BBC" w:rsidRDefault="00B938CA" w:rsidP="00B938CA">
            <w:pPr>
              <w:jc w:val="center"/>
              <w:rPr>
                <w:rFonts w:ascii="Times New Roman" w:hAnsi="Times New Roman" w:cs="Times New Roman"/>
              </w:rPr>
            </w:pPr>
          </w:p>
        </w:tc>
        <w:tc>
          <w:tcPr>
            <w:tcW w:w="838" w:type="dxa"/>
          </w:tcPr>
          <w:p w:rsidR="00B938CA" w:rsidRPr="000F6BBC" w:rsidRDefault="00B938CA" w:rsidP="00B938CA">
            <w:pPr>
              <w:jc w:val="center"/>
              <w:rPr>
                <w:rFonts w:ascii="Times New Roman" w:hAnsi="Times New Roman" w:cs="Times New Roman"/>
              </w:rPr>
            </w:pPr>
          </w:p>
        </w:tc>
        <w:tc>
          <w:tcPr>
            <w:tcW w:w="2142" w:type="dxa"/>
          </w:tcPr>
          <w:p w:rsidR="00B938CA" w:rsidRPr="000F6BBC" w:rsidRDefault="00CB62B0" w:rsidP="00B938CA">
            <w:pPr>
              <w:jc w:val="center"/>
              <w:rPr>
                <w:rFonts w:ascii="Times New Roman" w:hAnsi="Times New Roman" w:cs="Times New Roman"/>
              </w:rPr>
            </w:pPr>
            <w:r>
              <w:rPr>
                <w:rFonts w:ascii="Times New Roman" w:hAnsi="Times New Roman" w:cs="Times New Roman"/>
              </w:rPr>
              <w:t>18</w:t>
            </w:r>
          </w:p>
        </w:tc>
      </w:tr>
      <w:tr w:rsidR="00B938CA" w:rsidRPr="000F6BBC" w:rsidTr="00B938CA">
        <w:tc>
          <w:tcPr>
            <w:tcW w:w="664" w:type="dxa"/>
          </w:tcPr>
          <w:p w:rsidR="00B938CA" w:rsidRPr="000F6BBC" w:rsidRDefault="00B938CA" w:rsidP="00186D50">
            <w:pPr>
              <w:pStyle w:val="a9"/>
              <w:numPr>
                <w:ilvl w:val="0"/>
                <w:numId w:val="47"/>
              </w:numPr>
              <w:jc w:val="both"/>
              <w:rPr>
                <w:rFonts w:ascii="Times New Roman" w:hAnsi="Times New Roman" w:cs="Times New Roman"/>
              </w:rPr>
            </w:pPr>
          </w:p>
        </w:tc>
        <w:tc>
          <w:tcPr>
            <w:tcW w:w="2708" w:type="dxa"/>
          </w:tcPr>
          <w:p w:rsidR="00B938CA" w:rsidRPr="00A66492" w:rsidRDefault="00B938CA" w:rsidP="00B938CA">
            <w:pPr>
              <w:rPr>
                <w:rFonts w:ascii="Times New Roman" w:hAnsi="Times New Roman" w:cs="Times New Roman"/>
                <w:spacing w:val="2"/>
              </w:rPr>
            </w:pPr>
            <w:r w:rsidRPr="00A66492">
              <w:rPr>
                <w:rFonts w:ascii="Times New Roman" w:hAnsi="Times New Roman" w:cs="Times New Roman"/>
              </w:rPr>
              <w:t>Общие сведения о компьютерной графике и ее видах</w:t>
            </w:r>
          </w:p>
        </w:tc>
        <w:tc>
          <w:tcPr>
            <w:tcW w:w="1360" w:type="dxa"/>
          </w:tcPr>
          <w:p w:rsidR="00B938CA" w:rsidRPr="000F6BBC" w:rsidRDefault="005F663A" w:rsidP="00B938CA">
            <w:pPr>
              <w:jc w:val="center"/>
              <w:rPr>
                <w:rFonts w:ascii="Times New Roman" w:hAnsi="Times New Roman" w:cs="Times New Roman"/>
              </w:rPr>
            </w:pPr>
            <w:r>
              <w:rPr>
                <w:rFonts w:ascii="Times New Roman" w:hAnsi="Times New Roman" w:cs="Times New Roman"/>
              </w:rPr>
              <w:t>18</w:t>
            </w:r>
          </w:p>
        </w:tc>
        <w:tc>
          <w:tcPr>
            <w:tcW w:w="824" w:type="dxa"/>
          </w:tcPr>
          <w:p w:rsidR="00B938CA" w:rsidRPr="000F6BBC" w:rsidRDefault="00B938CA" w:rsidP="00B938CA">
            <w:pPr>
              <w:jc w:val="center"/>
              <w:rPr>
                <w:rFonts w:ascii="Times New Roman" w:hAnsi="Times New Roman" w:cs="Times New Roman"/>
              </w:rPr>
            </w:pPr>
          </w:p>
        </w:tc>
        <w:tc>
          <w:tcPr>
            <w:tcW w:w="1035" w:type="dxa"/>
          </w:tcPr>
          <w:p w:rsidR="00B938CA" w:rsidRPr="000F6BBC" w:rsidRDefault="00B938CA" w:rsidP="00B938CA">
            <w:pPr>
              <w:jc w:val="center"/>
              <w:rPr>
                <w:rFonts w:ascii="Times New Roman" w:hAnsi="Times New Roman" w:cs="Times New Roman"/>
              </w:rPr>
            </w:pPr>
          </w:p>
        </w:tc>
        <w:tc>
          <w:tcPr>
            <w:tcW w:w="838" w:type="dxa"/>
          </w:tcPr>
          <w:p w:rsidR="00B938CA" w:rsidRPr="000F6BBC" w:rsidRDefault="00B938CA" w:rsidP="00B938CA">
            <w:pPr>
              <w:jc w:val="center"/>
              <w:rPr>
                <w:rFonts w:ascii="Times New Roman" w:hAnsi="Times New Roman" w:cs="Times New Roman"/>
              </w:rPr>
            </w:pPr>
          </w:p>
        </w:tc>
        <w:tc>
          <w:tcPr>
            <w:tcW w:w="2142" w:type="dxa"/>
          </w:tcPr>
          <w:p w:rsidR="00B938CA" w:rsidRPr="000F6BBC" w:rsidRDefault="00CB62B0" w:rsidP="00B938CA">
            <w:pPr>
              <w:jc w:val="center"/>
              <w:rPr>
                <w:rFonts w:ascii="Times New Roman" w:hAnsi="Times New Roman" w:cs="Times New Roman"/>
              </w:rPr>
            </w:pPr>
            <w:r>
              <w:rPr>
                <w:rFonts w:ascii="Times New Roman" w:hAnsi="Times New Roman" w:cs="Times New Roman"/>
              </w:rPr>
              <w:t>18</w:t>
            </w:r>
          </w:p>
        </w:tc>
      </w:tr>
      <w:tr w:rsidR="00B938CA" w:rsidRPr="000F6BBC" w:rsidTr="00B938CA">
        <w:tc>
          <w:tcPr>
            <w:tcW w:w="664" w:type="dxa"/>
          </w:tcPr>
          <w:p w:rsidR="00B938CA" w:rsidRPr="000F6BBC" w:rsidRDefault="00B938CA" w:rsidP="00186D50">
            <w:pPr>
              <w:pStyle w:val="a9"/>
              <w:numPr>
                <w:ilvl w:val="0"/>
                <w:numId w:val="47"/>
              </w:numPr>
              <w:jc w:val="both"/>
              <w:rPr>
                <w:rFonts w:ascii="Times New Roman" w:hAnsi="Times New Roman" w:cs="Times New Roman"/>
              </w:rPr>
            </w:pPr>
          </w:p>
        </w:tc>
        <w:tc>
          <w:tcPr>
            <w:tcW w:w="2708" w:type="dxa"/>
          </w:tcPr>
          <w:p w:rsidR="00B938CA" w:rsidRPr="00A66492" w:rsidRDefault="00B938CA" w:rsidP="00B938CA">
            <w:pPr>
              <w:ind w:left="45"/>
              <w:rPr>
                <w:rFonts w:ascii="Times New Roman" w:hAnsi="Times New Roman" w:cs="Times New Roman"/>
                <w:spacing w:val="2"/>
              </w:rPr>
            </w:pPr>
            <w:r w:rsidRPr="00A66492">
              <w:rPr>
                <w:rFonts w:ascii="Times New Roman" w:hAnsi="Times New Roman" w:cs="Times New Roman"/>
              </w:rPr>
              <w:t>Особенности компьютерной графики в мультимедийных технологиях. Форматы гра- фических файлов</w:t>
            </w:r>
          </w:p>
        </w:tc>
        <w:tc>
          <w:tcPr>
            <w:tcW w:w="1360" w:type="dxa"/>
          </w:tcPr>
          <w:p w:rsidR="00B938CA" w:rsidRPr="000F6BBC" w:rsidRDefault="005F663A" w:rsidP="00B938CA">
            <w:pPr>
              <w:jc w:val="center"/>
              <w:rPr>
                <w:rFonts w:ascii="Times New Roman" w:hAnsi="Times New Roman" w:cs="Times New Roman"/>
              </w:rPr>
            </w:pPr>
            <w:r>
              <w:rPr>
                <w:rFonts w:ascii="Times New Roman" w:hAnsi="Times New Roman" w:cs="Times New Roman"/>
              </w:rPr>
              <w:t>18</w:t>
            </w:r>
          </w:p>
        </w:tc>
        <w:tc>
          <w:tcPr>
            <w:tcW w:w="824" w:type="dxa"/>
          </w:tcPr>
          <w:p w:rsidR="00B938CA" w:rsidRPr="000F6BBC" w:rsidRDefault="00B938CA" w:rsidP="00B938CA">
            <w:pPr>
              <w:jc w:val="center"/>
              <w:rPr>
                <w:rFonts w:ascii="Times New Roman" w:hAnsi="Times New Roman" w:cs="Times New Roman"/>
              </w:rPr>
            </w:pPr>
          </w:p>
        </w:tc>
        <w:tc>
          <w:tcPr>
            <w:tcW w:w="1035" w:type="dxa"/>
          </w:tcPr>
          <w:p w:rsidR="00B938CA" w:rsidRPr="000F6BBC" w:rsidRDefault="00B938CA" w:rsidP="00B938CA">
            <w:pPr>
              <w:jc w:val="center"/>
              <w:rPr>
                <w:rFonts w:ascii="Times New Roman" w:hAnsi="Times New Roman" w:cs="Times New Roman"/>
              </w:rPr>
            </w:pPr>
          </w:p>
        </w:tc>
        <w:tc>
          <w:tcPr>
            <w:tcW w:w="838" w:type="dxa"/>
          </w:tcPr>
          <w:p w:rsidR="00B938CA" w:rsidRPr="000F6BBC" w:rsidRDefault="00B938CA" w:rsidP="00B938CA">
            <w:pPr>
              <w:jc w:val="center"/>
              <w:rPr>
                <w:rFonts w:ascii="Times New Roman" w:hAnsi="Times New Roman" w:cs="Times New Roman"/>
              </w:rPr>
            </w:pPr>
          </w:p>
        </w:tc>
        <w:tc>
          <w:tcPr>
            <w:tcW w:w="2142" w:type="dxa"/>
          </w:tcPr>
          <w:p w:rsidR="00B938CA" w:rsidRPr="000F6BBC" w:rsidRDefault="00CB62B0" w:rsidP="00B938CA">
            <w:pPr>
              <w:jc w:val="center"/>
              <w:rPr>
                <w:rFonts w:ascii="Times New Roman" w:hAnsi="Times New Roman" w:cs="Times New Roman"/>
              </w:rPr>
            </w:pPr>
            <w:r>
              <w:rPr>
                <w:rFonts w:ascii="Times New Roman" w:hAnsi="Times New Roman" w:cs="Times New Roman"/>
              </w:rPr>
              <w:t>18</w:t>
            </w:r>
          </w:p>
        </w:tc>
      </w:tr>
      <w:tr w:rsidR="00B938CA" w:rsidRPr="000F6BBC" w:rsidTr="00B938CA">
        <w:tc>
          <w:tcPr>
            <w:tcW w:w="664" w:type="dxa"/>
          </w:tcPr>
          <w:p w:rsidR="00B938CA" w:rsidRPr="000F6BBC" w:rsidRDefault="00B938CA" w:rsidP="00186D50">
            <w:pPr>
              <w:pStyle w:val="a9"/>
              <w:numPr>
                <w:ilvl w:val="0"/>
                <w:numId w:val="47"/>
              </w:numPr>
              <w:jc w:val="both"/>
              <w:rPr>
                <w:rFonts w:ascii="Times New Roman" w:hAnsi="Times New Roman" w:cs="Times New Roman"/>
              </w:rPr>
            </w:pPr>
          </w:p>
        </w:tc>
        <w:tc>
          <w:tcPr>
            <w:tcW w:w="2708" w:type="dxa"/>
          </w:tcPr>
          <w:p w:rsidR="00B938CA" w:rsidRPr="00A66492" w:rsidRDefault="00B938CA" w:rsidP="00B938CA">
            <w:pPr>
              <w:rPr>
                <w:rFonts w:ascii="Times New Roman" w:hAnsi="Times New Roman" w:cs="Times New Roman"/>
                <w:spacing w:val="2"/>
              </w:rPr>
            </w:pPr>
            <w:r w:rsidRPr="00A66492">
              <w:rPr>
                <w:rFonts w:ascii="Times New Roman" w:hAnsi="Times New Roman" w:cs="Times New Roman"/>
              </w:rPr>
              <w:t>Аддитивные и субтрактивные модели описания цвета в мультимедийных технологиях</w:t>
            </w:r>
          </w:p>
        </w:tc>
        <w:tc>
          <w:tcPr>
            <w:tcW w:w="1360" w:type="dxa"/>
          </w:tcPr>
          <w:p w:rsidR="00B938CA" w:rsidRPr="000F6BBC" w:rsidRDefault="005F663A" w:rsidP="00B938CA">
            <w:pPr>
              <w:jc w:val="center"/>
              <w:rPr>
                <w:rFonts w:ascii="Times New Roman" w:hAnsi="Times New Roman" w:cs="Times New Roman"/>
              </w:rPr>
            </w:pPr>
            <w:r>
              <w:rPr>
                <w:rFonts w:ascii="Times New Roman" w:hAnsi="Times New Roman" w:cs="Times New Roman"/>
              </w:rPr>
              <w:t>18</w:t>
            </w:r>
          </w:p>
        </w:tc>
        <w:tc>
          <w:tcPr>
            <w:tcW w:w="824" w:type="dxa"/>
          </w:tcPr>
          <w:p w:rsidR="00B938CA" w:rsidRPr="000F6BBC" w:rsidRDefault="00B938CA" w:rsidP="00B938CA">
            <w:pPr>
              <w:jc w:val="center"/>
              <w:rPr>
                <w:rFonts w:ascii="Times New Roman" w:hAnsi="Times New Roman" w:cs="Times New Roman"/>
              </w:rPr>
            </w:pPr>
          </w:p>
        </w:tc>
        <w:tc>
          <w:tcPr>
            <w:tcW w:w="1035" w:type="dxa"/>
          </w:tcPr>
          <w:p w:rsidR="00B938CA" w:rsidRPr="000F6BBC" w:rsidRDefault="00B938CA" w:rsidP="00B938CA">
            <w:pPr>
              <w:jc w:val="center"/>
              <w:rPr>
                <w:rFonts w:ascii="Times New Roman" w:hAnsi="Times New Roman" w:cs="Times New Roman"/>
              </w:rPr>
            </w:pPr>
          </w:p>
        </w:tc>
        <w:tc>
          <w:tcPr>
            <w:tcW w:w="838" w:type="dxa"/>
          </w:tcPr>
          <w:p w:rsidR="00B938CA" w:rsidRPr="000F6BBC" w:rsidRDefault="00B938CA" w:rsidP="00B938CA">
            <w:pPr>
              <w:jc w:val="center"/>
              <w:rPr>
                <w:rFonts w:ascii="Times New Roman" w:hAnsi="Times New Roman" w:cs="Times New Roman"/>
              </w:rPr>
            </w:pPr>
          </w:p>
        </w:tc>
        <w:tc>
          <w:tcPr>
            <w:tcW w:w="2142" w:type="dxa"/>
          </w:tcPr>
          <w:p w:rsidR="00B938CA" w:rsidRPr="000F6BBC" w:rsidRDefault="00CB62B0" w:rsidP="00B938CA">
            <w:pPr>
              <w:jc w:val="center"/>
              <w:rPr>
                <w:rFonts w:ascii="Times New Roman" w:hAnsi="Times New Roman" w:cs="Times New Roman"/>
              </w:rPr>
            </w:pPr>
            <w:r>
              <w:rPr>
                <w:rFonts w:ascii="Times New Roman" w:hAnsi="Times New Roman" w:cs="Times New Roman"/>
              </w:rPr>
              <w:t>18</w:t>
            </w:r>
          </w:p>
        </w:tc>
      </w:tr>
      <w:tr w:rsidR="00B938CA" w:rsidRPr="000F6BBC" w:rsidTr="00B938CA">
        <w:tc>
          <w:tcPr>
            <w:tcW w:w="664" w:type="dxa"/>
          </w:tcPr>
          <w:p w:rsidR="00B938CA" w:rsidRPr="000F6BBC" w:rsidRDefault="00B938CA" w:rsidP="00186D50">
            <w:pPr>
              <w:pStyle w:val="a9"/>
              <w:numPr>
                <w:ilvl w:val="0"/>
                <w:numId w:val="47"/>
              </w:numPr>
              <w:jc w:val="both"/>
              <w:rPr>
                <w:rFonts w:ascii="Times New Roman" w:hAnsi="Times New Roman" w:cs="Times New Roman"/>
              </w:rPr>
            </w:pPr>
          </w:p>
        </w:tc>
        <w:tc>
          <w:tcPr>
            <w:tcW w:w="2708" w:type="dxa"/>
          </w:tcPr>
          <w:p w:rsidR="00B938CA" w:rsidRPr="00A66492" w:rsidRDefault="00B938CA" w:rsidP="00B938CA">
            <w:pPr>
              <w:rPr>
                <w:rFonts w:ascii="Times New Roman" w:hAnsi="Times New Roman" w:cs="Times New Roman"/>
                <w:spacing w:val="2"/>
              </w:rPr>
            </w:pPr>
            <w:r w:rsidRPr="00A66492">
              <w:rPr>
                <w:rFonts w:ascii="Times New Roman" w:hAnsi="Times New Roman" w:cs="Times New Roman"/>
              </w:rPr>
              <w:t>Основы цифрового аудио в мультимедийных технологиях.</w:t>
            </w:r>
          </w:p>
        </w:tc>
        <w:tc>
          <w:tcPr>
            <w:tcW w:w="1360" w:type="dxa"/>
          </w:tcPr>
          <w:p w:rsidR="00B938CA" w:rsidRPr="000F6BBC" w:rsidRDefault="005F663A" w:rsidP="00B938CA">
            <w:pPr>
              <w:jc w:val="center"/>
              <w:rPr>
                <w:rFonts w:ascii="Times New Roman" w:hAnsi="Times New Roman" w:cs="Times New Roman"/>
              </w:rPr>
            </w:pPr>
            <w:r>
              <w:rPr>
                <w:rFonts w:ascii="Times New Roman" w:hAnsi="Times New Roman" w:cs="Times New Roman"/>
              </w:rPr>
              <w:t>20</w:t>
            </w:r>
          </w:p>
        </w:tc>
        <w:tc>
          <w:tcPr>
            <w:tcW w:w="824" w:type="dxa"/>
          </w:tcPr>
          <w:p w:rsidR="00B938CA" w:rsidRPr="000F6BBC" w:rsidRDefault="00B938CA" w:rsidP="00B938CA">
            <w:pPr>
              <w:jc w:val="center"/>
              <w:rPr>
                <w:rFonts w:ascii="Times New Roman" w:hAnsi="Times New Roman" w:cs="Times New Roman"/>
              </w:rPr>
            </w:pPr>
          </w:p>
        </w:tc>
        <w:tc>
          <w:tcPr>
            <w:tcW w:w="1035" w:type="dxa"/>
          </w:tcPr>
          <w:p w:rsidR="00B938CA" w:rsidRPr="000F6BBC" w:rsidRDefault="00CB62B0" w:rsidP="00B938CA">
            <w:pPr>
              <w:jc w:val="center"/>
              <w:rPr>
                <w:rFonts w:ascii="Times New Roman" w:hAnsi="Times New Roman" w:cs="Times New Roman"/>
              </w:rPr>
            </w:pPr>
            <w:r>
              <w:rPr>
                <w:rFonts w:ascii="Times New Roman" w:hAnsi="Times New Roman" w:cs="Times New Roman"/>
              </w:rPr>
              <w:t>2</w:t>
            </w:r>
            <w:r w:rsidR="00F424FC">
              <w:rPr>
                <w:rFonts w:ascii="Times New Roman" w:hAnsi="Times New Roman" w:cs="Times New Roman"/>
              </w:rPr>
              <w:t>(1*)</w:t>
            </w:r>
          </w:p>
        </w:tc>
        <w:tc>
          <w:tcPr>
            <w:tcW w:w="838" w:type="dxa"/>
          </w:tcPr>
          <w:p w:rsidR="00B938CA" w:rsidRPr="000F6BBC" w:rsidRDefault="00B938CA" w:rsidP="00B938CA">
            <w:pPr>
              <w:jc w:val="center"/>
              <w:rPr>
                <w:rFonts w:ascii="Times New Roman" w:hAnsi="Times New Roman" w:cs="Times New Roman"/>
              </w:rPr>
            </w:pPr>
          </w:p>
        </w:tc>
        <w:tc>
          <w:tcPr>
            <w:tcW w:w="2142" w:type="dxa"/>
          </w:tcPr>
          <w:p w:rsidR="00B938CA" w:rsidRPr="000F6BBC" w:rsidRDefault="00CB62B0" w:rsidP="00B938CA">
            <w:pPr>
              <w:jc w:val="center"/>
              <w:rPr>
                <w:rFonts w:ascii="Times New Roman" w:hAnsi="Times New Roman" w:cs="Times New Roman"/>
              </w:rPr>
            </w:pPr>
            <w:r>
              <w:rPr>
                <w:rFonts w:ascii="Times New Roman" w:hAnsi="Times New Roman" w:cs="Times New Roman"/>
              </w:rPr>
              <w:t>18</w:t>
            </w:r>
          </w:p>
        </w:tc>
      </w:tr>
      <w:tr w:rsidR="00B938CA" w:rsidRPr="000F6BBC" w:rsidTr="00B938CA">
        <w:tc>
          <w:tcPr>
            <w:tcW w:w="664" w:type="dxa"/>
          </w:tcPr>
          <w:p w:rsidR="00B938CA" w:rsidRPr="000F6BBC" w:rsidRDefault="00B938CA" w:rsidP="00186D50">
            <w:pPr>
              <w:pStyle w:val="a9"/>
              <w:numPr>
                <w:ilvl w:val="0"/>
                <w:numId w:val="47"/>
              </w:numPr>
              <w:jc w:val="both"/>
              <w:rPr>
                <w:rFonts w:ascii="Times New Roman" w:hAnsi="Times New Roman" w:cs="Times New Roman"/>
              </w:rPr>
            </w:pPr>
          </w:p>
        </w:tc>
        <w:tc>
          <w:tcPr>
            <w:tcW w:w="2708" w:type="dxa"/>
          </w:tcPr>
          <w:p w:rsidR="00B938CA" w:rsidRPr="00A66492" w:rsidRDefault="00B938CA" w:rsidP="00B938CA">
            <w:pPr>
              <w:ind w:left="45"/>
              <w:rPr>
                <w:rFonts w:ascii="Times New Roman" w:hAnsi="Times New Roman" w:cs="Times New Roman"/>
                <w:spacing w:val="2"/>
              </w:rPr>
            </w:pPr>
            <w:r>
              <w:rPr>
                <w:rFonts w:ascii="Times New Roman" w:hAnsi="Times New Roman" w:cs="Times New Roman"/>
              </w:rPr>
              <w:t>Кинематограф и мультимеди</w:t>
            </w:r>
            <w:r w:rsidRPr="00A66492">
              <w:rPr>
                <w:rFonts w:ascii="Times New Roman" w:hAnsi="Times New Roman" w:cs="Times New Roman"/>
              </w:rPr>
              <w:t>йные технологии. Ос</w:t>
            </w:r>
            <w:r>
              <w:rPr>
                <w:rFonts w:ascii="Times New Roman" w:hAnsi="Times New Roman" w:cs="Times New Roman"/>
              </w:rPr>
              <w:t>новы съѐмки, монтажа, озвучива</w:t>
            </w:r>
            <w:r w:rsidRPr="00A66492">
              <w:rPr>
                <w:rFonts w:ascii="Times New Roman" w:hAnsi="Times New Roman" w:cs="Times New Roman"/>
              </w:rPr>
              <w:t>ния и цифровизации кино-</w:t>
            </w:r>
            <w:r w:rsidRPr="00A66492">
              <w:rPr>
                <w:rFonts w:ascii="Times New Roman" w:hAnsi="Times New Roman" w:cs="Times New Roman"/>
              </w:rPr>
              <w:lastRenderedPageBreak/>
              <w:t>фильмов</w:t>
            </w:r>
          </w:p>
        </w:tc>
        <w:tc>
          <w:tcPr>
            <w:tcW w:w="1360" w:type="dxa"/>
          </w:tcPr>
          <w:p w:rsidR="00B938CA" w:rsidRPr="000F6BBC" w:rsidRDefault="005F663A" w:rsidP="00B938CA">
            <w:pPr>
              <w:jc w:val="center"/>
              <w:rPr>
                <w:rFonts w:ascii="Times New Roman" w:hAnsi="Times New Roman" w:cs="Times New Roman"/>
              </w:rPr>
            </w:pPr>
            <w:r>
              <w:rPr>
                <w:rFonts w:ascii="Times New Roman" w:hAnsi="Times New Roman" w:cs="Times New Roman"/>
              </w:rPr>
              <w:lastRenderedPageBreak/>
              <w:t>18</w:t>
            </w:r>
          </w:p>
        </w:tc>
        <w:tc>
          <w:tcPr>
            <w:tcW w:w="824" w:type="dxa"/>
          </w:tcPr>
          <w:p w:rsidR="00B938CA" w:rsidRPr="000F6BBC" w:rsidRDefault="00B938CA" w:rsidP="00B938CA">
            <w:pPr>
              <w:jc w:val="center"/>
              <w:rPr>
                <w:rFonts w:ascii="Times New Roman" w:hAnsi="Times New Roman" w:cs="Times New Roman"/>
              </w:rPr>
            </w:pPr>
          </w:p>
        </w:tc>
        <w:tc>
          <w:tcPr>
            <w:tcW w:w="1035" w:type="dxa"/>
          </w:tcPr>
          <w:p w:rsidR="00B938CA" w:rsidRPr="000F6BBC" w:rsidRDefault="00B938CA" w:rsidP="00B938CA">
            <w:pPr>
              <w:jc w:val="center"/>
              <w:rPr>
                <w:rFonts w:ascii="Times New Roman" w:hAnsi="Times New Roman" w:cs="Times New Roman"/>
              </w:rPr>
            </w:pPr>
          </w:p>
        </w:tc>
        <w:tc>
          <w:tcPr>
            <w:tcW w:w="838" w:type="dxa"/>
          </w:tcPr>
          <w:p w:rsidR="00B938CA" w:rsidRPr="000F6BBC" w:rsidRDefault="00B938CA" w:rsidP="00B938CA">
            <w:pPr>
              <w:jc w:val="center"/>
              <w:rPr>
                <w:rFonts w:ascii="Times New Roman" w:hAnsi="Times New Roman" w:cs="Times New Roman"/>
              </w:rPr>
            </w:pPr>
          </w:p>
        </w:tc>
        <w:tc>
          <w:tcPr>
            <w:tcW w:w="2142" w:type="dxa"/>
          </w:tcPr>
          <w:p w:rsidR="00B938CA" w:rsidRPr="000F6BBC" w:rsidRDefault="00CB62B0" w:rsidP="00B938CA">
            <w:pPr>
              <w:jc w:val="center"/>
              <w:rPr>
                <w:rFonts w:ascii="Times New Roman" w:hAnsi="Times New Roman" w:cs="Times New Roman"/>
              </w:rPr>
            </w:pPr>
            <w:r>
              <w:rPr>
                <w:rFonts w:ascii="Times New Roman" w:hAnsi="Times New Roman" w:cs="Times New Roman"/>
              </w:rPr>
              <w:t>18</w:t>
            </w:r>
          </w:p>
        </w:tc>
      </w:tr>
      <w:tr w:rsidR="00B938CA" w:rsidRPr="000F6BBC" w:rsidTr="00B938CA">
        <w:tc>
          <w:tcPr>
            <w:tcW w:w="664" w:type="dxa"/>
          </w:tcPr>
          <w:p w:rsidR="00B938CA" w:rsidRPr="000F6BBC" w:rsidRDefault="00B938CA" w:rsidP="00186D50">
            <w:pPr>
              <w:pStyle w:val="a9"/>
              <w:numPr>
                <w:ilvl w:val="0"/>
                <w:numId w:val="47"/>
              </w:numPr>
              <w:jc w:val="both"/>
              <w:rPr>
                <w:rFonts w:ascii="Times New Roman" w:hAnsi="Times New Roman" w:cs="Times New Roman"/>
              </w:rPr>
            </w:pPr>
          </w:p>
        </w:tc>
        <w:tc>
          <w:tcPr>
            <w:tcW w:w="2708" w:type="dxa"/>
          </w:tcPr>
          <w:p w:rsidR="00B938CA" w:rsidRPr="00A66492" w:rsidRDefault="00B938CA" w:rsidP="00B938CA">
            <w:pPr>
              <w:rPr>
                <w:rFonts w:ascii="Times New Roman" w:hAnsi="Times New Roman" w:cs="Times New Roman"/>
                <w:spacing w:val="2"/>
              </w:rPr>
            </w:pPr>
            <w:r w:rsidRPr="00A66492">
              <w:rPr>
                <w:rFonts w:ascii="Times New Roman" w:hAnsi="Times New Roman" w:cs="Times New Roman"/>
              </w:rPr>
              <w:t>Видеозапись в мультимедийных технологиях. Основы цифрового видео. Видеозапись и компьютерный видеомотаж</w:t>
            </w:r>
          </w:p>
        </w:tc>
        <w:tc>
          <w:tcPr>
            <w:tcW w:w="1360" w:type="dxa"/>
          </w:tcPr>
          <w:p w:rsidR="00B938CA" w:rsidRPr="000F6BBC" w:rsidRDefault="005F663A" w:rsidP="00B938CA">
            <w:pPr>
              <w:jc w:val="center"/>
              <w:rPr>
                <w:rFonts w:ascii="Times New Roman" w:hAnsi="Times New Roman" w:cs="Times New Roman"/>
              </w:rPr>
            </w:pPr>
            <w:r>
              <w:rPr>
                <w:rFonts w:ascii="Times New Roman" w:hAnsi="Times New Roman" w:cs="Times New Roman"/>
              </w:rPr>
              <w:t>20</w:t>
            </w:r>
          </w:p>
        </w:tc>
        <w:tc>
          <w:tcPr>
            <w:tcW w:w="824" w:type="dxa"/>
          </w:tcPr>
          <w:p w:rsidR="00B938CA" w:rsidRPr="000F6BBC" w:rsidRDefault="00B938CA" w:rsidP="00B938CA">
            <w:pPr>
              <w:jc w:val="center"/>
              <w:rPr>
                <w:rFonts w:ascii="Times New Roman" w:hAnsi="Times New Roman" w:cs="Times New Roman"/>
              </w:rPr>
            </w:pPr>
          </w:p>
        </w:tc>
        <w:tc>
          <w:tcPr>
            <w:tcW w:w="1035" w:type="dxa"/>
          </w:tcPr>
          <w:p w:rsidR="00B938CA" w:rsidRPr="000F6BBC" w:rsidRDefault="00CB62B0" w:rsidP="00B938CA">
            <w:pPr>
              <w:jc w:val="center"/>
              <w:rPr>
                <w:rFonts w:ascii="Times New Roman" w:hAnsi="Times New Roman" w:cs="Times New Roman"/>
              </w:rPr>
            </w:pPr>
            <w:r>
              <w:rPr>
                <w:rFonts w:ascii="Times New Roman" w:hAnsi="Times New Roman" w:cs="Times New Roman"/>
              </w:rPr>
              <w:t>2</w:t>
            </w:r>
            <w:r w:rsidR="00F424FC">
              <w:rPr>
                <w:rFonts w:ascii="Times New Roman" w:hAnsi="Times New Roman" w:cs="Times New Roman"/>
              </w:rPr>
              <w:t>(1*)</w:t>
            </w:r>
          </w:p>
        </w:tc>
        <w:tc>
          <w:tcPr>
            <w:tcW w:w="838" w:type="dxa"/>
          </w:tcPr>
          <w:p w:rsidR="00B938CA" w:rsidRPr="000F6BBC" w:rsidRDefault="00B938CA" w:rsidP="00B938CA">
            <w:pPr>
              <w:jc w:val="center"/>
              <w:rPr>
                <w:rFonts w:ascii="Times New Roman" w:hAnsi="Times New Roman" w:cs="Times New Roman"/>
              </w:rPr>
            </w:pPr>
          </w:p>
        </w:tc>
        <w:tc>
          <w:tcPr>
            <w:tcW w:w="2142" w:type="dxa"/>
          </w:tcPr>
          <w:p w:rsidR="00B938CA" w:rsidRPr="000F6BBC" w:rsidRDefault="00CB62B0" w:rsidP="00B938CA">
            <w:pPr>
              <w:jc w:val="center"/>
              <w:rPr>
                <w:rFonts w:ascii="Times New Roman" w:hAnsi="Times New Roman" w:cs="Times New Roman"/>
              </w:rPr>
            </w:pPr>
            <w:r>
              <w:rPr>
                <w:rFonts w:ascii="Times New Roman" w:hAnsi="Times New Roman" w:cs="Times New Roman"/>
              </w:rPr>
              <w:t>18</w:t>
            </w:r>
          </w:p>
        </w:tc>
      </w:tr>
      <w:tr w:rsidR="00B938CA" w:rsidRPr="000F6BBC" w:rsidTr="00B938CA">
        <w:tc>
          <w:tcPr>
            <w:tcW w:w="664" w:type="dxa"/>
          </w:tcPr>
          <w:p w:rsidR="00B938CA" w:rsidRPr="000F6BBC" w:rsidRDefault="00B938CA" w:rsidP="00186D50">
            <w:pPr>
              <w:pStyle w:val="a9"/>
              <w:numPr>
                <w:ilvl w:val="0"/>
                <w:numId w:val="47"/>
              </w:numPr>
              <w:jc w:val="both"/>
              <w:rPr>
                <w:rFonts w:ascii="Times New Roman" w:hAnsi="Times New Roman" w:cs="Times New Roman"/>
              </w:rPr>
            </w:pPr>
          </w:p>
        </w:tc>
        <w:tc>
          <w:tcPr>
            <w:tcW w:w="2708" w:type="dxa"/>
          </w:tcPr>
          <w:p w:rsidR="00B938CA" w:rsidRPr="00A66492" w:rsidRDefault="00B938CA" w:rsidP="00B938CA">
            <w:pPr>
              <w:rPr>
                <w:rFonts w:ascii="Times New Roman" w:hAnsi="Times New Roman" w:cs="Times New Roman"/>
                <w:spacing w:val="2"/>
              </w:rPr>
            </w:pPr>
            <w:r w:rsidRPr="00A66492">
              <w:rPr>
                <w:rFonts w:ascii="Times New Roman" w:hAnsi="Times New Roman" w:cs="Times New Roman"/>
              </w:rPr>
              <w:t>Компьютерная 3-D графика. Построение и динамич</w:t>
            </w:r>
            <w:r>
              <w:rPr>
                <w:rFonts w:ascii="Times New Roman" w:hAnsi="Times New Roman" w:cs="Times New Roman"/>
              </w:rPr>
              <w:t>еское отображение графических 3</w:t>
            </w:r>
            <w:r w:rsidRPr="0091360E">
              <w:rPr>
                <w:rFonts w:ascii="Times New Roman" w:hAnsi="Times New Roman" w:cs="Times New Roman"/>
              </w:rPr>
              <w:t>-</w:t>
            </w:r>
            <w:r w:rsidRPr="00A66492">
              <w:rPr>
                <w:rFonts w:ascii="Times New Roman" w:hAnsi="Times New Roman" w:cs="Times New Roman"/>
              </w:rPr>
              <w:t>D объектов</w:t>
            </w:r>
          </w:p>
        </w:tc>
        <w:tc>
          <w:tcPr>
            <w:tcW w:w="1360" w:type="dxa"/>
          </w:tcPr>
          <w:p w:rsidR="00B938CA" w:rsidRPr="000F6BBC" w:rsidRDefault="005F663A" w:rsidP="00B938CA">
            <w:pPr>
              <w:jc w:val="center"/>
              <w:rPr>
                <w:rFonts w:ascii="Times New Roman" w:hAnsi="Times New Roman" w:cs="Times New Roman"/>
              </w:rPr>
            </w:pPr>
            <w:r>
              <w:rPr>
                <w:rFonts w:ascii="Times New Roman" w:hAnsi="Times New Roman" w:cs="Times New Roman"/>
              </w:rPr>
              <w:t>18</w:t>
            </w:r>
          </w:p>
        </w:tc>
        <w:tc>
          <w:tcPr>
            <w:tcW w:w="824" w:type="dxa"/>
          </w:tcPr>
          <w:p w:rsidR="00B938CA" w:rsidRPr="000F6BBC" w:rsidRDefault="00B938CA" w:rsidP="00B938CA">
            <w:pPr>
              <w:jc w:val="center"/>
              <w:rPr>
                <w:rFonts w:ascii="Times New Roman" w:hAnsi="Times New Roman" w:cs="Times New Roman"/>
              </w:rPr>
            </w:pPr>
          </w:p>
        </w:tc>
        <w:tc>
          <w:tcPr>
            <w:tcW w:w="1035" w:type="dxa"/>
          </w:tcPr>
          <w:p w:rsidR="00B938CA" w:rsidRPr="000F6BBC" w:rsidRDefault="00B938CA" w:rsidP="00B938CA">
            <w:pPr>
              <w:jc w:val="center"/>
              <w:rPr>
                <w:rFonts w:ascii="Times New Roman" w:hAnsi="Times New Roman" w:cs="Times New Roman"/>
              </w:rPr>
            </w:pPr>
          </w:p>
        </w:tc>
        <w:tc>
          <w:tcPr>
            <w:tcW w:w="838" w:type="dxa"/>
          </w:tcPr>
          <w:p w:rsidR="00B938CA" w:rsidRPr="000F6BBC" w:rsidRDefault="00B938CA" w:rsidP="00B938CA">
            <w:pPr>
              <w:jc w:val="center"/>
              <w:rPr>
                <w:rFonts w:ascii="Times New Roman" w:hAnsi="Times New Roman" w:cs="Times New Roman"/>
              </w:rPr>
            </w:pPr>
          </w:p>
        </w:tc>
        <w:tc>
          <w:tcPr>
            <w:tcW w:w="2142" w:type="dxa"/>
          </w:tcPr>
          <w:p w:rsidR="00B938CA" w:rsidRPr="000F6BBC" w:rsidRDefault="00CB62B0" w:rsidP="00B938CA">
            <w:pPr>
              <w:jc w:val="center"/>
              <w:rPr>
                <w:rFonts w:ascii="Times New Roman" w:hAnsi="Times New Roman" w:cs="Times New Roman"/>
              </w:rPr>
            </w:pPr>
            <w:r>
              <w:rPr>
                <w:rFonts w:ascii="Times New Roman" w:hAnsi="Times New Roman" w:cs="Times New Roman"/>
              </w:rPr>
              <w:t>18</w:t>
            </w:r>
          </w:p>
        </w:tc>
      </w:tr>
      <w:tr w:rsidR="00B938CA" w:rsidRPr="000F6BBC" w:rsidTr="00B938CA">
        <w:tc>
          <w:tcPr>
            <w:tcW w:w="664" w:type="dxa"/>
          </w:tcPr>
          <w:p w:rsidR="00B938CA" w:rsidRPr="000F6BBC" w:rsidRDefault="00B938CA" w:rsidP="00186D50">
            <w:pPr>
              <w:pStyle w:val="a9"/>
              <w:numPr>
                <w:ilvl w:val="0"/>
                <w:numId w:val="47"/>
              </w:numPr>
              <w:jc w:val="both"/>
              <w:rPr>
                <w:rFonts w:ascii="Times New Roman" w:hAnsi="Times New Roman" w:cs="Times New Roman"/>
              </w:rPr>
            </w:pPr>
          </w:p>
        </w:tc>
        <w:tc>
          <w:tcPr>
            <w:tcW w:w="2708" w:type="dxa"/>
          </w:tcPr>
          <w:p w:rsidR="00B938CA" w:rsidRPr="00A66492" w:rsidRDefault="00B938CA" w:rsidP="00B938CA">
            <w:pPr>
              <w:ind w:left="45" w:hanging="45"/>
              <w:rPr>
                <w:rFonts w:ascii="Times New Roman" w:hAnsi="Times New Roman" w:cs="Times New Roman"/>
                <w:spacing w:val="2"/>
              </w:rPr>
            </w:pPr>
            <w:r w:rsidRPr="00A66492">
              <w:rPr>
                <w:rFonts w:ascii="Times New Roman" w:hAnsi="Times New Roman" w:cs="Times New Roman"/>
              </w:rPr>
              <w:t>GIF-анимация. АнимациявAdobeAfterEffects. FLASH-анимация</w:t>
            </w:r>
          </w:p>
        </w:tc>
        <w:tc>
          <w:tcPr>
            <w:tcW w:w="1360" w:type="dxa"/>
          </w:tcPr>
          <w:p w:rsidR="00B938CA" w:rsidRPr="000F6BBC" w:rsidRDefault="005F663A" w:rsidP="00B938CA">
            <w:pPr>
              <w:jc w:val="center"/>
              <w:rPr>
                <w:rFonts w:ascii="Times New Roman" w:hAnsi="Times New Roman" w:cs="Times New Roman"/>
              </w:rPr>
            </w:pPr>
            <w:r>
              <w:rPr>
                <w:rFonts w:ascii="Times New Roman" w:hAnsi="Times New Roman" w:cs="Times New Roman"/>
              </w:rPr>
              <w:t>20</w:t>
            </w:r>
          </w:p>
        </w:tc>
        <w:tc>
          <w:tcPr>
            <w:tcW w:w="824" w:type="dxa"/>
          </w:tcPr>
          <w:p w:rsidR="00B938CA" w:rsidRPr="000F6BBC" w:rsidRDefault="00B938CA" w:rsidP="00B938CA">
            <w:pPr>
              <w:jc w:val="center"/>
              <w:rPr>
                <w:rFonts w:ascii="Times New Roman" w:hAnsi="Times New Roman" w:cs="Times New Roman"/>
              </w:rPr>
            </w:pPr>
          </w:p>
        </w:tc>
        <w:tc>
          <w:tcPr>
            <w:tcW w:w="1035" w:type="dxa"/>
          </w:tcPr>
          <w:p w:rsidR="00B938CA" w:rsidRPr="000F6BBC" w:rsidRDefault="00B938CA" w:rsidP="00B938CA">
            <w:pPr>
              <w:jc w:val="center"/>
              <w:rPr>
                <w:rFonts w:ascii="Times New Roman" w:hAnsi="Times New Roman" w:cs="Times New Roman"/>
              </w:rPr>
            </w:pPr>
          </w:p>
        </w:tc>
        <w:tc>
          <w:tcPr>
            <w:tcW w:w="838" w:type="dxa"/>
          </w:tcPr>
          <w:p w:rsidR="00B938CA" w:rsidRPr="000F6BBC" w:rsidRDefault="00B938CA" w:rsidP="00B938CA">
            <w:pPr>
              <w:jc w:val="center"/>
              <w:rPr>
                <w:rFonts w:ascii="Times New Roman" w:hAnsi="Times New Roman" w:cs="Times New Roman"/>
              </w:rPr>
            </w:pPr>
          </w:p>
        </w:tc>
        <w:tc>
          <w:tcPr>
            <w:tcW w:w="2142" w:type="dxa"/>
          </w:tcPr>
          <w:p w:rsidR="00B938CA" w:rsidRPr="000F6BBC" w:rsidRDefault="00CB62B0" w:rsidP="00B938CA">
            <w:pPr>
              <w:jc w:val="center"/>
              <w:rPr>
                <w:rFonts w:ascii="Times New Roman" w:hAnsi="Times New Roman" w:cs="Times New Roman"/>
              </w:rPr>
            </w:pPr>
            <w:r>
              <w:rPr>
                <w:rFonts w:ascii="Times New Roman" w:hAnsi="Times New Roman" w:cs="Times New Roman"/>
              </w:rPr>
              <w:t>20</w:t>
            </w:r>
          </w:p>
        </w:tc>
      </w:tr>
      <w:tr w:rsidR="00186D50" w:rsidRPr="000F6BBC" w:rsidTr="00B938CA">
        <w:tc>
          <w:tcPr>
            <w:tcW w:w="664" w:type="dxa"/>
          </w:tcPr>
          <w:p w:rsidR="00186D50" w:rsidRPr="000F6BBC" w:rsidRDefault="00186D50" w:rsidP="00186D50">
            <w:pPr>
              <w:pStyle w:val="a9"/>
              <w:ind w:left="360"/>
              <w:jc w:val="both"/>
              <w:rPr>
                <w:rFonts w:ascii="Times New Roman" w:hAnsi="Times New Roman" w:cs="Times New Roman"/>
              </w:rPr>
            </w:pPr>
          </w:p>
        </w:tc>
        <w:tc>
          <w:tcPr>
            <w:tcW w:w="2708" w:type="dxa"/>
          </w:tcPr>
          <w:p w:rsidR="00186D50" w:rsidRPr="00A66492" w:rsidRDefault="00186D50" w:rsidP="00B938CA">
            <w:pPr>
              <w:ind w:left="45" w:hanging="45"/>
              <w:rPr>
                <w:rFonts w:ascii="Times New Roman" w:hAnsi="Times New Roman" w:cs="Times New Roman"/>
              </w:rPr>
            </w:pPr>
            <w:r>
              <w:rPr>
                <w:rFonts w:ascii="Times New Roman" w:hAnsi="Times New Roman" w:cs="Times New Roman"/>
              </w:rPr>
              <w:t>Контроль</w:t>
            </w:r>
          </w:p>
        </w:tc>
        <w:tc>
          <w:tcPr>
            <w:tcW w:w="1360" w:type="dxa"/>
          </w:tcPr>
          <w:p w:rsidR="00186D50" w:rsidRPr="000F6BBC" w:rsidRDefault="00CB62B0" w:rsidP="00B938CA">
            <w:pPr>
              <w:jc w:val="center"/>
              <w:rPr>
                <w:rFonts w:ascii="Times New Roman" w:hAnsi="Times New Roman" w:cs="Times New Roman"/>
              </w:rPr>
            </w:pPr>
            <w:r>
              <w:rPr>
                <w:rFonts w:ascii="Times New Roman" w:hAnsi="Times New Roman" w:cs="Times New Roman"/>
              </w:rPr>
              <w:t>4</w:t>
            </w:r>
          </w:p>
        </w:tc>
        <w:tc>
          <w:tcPr>
            <w:tcW w:w="824" w:type="dxa"/>
          </w:tcPr>
          <w:p w:rsidR="00186D50" w:rsidRPr="000F6BBC" w:rsidRDefault="00186D50" w:rsidP="00B938CA">
            <w:pPr>
              <w:jc w:val="center"/>
              <w:rPr>
                <w:rFonts w:ascii="Times New Roman" w:hAnsi="Times New Roman" w:cs="Times New Roman"/>
              </w:rPr>
            </w:pPr>
          </w:p>
        </w:tc>
        <w:tc>
          <w:tcPr>
            <w:tcW w:w="1035" w:type="dxa"/>
          </w:tcPr>
          <w:p w:rsidR="00186D50" w:rsidRPr="000F6BBC" w:rsidRDefault="00186D50" w:rsidP="00B938CA">
            <w:pPr>
              <w:jc w:val="center"/>
              <w:rPr>
                <w:rFonts w:ascii="Times New Roman" w:hAnsi="Times New Roman" w:cs="Times New Roman"/>
              </w:rPr>
            </w:pPr>
          </w:p>
        </w:tc>
        <w:tc>
          <w:tcPr>
            <w:tcW w:w="838" w:type="dxa"/>
          </w:tcPr>
          <w:p w:rsidR="00186D50" w:rsidRPr="000F6BBC" w:rsidRDefault="00186D50" w:rsidP="00B938CA">
            <w:pPr>
              <w:jc w:val="center"/>
              <w:rPr>
                <w:rFonts w:ascii="Times New Roman" w:hAnsi="Times New Roman" w:cs="Times New Roman"/>
              </w:rPr>
            </w:pPr>
          </w:p>
        </w:tc>
        <w:tc>
          <w:tcPr>
            <w:tcW w:w="2142" w:type="dxa"/>
          </w:tcPr>
          <w:p w:rsidR="00186D50" w:rsidRPr="000F6BBC" w:rsidRDefault="00186D50" w:rsidP="00B938CA">
            <w:pPr>
              <w:jc w:val="center"/>
              <w:rPr>
                <w:rFonts w:ascii="Times New Roman" w:hAnsi="Times New Roman" w:cs="Times New Roman"/>
              </w:rPr>
            </w:pPr>
          </w:p>
        </w:tc>
      </w:tr>
      <w:tr w:rsidR="00B938CA" w:rsidRPr="000F6BBC" w:rsidTr="00B938CA">
        <w:tc>
          <w:tcPr>
            <w:tcW w:w="664" w:type="dxa"/>
          </w:tcPr>
          <w:p w:rsidR="00B938CA" w:rsidRPr="000F6BBC" w:rsidRDefault="00B938CA" w:rsidP="00B938CA">
            <w:pPr>
              <w:pStyle w:val="a9"/>
              <w:ind w:left="360"/>
              <w:jc w:val="both"/>
              <w:rPr>
                <w:rFonts w:ascii="Times New Roman" w:hAnsi="Times New Roman" w:cs="Times New Roman"/>
              </w:rPr>
            </w:pPr>
          </w:p>
        </w:tc>
        <w:tc>
          <w:tcPr>
            <w:tcW w:w="2708" w:type="dxa"/>
          </w:tcPr>
          <w:p w:rsidR="00B938CA" w:rsidRPr="00A66492" w:rsidRDefault="00B938CA" w:rsidP="00B938CA">
            <w:pPr>
              <w:ind w:left="45" w:hanging="45"/>
              <w:rPr>
                <w:rFonts w:ascii="Times New Roman" w:hAnsi="Times New Roman" w:cs="Times New Roman"/>
              </w:rPr>
            </w:pPr>
            <w:r>
              <w:rPr>
                <w:rFonts w:ascii="Times New Roman" w:hAnsi="Times New Roman" w:cs="Times New Roman"/>
              </w:rPr>
              <w:t>Всего</w:t>
            </w:r>
          </w:p>
        </w:tc>
        <w:tc>
          <w:tcPr>
            <w:tcW w:w="1360" w:type="dxa"/>
          </w:tcPr>
          <w:p w:rsidR="00B938CA" w:rsidRPr="000F6BBC" w:rsidRDefault="00B938CA" w:rsidP="00B938CA">
            <w:pPr>
              <w:jc w:val="center"/>
              <w:rPr>
                <w:rFonts w:ascii="Times New Roman" w:hAnsi="Times New Roman" w:cs="Times New Roman"/>
              </w:rPr>
            </w:pPr>
            <w:r>
              <w:rPr>
                <w:rFonts w:ascii="Times New Roman" w:hAnsi="Times New Roman" w:cs="Times New Roman"/>
              </w:rPr>
              <w:t>216</w:t>
            </w:r>
          </w:p>
        </w:tc>
        <w:tc>
          <w:tcPr>
            <w:tcW w:w="824" w:type="dxa"/>
          </w:tcPr>
          <w:p w:rsidR="00B938CA" w:rsidRPr="000F6BBC" w:rsidRDefault="00CB62B0" w:rsidP="00B938CA">
            <w:pPr>
              <w:jc w:val="center"/>
              <w:rPr>
                <w:rFonts w:ascii="Times New Roman" w:hAnsi="Times New Roman" w:cs="Times New Roman"/>
              </w:rPr>
            </w:pPr>
            <w:r>
              <w:rPr>
                <w:rFonts w:ascii="Times New Roman" w:hAnsi="Times New Roman" w:cs="Times New Roman"/>
              </w:rPr>
              <w:t>4</w:t>
            </w:r>
          </w:p>
        </w:tc>
        <w:tc>
          <w:tcPr>
            <w:tcW w:w="1035" w:type="dxa"/>
          </w:tcPr>
          <w:p w:rsidR="00B938CA" w:rsidRPr="000F6BBC" w:rsidRDefault="00186D50" w:rsidP="00B938CA">
            <w:pPr>
              <w:jc w:val="center"/>
              <w:rPr>
                <w:rFonts w:ascii="Times New Roman" w:hAnsi="Times New Roman" w:cs="Times New Roman"/>
              </w:rPr>
            </w:pPr>
            <w:r>
              <w:rPr>
                <w:rFonts w:ascii="Times New Roman" w:hAnsi="Times New Roman" w:cs="Times New Roman"/>
              </w:rPr>
              <w:t>8</w:t>
            </w:r>
          </w:p>
        </w:tc>
        <w:tc>
          <w:tcPr>
            <w:tcW w:w="838" w:type="dxa"/>
          </w:tcPr>
          <w:p w:rsidR="00B938CA" w:rsidRPr="000F6BBC" w:rsidRDefault="00B938CA" w:rsidP="00B938CA">
            <w:pPr>
              <w:jc w:val="center"/>
              <w:rPr>
                <w:rFonts w:ascii="Times New Roman" w:hAnsi="Times New Roman" w:cs="Times New Roman"/>
              </w:rPr>
            </w:pPr>
          </w:p>
        </w:tc>
        <w:tc>
          <w:tcPr>
            <w:tcW w:w="2142" w:type="dxa"/>
          </w:tcPr>
          <w:p w:rsidR="00B938CA" w:rsidRPr="000F6BBC" w:rsidRDefault="00186D50" w:rsidP="00B938CA">
            <w:pPr>
              <w:jc w:val="center"/>
              <w:rPr>
                <w:rFonts w:ascii="Times New Roman" w:hAnsi="Times New Roman" w:cs="Times New Roman"/>
              </w:rPr>
            </w:pPr>
            <w:r>
              <w:rPr>
                <w:rFonts w:ascii="Times New Roman" w:hAnsi="Times New Roman" w:cs="Times New Roman"/>
              </w:rPr>
              <w:t>200</w:t>
            </w:r>
          </w:p>
        </w:tc>
      </w:tr>
    </w:tbl>
    <w:p w:rsidR="00B938CA" w:rsidRPr="00710C61" w:rsidRDefault="00B938CA" w:rsidP="00710C61">
      <w:pPr>
        <w:tabs>
          <w:tab w:val="center" w:pos="4858"/>
        </w:tabs>
        <w:ind w:left="360"/>
        <w:jc w:val="both"/>
        <w:rPr>
          <w:rFonts w:ascii="Times New Roman" w:hAnsi="Times New Roman" w:cs="Times New Roman"/>
        </w:rPr>
      </w:pPr>
      <w:r w:rsidRPr="00710C61">
        <w:rPr>
          <w:rFonts w:ascii="Times New Roman" w:hAnsi="Times New Roman" w:cs="Times New Roman"/>
        </w:rPr>
        <w:t>*В том числе в интерактивной форме</w:t>
      </w:r>
    </w:p>
    <w:p w:rsidR="000F6BBC" w:rsidRPr="000F6BBC" w:rsidRDefault="000F6BBC" w:rsidP="000C72FB">
      <w:pPr>
        <w:ind w:left="360"/>
        <w:jc w:val="both"/>
        <w:rPr>
          <w:rFonts w:ascii="Times New Roman" w:hAnsi="Times New Roman" w:cs="Times New Roman"/>
        </w:rPr>
      </w:pPr>
    </w:p>
    <w:p w:rsidR="00B938CA" w:rsidRPr="00B938CA" w:rsidRDefault="00B938CA" w:rsidP="00B938CA">
      <w:pPr>
        <w:pStyle w:val="a9"/>
        <w:widowControl w:val="0"/>
        <w:numPr>
          <w:ilvl w:val="1"/>
          <w:numId w:val="42"/>
        </w:numPr>
        <w:autoSpaceDE w:val="0"/>
        <w:autoSpaceDN w:val="0"/>
        <w:adjustRightInd w:val="0"/>
        <w:jc w:val="both"/>
        <w:rPr>
          <w:rFonts w:ascii="Times New Roman" w:hAnsi="Times New Roman" w:cs="Times New Roman"/>
          <w:i/>
        </w:rPr>
      </w:pPr>
      <w:r w:rsidRPr="00B938CA">
        <w:rPr>
          <w:rFonts w:ascii="Times New Roman" w:hAnsi="Times New Roman" w:cs="Times New Roman"/>
          <w:i/>
        </w:rPr>
        <w:t>Программа дисциплины структурированная по темам / разделам</w:t>
      </w:r>
    </w:p>
    <w:p w:rsidR="00B938CA" w:rsidRPr="00B938CA" w:rsidRDefault="00B938CA" w:rsidP="00B938CA">
      <w:pPr>
        <w:pStyle w:val="a9"/>
        <w:ind w:left="1440"/>
        <w:jc w:val="center"/>
        <w:rPr>
          <w:rFonts w:ascii="Times New Roman" w:hAnsi="Times New Roman" w:cs="Times New Roman"/>
        </w:rPr>
      </w:pPr>
    </w:p>
    <w:p w:rsidR="00B938CA" w:rsidRPr="00B938CA" w:rsidRDefault="00B938CA" w:rsidP="00B938CA">
      <w:pPr>
        <w:pStyle w:val="a9"/>
        <w:ind w:left="0"/>
        <w:jc w:val="center"/>
        <w:rPr>
          <w:rFonts w:ascii="Times New Roman" w:hAnsi="Times New Roman" w:cs="Times New Roman"/>
          <w:i/>
        </w:rPr>
      </w:pPr>
      <w:r w:rsidRPr="00B938CA">
        <w:rPr>
          <w:rFonts w:ascii="Times New Roman" w:hAnsi="Times New Roman" w:cs="Times New Roman"/>
          <w:i/>
        </w:rPr>
        <w:t>Содержание лекционного курса</w:t>
      </w:r>
    </w:p>
    <w:p w:rsidR="00B938CA" w:rsidRDefault="00B938CA" w:rsidP="00581A7A">
      <w:pPr>
        <w:pStyle w:val="a9"/>
        <w:ind w:left="0" w:firstLine="851"/>
        <w:rPr>
          <w:rFonts w:ascii="Times New Roman" w:hAnsi="Times New Roman" w:cs="Times New Roman"/>
          <w:i/>
        </w:rPr>
      </w:pPr>
    </w:p>
    <w:tbl>
      <w:tblPr>
        <w:tblStyle w:val="a8"/>
        <w:tblW w:w="0" w:type="auto"/>
        <w:tblLook w:val="04A0" w:firstRow="1" w:lastRow="0" w:firstColumn="1" w:lastColumn="0" w:noHBand="0" w:noVBand="1"/>
      </w:tblPr>
      <w:tblGrid>
        <w:gridCol w:w="745"/>
        <w:gridCol w:w="3271"/>
        <w:gridCol w:w="5555"/>
      </w:tblGrid>
      <w:tr w:rsidR="00C95D53" w:rsidRPr="000F6BBC" w:rsidTr="00DB1460">
        <w:tc>
          <w:tcPr>
            <w:tcW w:w="817" w:type="dxa"/>
          </w:tcPr>
          <w:p w:rsidR="00C95D53" w:rsidRPr="000F6BBC" w:rsidRDefault="00C95D53" w:rsidP="00DB1460">
            <w:pPr>
              <w:jc w:val="center"/>
              <w:rPr>
                <w:rFonts w:ascii="Times New Roman" w:hAnsi="Times New Roman" w:cs="Times New Roman"/>
                <w:b/>
              </w:rPr>
            </w:pPr>
            <w:r w:rsidRPr="000F6BBC">
              <w:rPr>
                <w:rFonts w:ascii="Times New Roman" w:hAnsi="Times New Roman" w:cs="Times New Roman"/>
                <w:b/>
              </w:rPr>
              <w:t>№ п/п</w:t>
            </w:r>
          </w:p>
        </w:tc>
        <w:tc>
          <w:tcPr>
            <w:tcW w:w="2977" w:type="dxa"/>
          </w:tcPr>
          <w:p w:rsidR="00C95D53" w:rsidRPr="000F6BBC" w:rsidRDefault="00C95D53" w:rsidP="00DB1460">
            <w:pPr>
              <w:jc w:val="center"/>
              <w:rPr>
                <w:rFonts w:ascii="Times New Roman" w:hAnsi="Times New Roman" w:cs="Times New Roman"/>
                <w:b/>
              </w:rPr>
            </w:pPr>
            <w:r w:rsidRPr="000F6BBC">
              <w:rPr>
                <w:rFonts w:ascii="Times New Roman" w:hAnsi="Times New Roman" w:cs="Times New Roman"/>
                <w:b/>
              </w:rPr>
              <w:t>Наименование темы (раздела) дисциплины</w:t>
            </w:r>
          </w:p>
        </w:tc>
        <w:tc>
          <w:tcPr>
            <w:tcW w:w="5777" w:type="dxa"/>
          </w:tcPr>
          <w:p w:rsidR="00C95D53" w:rsidRPr="000F6BBC" w:rsidRDefault="00C95D53" w:rsidP="00B938CA">
            <w:pPr>
              <w:jc w:val="center"/>
              <w:rPr>
                <w:rFonts w:ascii="Times New Roman" w:hAnsi="Times New Roman" w:cs="Times New Roman"/>
                <w:b/>
              </w:rPr>
            </w:pPr>
            <w:r w:rsidRPr="000F6BBC">
              <w:rPr>
                <w:rFonts w:ascii="Times New Roman" w:hAnsi="Times New Roman" w:cs="Times New Roman"/>
                <w:b/>
              </w:rPr>
              <w:t xml:space="preserve">Содержание </w:t>
            </w:r>
            <w:r w:rsidR="00B938CA">
              <w:rPr>
                <w:rFonts w:ascii="Times New Roman" w:hAnsi="Times New Roman" w:cs="Times New Roman"/>
                <w:b/>
              </w:rPr>
              <w:t>лекционногокурса</w:t>
            </w:r>
          </w:p>
        </w:tc>
      </w:tr>
      <w:tr w:rsidR="00F7471B" w:rsidRPr="000F6BBC" w:rsidTr="00DB1460">
        <w:tc>
          <w:tcPr>
            <w:tcW w:w="817" w:type="dxa"/>
          </w:tcPr>
          <w:p w:rsidR="00F7471B" w:rsidRPr="000F6BBC" w:rsidRDefault="00F7471B" w:rsidP="00CA1B7D">
            <w:pPr>
              <w:pStyle w:val="a9"/>
              <w:numPr>
                <w:ilvl w:val="0"/>
                <w:numId w:val="3"/>
              </w:numPr>
              <w:jc w:val="center"/>
              <w:rPr>
                <w:rFonts w:ascii="Times New Roman" w:hAnsi="Times New Roman" w:cs="Times New Roman"/>
              </w:rPr>
            </w:pPr>
          </w:p>
        </w:tc>
        <w:tc>
          <w:tcPr>
            <w:tcW w:w="2977" w:type="dxa"/>
          </w:tcPr>
          <w:p w:rsidR="00F7471B" w:rsidRPr="00862E5C" w:rsidRDefault="00862E5C" w:rsidP="009B6CE1">
            <w:pPr>
              <w:rPr>
                <w:rFonts w:ascii="Times New Roman" w:hAnsi="Times New Roman" w:cs="Times New Roman"/>
              </w:rPr>
            </w:pPr>
            <w:r w:rsidRPr="00862E5C">
              <w:rPr>
                <w:rFonts w:ascii="Times New Roman" w:hAnsi="Times New Roman" w:cs="Times New Roman"/>
              </w:rPr>
              <w:t>Основные понятия графической информации и мультимедийных технологий. Органы чувств и виды информации</w:t>
            </w:r>
          </w:p>
        </w:tc>
        <w:tc>
          <w:tcPr>
            <w:tcW w:w="5777" w:type="dxa"/>
          </w:tcPr>
          <w:p w:rsidR="00F7471B" w:rsidRPr="00862E5C" w:rsidRDefault="00862E5C" w:rsidP="00323856">
            <w:pPr>
              <w:jc w:val="both"/>
              <w:rPr>
                <w:rFonts w:ascii="Times New Roman" w:hAnsi="Times New Roman" w:cs="Times New Roman"/>
              </w:rPr>
            </w:pPr>
            <w:r w:rsidRPr="00862E5C">
              <w:rPr>
                <w:rFonts w:ascii="Times New Roman" w:hAnsi="Times New Roman" w:cs="Times New Roman"/>
              </w:rPr>
              <w:t xml:space="preserve">Основы физиологии органов чувств человека, виды информации. Компьютерная графика и анимация как объектытехнологии мультимедиа. Основные понятия, истоки и эволюция технологии мультимедиа. </w:t>
            </w:r>
            <w:r w:rsidRPr="00862E5C">
              <w:rPr>
                <w:rFonts w:ascii="Times New Roman" w:hAnsi="Times New Roman" w:cs="Times New Roman"/>
                <w:lang w:val="en-US" w:eastAsia="en-US"/>
              </w:rPr>
              <w:t>Multimediaart</w:t>
            </w:r>
            <w:r w:rsidRPr="00862E5C">
              <w:rPr>
                <w:rFonts w:ascii="Times New Roman" w:hAnsi="Times New Roman" w:cs="Times New Roman"/>
                <w:lang w:eastAsia="en-US"/>
              </w:rPr>
              <w:t xml:space="preserve">: </w:t>
            </w:r>
            <w:r w:rsidRPr="00862E5C">
              <w:rPr>
                <w:rFonts w:ascii="Times New Roman" w:hAnsi="Times New Roman" w:cs="Times New Roman"/>
              </w:rPr>
              <w:t xml:space="preserve">хеппенинг, перформанс, инсталляция, энвайронмент, опыты «Латернымагики», синергия ощущений, креолизованные тексты, цветомузыка, синестезия, стереокинематограф, мультипликация, видео-арт, </w:t>
            </w:r>
            <w:r w:rsidRPr="00862E5C">
              <w:rPr>
                <w:rFonts w:ascii="Times New Roman" w:hAnsi="Times New Roman" w:cs="Times New Roman"/>
                <w:lang w:val="en-US" w:eastAsia="en-US"/>
              </w:rPr>
              <w:t>CG</w:t>
            </w:r>
            <w:r w:rsidRPr="00862E5C">
              <w:rPr>
                <w:rFonts w:ascii="Times New Roman" w:hAnsi="Times New Roman" w:cs="Times New Roman"/>
              </w:rPr>
              <w:t xml:space="preserve">-арт, система </w:t>
            </w:r>
            <w:r w:rsidRPr="00862E5C">
              <w:rPr>
                <w:rFonts w:ascii="Times New Roman" w:hAnsi="Times New Roman" w:cs="Times New Roman"/>
                <w:lang w:val="en-US" w:eastAsia="en-US"/>
              </w:rPr>
              <w:t>Dolby</w:t>
            </w:r>
            <w:r w:rsidRPr="00862E5C">
              <w:rPr>
                <w:rFonts w:ascii="Times New Roman" w:hAnsi="Times New Roman" w:cs="Times New Roman"/>
                <w:lang w:eastAsia="en-US"/>
              </w:rPr>
              <w:t xml:space="preserve">, </w:t>
            </w:r>
            <w:r w:rsidRPr="00862E5C">
              <w:rPr>
                <w:rFonts w:ascii="Times New Roman" w:hAnsi="Times New Roman" w:cs="Times New Roman"/>
              </w:rPr>
              <w:t xml:space="preserve">технология </w:t>
            </w:r>
            <w:r w:rsidRPr="00862E5C">
              <w:rPr>
                <w:rFonts w:ascii="Times New Roman" w:hAnsi="Times New Roman" w:cs="Times New Roman"/>
                <w:lang w:eastAsia="en-US"/>
              </w:rPr>
              <w:t>«</w:t>
            </w:r>
            <w:r w:rsidRPr="00862E5C">
              <w:rPr>
                <w:rFonts w:ascii="Times New Roman" w:hAnsi="Times New Roman" w:cs="Times New Roman"/>
                <w:lang w:val="en-US" w:eastAsia="en-US"/>
              </w:rPr>
              <w:t>Aroma</w:t>
            </w:r>
            <w:r w:rsidRPr="00862E5C">
              <w:rPr>
                <w:rFonts w:ascii="Times New Roman" w:hAnsi="Times New Roman" w:cs="Times New Roman"/>
                <w:lang w:eastAsia="en-US"/>
              </w:rPr>
              <w:t xml:space="preserve">- </w:t>
            </w:r>
            <w:r w:rsidRPr="00862E5C">
              <w:rPr>
                <w:rFonts w:ascii="Times New Roman" w:hAnsi="Times New Roman" w:cs="Times New Roman"/>
              </w:rPr>
              <w:t>Rama»,компьютерная мультимедийная технология,современные области применения мультимедиа.</w:t>
            </w:r>
          </w:p>
        </w:tc>
      </w:tr>
      <w:tr w:rsidR="00F7471B" w:rsidRPr="000F6BBC" w:rsidTr="00DB1460">
        <w:tc>
          <w:tcPr>
            <w:tcW w:w="817" w:type="dxa"/>
          </w:tcPr>
          <w:p w:rsidR="00F7471B" w:rsidRPr="000F6BBC" w:rsidRDefault="00F7471B" w:rsidP="00CA1B7D">
            <w:pPr>
              <w:pStyle w:val="a9"/>
              <w:numPr>
                <w:ilvl w:val="0"/>
                <w:numId w:val="3"/>
              </w:numPr>
              <w:jc w:val="both"/>
              <w:rPr>
                <w:rFonts w:ascii="Times New Roman" w:hAnsi="Times New Roman" w:cs="Times New Roman"/>
              </w:rPr>
            </w:pPr>
          </w:p>
        </w:tc>
        <w:tc>
          <w:tcPr>
            <w:tcW w:w="2977" w:type="dxa"/>
          </w:tcPr>
          <w:p w:rsidR="00F7471B" w:rsidRPr="00A66492" w:rsidRDefault="00862E5C" w:rsidP="00A66492">
            <w:pPr>
              <w:rPr>
                <w:rFonts w:ascii="Times New Roman" w:hAnsi="Times New Roman" w:cs="Times New Roman"/>
              </w:rPr>
            </w:pPr>
            <w:r w:rsidRPr="00A66492">
              <w:rPr>
                <w:rFonts w:ascii="Times New Roman" w:hAnsi="Times New Roman" w:cs="Times New Roman"/>
              </w:rPr>
              <w:t>Характеристика, возможности и области применения мультимедийных приложений</w:t>
            </w:r>
          </w:p>
        </w:tc>
        <w:tc>
          <w:tcPr>
            <w:tcW w:w="5777" w:type="dxa"/>
          </w:tcPr>
          <w:p w:rsidR="00F7471B" w:rsidRPr="00A66492" w:rsidRDefault="00862E5C" w:rsidP="00A66492">
            <w:pPr>
              <w:jc w:val="both"/>
              <w:rPr>
                <w:rFonts w:ascii="Times New Roman" w:hAnsi="Times New Roman" w:cs="Times New Roman"/>
              </w:rPr>
            </w:pPr>
            <w:r w:rsidRPr="00A66492">
              <w:rPr>
                <w:rFonts w:ascii="Times New Roman" w:hAnsi="Times New Roman" w:cs="Times New Roman"/>
              </w:rPr>
              <w:t>Мультимедийные приложения – энциклопедии, архивы, интерактивные курсы обучения, игры, Интернет-приложения, тренажеры, средства торговой рекламы, электронные презентации, социальные сети и др.</w:t>
            </w:r>
          </w:p>
        </w:tc>
      </w:tr>
      <w:tr w:rsidR="00F7471B" w:rsidRPr="000F6BBC" w:rsidTr="00DB1460">
        <w:tc>
          <w:tcPr>
            <w:tcW w:w="817" w:type="dxa"/>
          </w:tcPr>
          <w:p w:rsidR="00F7471B" w:rsidRPr="000F6BBC" w:rsidRDefault="00F7471B" w:rsidP="00CA1B7D">
            <w:pPr>
              <w:pStyle w:val="a9"/>
              <w:numPr>
                <w:ilvl w:val="0"/>
                <w:numId w:val="3"/>
              </w:numPr>
              <w:jc w:val="both"/>
              <w:rPr>
                <w:rFonts w:ascii="Times New Roman" w:hAnsi="Times New Roman" w:cs="Times New Roman"/>
              </w:rPr>
            </w:pPr>
          </w:p>
        </w:tc>
        <w:tc>
          <w:tcPr>
            <w:tcW w:w="2977" w:type="dxa"/>
          </w:tcPr>
          <w:p w:rsidR="00F7471B" w:rsidRPr="00A66492" w:rsidRDefault="00862E5C" w:rsidP="00A66492">
            <w:pPr>
              <w:rPr>
                <w:rFonts w:ascii="Times New Roman" w:hAnsi="Times New Roman" w:cs="Times New Roman"/>
              </w:rPr>
            </w:pPr>
            <w:r w:rsidRPr="00A66492">
              <w:rPr>
                <w:rFonts w:ascii="Times New Roman" w:hAnsi="Times New Roman" w:cs="Times New Roman"/>
              </w:rPr>
              <w:t xml:space="preserve">Мультимедийные технологии и средства массовой и межличностной коммуникации. Аппаратные средства мультимедийных технологий. Основы технологии проектирования конечного продукта в соответствии с Единой </w:t>
            </w:r>
            <w:r w:rsidRPr="00A66492">
              <w:rPr>
                <w:rFonts w:ascii="Times New Roman" w:hAnsi="Times New Roman" w:cs="Times New Roman"/>
              </w:rPr>
              <w:lastRenderedPageBreak/>
              <w:t>системой конструкторской документации (ЕСКД)</w:t>
            </w:r>
          </w:p>
        </w:tc>
        <w:tc>
          <w:tcPr>
            <w:tcW w:w="5777" w:type="dxa"/>
          </w:tcPr>
          <w:p w:rsidR="00A66492" w:rsidRDefault="00862E5C" w:rsidP="00A66492">
            <w:pPr>
              <w:jc w:val="both"/>
              <w:rPr>
                <w:rFonts w:ascii="Times New Roman" w:hAnsi="Times New Roman" w:cs="Times New Roman"/>
              </w:rPr>
            </w:pPr>
            <w:r w:rsidRPr="00A66492">
              <w:rPr>
                <w:rFonts w:ascii="Times New Roman" w:hAnsi="Times New Roman" w:cs="Times New Roman"/>
              </w:rPr>
              <w:lastRenderedPageBreak/>
              <w:t xml:space="preserve">Классификация и характеристика основных видов mass-media. Использование мультимедийных технологий в документоведении и архивоведении, полиграфии, радиотрансляции и радиовещании, цифровом кинематографе, телевидении, Интернет. Реализация аппаратных модулей мультимедиа системы. Базовый и расширенный комплект мультимедиа- компьютера. Графические адаптеры и акселераторы. Звуковые карты. Устройства </w:t>
            </w:r>
            <w:r w:rsidRPr="00A66492">
              <w:rPr>
                <w:rFonts w:ascii="Times New Roman" w:hAnsi="Times New Roman" w:cs="Times New Roman"/>
              </w:rPr>
              <w:lastRenderedPageBreak/>
              <w:t xml:space="preserve">накопления информации. Устройства ввода информации, эргономичные клавиатуры, сканеры, манипуляторы, графические планшеты, микрофоны, цифровые фото- и видеокамеры. Устройства виртуальной реальности. Устройства отображения информации, их технические характеристики. Виды устройств печати. Устройства воспроизведения звука. Основы компьютерного проектирования конечного продукта. </w:t>
            </w:r>
          </w:p>
          <w:p w:rsidR="00A66492" w:rsidRDefault="00862E5C" w:rsidP="00A66492">
            <w:pPr>
              <w:jc w:val="both"/>
              <w:rPr>
                <w:rFonts w:ascii="Times New Roman" w:hAnsi="Times New Roman" w:cs="Times New Roman"/>
              </w:rPr>
            </w:pPr>
            <w:r w:rsidRPr="00A66492">
              <w:rPr>
                <w:rFonts w:ascii="Times New Roman" w:hAnsi="Times New Roman" w:cs="Times New Roman"/>
              </w:rPr>
              <w:t>Еди́наясисте́маконстру́кторскойдокумента́ции (ЕСКД). Правила, требования и нормы по разработке, оформлению и обращению графической документации, разрабатываемой и применяемой на всех стадиях жизненного цикла изделия или услуги. Основное</w:t>
            </w:r>
            <w:r w:rsidR="00FE0694" w:rsidRPr="00A66492">
              <w:rPr>
                <w:rFonts w:ascii="Times New Roman" w:hAnsi="Times New Roman" w:cs="Times New Roman"/>
              </w:rPr>
              <w:t xml:space="preserve"> назначение стандартов по выполнению, оформлению и обращению графической документации. </w:t>
            </w:r>
          </w:p>
          <w:p w:rsidR="00F7471B" w:rsidRPr="00A66492" w:rsidRDefault="00FE0694" w:rsidP="00A66492">
            <w:pPr>
              <w:jc w:val="both"/>
              <w:rPr>
                <w:rFonts w:ascii="Times New Roman" w:hAnsi="Times New Roman" w:cs="Times New Roman"/>
                <w:color w:val="auto"/>
              </w:rPr>
            </w:pPr>
            <w:r w:rsidRPr="00A66492">
              <w:rPr>
                <w:rFonts w:ascii="Times New Roman" w:hAnsi="Times New Roman" w:cs="Times New Roman"/>
              </w:rPr>
              <w:t xml:space="preserve">Этапы работы с оригинал- макетом печатной графики и экранной </w:t>
            </w:r>
            <w:r w:rsidR="002041CE" w:rsidRPr="00A66492">
              <w:rPr>
                <w:rFonts w:ascii="Times New Roman" w:hAnsi="Times New Roman" w:cs="Times New Roman"/>
              </w:rPr>
              <w:t>аудиовизуальной продукцией.Понятие брифа мультимедийного проекта, литературного и режиссерского сценария, экспликации.</w:t>
            </w:r>
          </w:p>
        </w:tc>
      </w:tr>
      <w:tr w:rsidR="00F7471B" w:rsidRPr="000F6BBC" w:rsidTr="00DB1460">
        <w:tc>
          <w:tcPr>
            <w:tcW w:w="817" w:type="dxa"/>
          </w:tcPr>
          <w:p w:rsidR="00F7471B" w:rsidRPr="000F6BBC" w:rsidRDefault="00F7471B" w:rsidP="00CA1B7D">
            <w:pPr>
              <w:pStyle w:val="a9"/>
              <w:numPr>
                <w:ilvl w:val="0"/>
                <w:numId w:val="3"/>
              </w:numPr>
              <w:jc w:val="both"/>
              <w:rPr>
                <w:rFonts w:ascii="Times New Roman" w:hAnsi="Times New Roman" w:cs="Times New Roman"/>
              </w:rPr>
            </w:pPr>
          </w:p>
        </w:tc>
        <w:tc>
          <w:tcPr>
            <w:tcW w:w="2977" w:type="dxa"/>
          </w:tcPr>
          <w:p w:rsidR="00F7471B" w:rsidRPr="00A66492" w:rsidRDefault="00CE1720" w:rsidP="00A66492">
            <w:pPr>
              <w:rPr>
                <w:rFonts w:ascii="Times New Roman" w:hAnsi="Times New Roman" w:cs="Times New Roman"/>
                <w:spacing w:val="2"/>
              </w:rPr>
            </w:pPr>
            <w:r w:rsidRPr="00A66492">
              <w:rPr>
                <w:rFonts w:ascii="Times New Roman" w:hAnsi="Times New Roman" w:cs="Times New Roman"/>
              </w:rPr>
              <w:t>Общие сведения о компьютерной графике и ее видах</w:t>
            </w:r>
          </w:p>
        </w:tc>
        <w:tc>
          <w:tcPr>
            <w:tcW w:w="5777" w:type="dxa"/>
          </w:tcPr>
          <w:p w:rsidR="00F7471B" w:rsidRPr="00A66492" w:rsidRDefault="00CE1720" w:rsidP="00A66492">
            <w:pPr>
              <w:jc w:val="both"/>
              <w:rPr>
                <w:rFonts w:ascii="Times New Roman" w:hAnsi="Times New Roman" w:cs="Times New Roman"/>
              </w:rPr>
            </w:pPr>
            <w:r w:rsidRPr="00A66492">
              <w:rPr>
                <w:rFonts w:ascii="Times New Roman" w:hAnsi="Times New Roman" w:cs="Times New Roman"/>
              </w:rPr>
              <w:t>Цифровая фотография и растровая графика. Разрешение оригинала, экранного и печатного изображения. Методы растрирования печатного изображения. Линеатура растра. Методы интерполяции растровых изображений. Достоинства и недостатки растровой графики. Компьютерная геометрия и векторная графика. Объекты-примитивы: линии, многоугольники, окружности, кривые Безье, шрифт. Понятие сплайна. Фрактальная графика и самоподобные структуры.  Достоинства и недостатки растровой и векторной графики.</w:t>
            </w:r>
          </w:p>
        </w:tc>
      </w:tr>
      <w:tr w:rsidR="00F7471B" w:rsidRPr="000F6BBC" w:rsidTr="00DB1460">
        <w:tc>
          <w:tcPr>
            <w:tcW w:w="817" w:type="dxa"/>
          </w:tcPr>
          <w:p w:rsidR="00F7471B" w:rsidRPr="000F6BBC" w:rsidRDefault="00F7471B" w:rsidP="00CA1B7D">
            <w:pPr>
              <w:pStyle w:val="a9"/>
              <w:numPr>
                <w:ilvl w:val="0"/>
                <w:numId w:val="3"/>
              </w:numPr>
              <w:jc w:val="both"/>
              <w:rPr>
                <w:rFonts w:ascii="Times New Roman" w:hAnsi="Times New Roman" w:cs="Times New Roman"/>
              </w:rPr>
            </w:pPr>
          </w:p>
        </w:tc>
        <w:tc>
          <w:tcPr>
            <w:tcW w:w="2977" w:type="dxa"/>
          </w:tcPr>
          <w:p w:rsidR="00F7471B" w:rsidRPr="00A66492" w:rsidRDefault="009E59CC" w:rsidP="00A66492">
            <w:pPr>
              <w:ind w:left="45"/>
              <w:rPr>
                <w:rFonts w:ascii="Times New Roman" w:hAnsi="Times New Roman" w:cs="Times New Roman"/>
                <w:spacing w:val="2"/>
              </w:rPr>
            </w:pPr>
            <w:r w:rsidRPr="00A66492">
              <w:rPr>
                <w:rFonts w:ascii="Times New Roman" w:hAnsi="Times New Roman" w:cs="Times New Roman"/>
              </w:rPr>
              <w:t>Особенности компьютерной графики в мультимедийных технологиях. Форматы гра- фических файлов</w:t>
            </w:r>
          </w:p>
        </w:tc>
        <w:tc>
          <w:tcPr>
            <w:tcW w:w="5777" w:type="dxa"/>
          </w:tcPr>
          <w:p w:rsidR="00F7471B" w:rsidRPr="00A66492" w:rsidRDefault="00043FD4" w:rsidP="00A66492">
            <w:pPr>
              <w:jc w:val="both"/>
              <w:rPr>
                <w:rFonts w:ascii="Times New Roman" w:hAnsi="Times New Roman" w:cs="Times New Roman"/>
              </w:rPr>
            </w:pPr>
            <w:r w:rsidRPr="00A66492">
              <w:rPr>
                <w:rFonts w:ascii="Times New Roman" w:hAnsi="Times New Roman" w:cs="Times New Roman"/>
              </w:rPr>
              <w:t xml:space="preserve">Особенности компьютерной графики в мультимедийных технологиях, ее виды и способы реализации. Понятие анаглифной стереографики, псевдостереоскопической графики,тифлогафики, аромаполиграфии. Классификация и обзор форматов графических файлов. </w:t>
            </w:r>
            <w:r w:rsidR="008B2572" w:rsidRPr="00A66492">
              <w:rPr>
                <w:rFonts w:ascii="Times New Roman" w:hAnsi="Times New Roman" w:cs="Times New Roman"/>
              </w:rPr>
              <w:t>Описание форматов растровых и векторных графических файловTIFF, GIF, BMP, JPEG, AI, CDR, EPS, PDF и др.Язык описания страниц PostScript.Понятие сжатия графических файлов. Сжатие файлов без потерь и с потерями. Метод сжатия RLE и LZW. Метод сжатия Хаффмана. Метод сжатия CCITT.</w:t>
            </w:r>
          </w:p>
        </w:tc>
      </w:tr>
      <w:tr w:rsidR="00F7471B" w:rsidRPr="000F6BBC" w:rsidTr="00DB1460">
        <w:tc>
          <w:tcPr>
            <w:tcW w:w="817" w:type="dxa"/>
          </w:tcPr>
          <w:p w:rsidR="00F7471B" w:rsidRPr="000F6BBC" w:rsidRDefault="00F7471B" w:rsidP="00CA1B7D">
            <w:pPr>
              <w:pStyle w:val="a9"/>
              <w:numPr>
                <w:ilvl w:val="0"/>
                <w:numId w:val="3"/>
              </w:numPr>
              <w:jc w:val="both"/>
              <w:rPr>
                <w:rFonts w:ascii="Times New Roman" w:hAnsi="Times New Roman" w:cs="Times New Roman"/>
              </w:rPr>
            </w:pPr>
          </w:p>
        </w:tc>
        <w:tc>
          <w:tcPr>
            <w:tcW w:w="2977" w:type="dxa"/>
          </w:tcPr>
          <w:p w:rsidR="00F7471B" w:rsidRPr="00A66492" w:rsidRDefault="000708E9" w:rsidP="00A66492">
            <w:pPr>
              <w:rPr>
                <w:rFonts w:ascii="Times New Roman" w:hAnsi="Times New Roman" w:cs="Times New Roman"/>
                <w:spacing w:val="2"/>
              </w:rPr>
            </w:pPr>
            <w:r w:rsidRPr="00A66492">
              <w:rPr>
                <w:rFonts w:ascii="Times New Roman" w:hAnsi="Times New Roman" w:cs="Times New Roman"/>
              </w:rPr>
              <w:t>Аддитивные и субтрактивные модели описания цвета в мультимедийных технологиях</w:t>
            </w:r>
          </w:p>
        </w:tc>
        <w:tc>
          <w:tcPr>
            <w:tcW w:w="5777" w:type="dxa"/>
          </w:tcPr>
          <w:p w:rsidR="00F7471B" w:rsidRPr="00A66492" w:rsidRDefault="008761C8" w:rsidP="00A66492">
            <w:pPr>
              <w:jc w:val="both"/>
              <w:rPr>
                <w:rFonts w:ascii="Times New Roman" w:hAnsi="Times New Roman" w:cs="Times New Roman"/>
              </w:rPr>
            </w:pPr>
            <w:r w:rsidRPr="00A66492">
              <w:rPr>
                <w:rFonts w:ascii="Times New Roman" w:hAnsi="Times New Roman" w:cs="Times New Roman"/>
              </w:rPr>
              <w:t xml:space="preserve">Законы трихроматического синтеза цвета Г.Грассмана. Цвет аддитивный и субтрактивный. Цветовая модель RGB. Ограничения модели RGB. Цветовые модели CMY и CMYK. Ограничения модели CMY. Цветовые модели HSB, HSL, </w:t>
            </w:r>
            <w:r w:rsidRPr="00A66492">
              <w:rPr>
                <w:rFonts w:ascii="Times New Roman" w:hAnsi="Times New Roman" w:cs="Times New Roman"/>
              </w:rPr>
              <w:lastRenderedPageBreak/>
              <w:t>Grayscale, LAB. Индексированный цвет, работа с палитрой.</w:t>
            </w:r>
          </w:p>
        </w:tc>
      </w:tr>
      <w:tr w:rsidR="00F7471B" w:rsidRPr="000F6BBC" w:rsidTr="00DB1460">
        <w:tc>
          <w:tcPr>
            <w:tcW w:w="817" w:type="dxa"/>
          </w:tcPr>
          <w:p w:rsidR="00F7471B" w:rsidRPr="000F6BBC" w:rsidRDefault="00F7471B" w:rsidP="00CA1B7D">
            <w:pPr>
              <w:pStyle w:val="a9"/>
              <w:numPr>
                <w:ilvl w:val="0"/>
                <w:numId w:val="3"/>
              </w:numPr>
              <w:jc w:val="both"/>
              <w:rPr>
                <w:rFonts w:ascii="Times New Roman" w:hAnsi="Times New Roman" w:cs="Times New Roman"/>
              </w:rPr>
            </w:pPr>
          </w:p>
        </w:tc>
        <w:tc>
          <w:tcPr>
            <w:tcW w:w="2977" w:type="dxa"/>
          </w:tcPr>
          <w:p w:rsidR="00F7471B" w:rsidRPr="00A66492" w:rsidRDefault="00572F21" w:rsidP="00A66492">
            <w:pPr>
              <w:rPr>
                <w:rFonts w:ascii="Times New Roman" w:hAnsi="Times New Roman" w:cs="Times New Roman"/>
                <w:spacing w:val="2"/>
              </w:rPr>
            </w:pPr>
            <w:r w:rsidRPr="00A66492">
              <w:rPr>
                <w:rFonts w:ascii="Times New Roman" w:hAnsi="Times New Roman" w:cs="Times New Roman"/>
              </w:rPr>
              <w:t>Основы цифрового аудио в мультимедийных технологиях.</w:t>
            </w:r>
          </w:p>
        </w:tc>
        <w:tc>
          <w:tcPr>
            <w:tcW w:w="5777" w:type="dxa"/>
          </w:tcPr>
          <w:p w:rsidR="00F7471B" w:rsidRPr="00A66492" w:rsidRDefault="00C642E3" w:rsidP="00A66492">
            <w:pPr>
              <w:jc w:val="both"/>
              <w:rPr>
                <w:rFonts w:ascii="Times New Roman" w:hAnsi="Times New Roman" w:cs="Times New Roman"/>
              </w:rPr>
            </w:pPr>
            <w:r w:rsidRPr="00A66492">
              <w:rPr>
                <w:rFonts w:ascii="Times New Roman" w:hAnsi="Times New Roman" w:cs="Times New Roman"/>
              </w:rPr>
              <w:t>апись и оцифровка звука. Квантование и дискретизация. Аудионосители. Аудиокодекии форматы аудиофайлов. Цифровые форматы. Общие сведения о стереофонии. Моно- стерео- и квадрофония в мультимедийных технологиях. Средства и системы записи, воспроизведенияи трансляции аудиозаписей. Джинглы. Рингтоны. Звуковые редакторы. Риппинг. Мастеринг</w:t>
            </w:r>
          </w:p>
        </w:tc>
      </w:tr>
      <w:tr w:rsidR="00F7471B" w:rsidRPr="000F6BBC" w:rsidTr="00DB1460">
        <w:tc>
          <w:tcPr>
            <w:tcW w:w="817" w:type="dxa"/>
          </w:tcPr>
          <w:p w:rsidR="00F7471B" w:rsidRPr="000F6BBC" w:rsidRDefault="00F7471B" w:rsidP="00CA1B7D">
            <w:pPr>
              <w:pStyle w:val="a9"/>
              <w:numPr>
                <w:ilvl w:val="0"/>
                <w:numId w:val="3"/>
              </w:numPr>
              <w:jc w:val="both"/>
              <w:rPr>
                <w:rFonts w:ascii="Times New Roman" w:hAnsi="Times New Roman" w:cs="Times New Roman"/>
              </w:rPr>
            </w:pPr>
          </w:p>
        </w:tc>
        <w:tc>
          <w:tcPr>
            <w:tcW w:w="2977" w:type="dxa"/>
          </w:tcPr>
          <w:p w:rsidR="00F7471B" w:rsidRPr="00A66492" w:rsidRDefault="003C3044" w:rsidP="003C3044">
            <w:pPr>
              <w:ind w:left="45"/>
              <w:rPr>
                <w:rFonts w:ascii="Times New Roman" w:hAnsi="Times New Roman" w:cs="Times New Roman"/>
                <w:spacing w:val="2"/>
              </w:rPr>
            </w:pPr>
            <w:r>
              <w:rPr>
                <w:rFonts w:ascii="Times New Roman" w:hAnsi="Times New Roman" w:cs="Times New Roman"/>
              </w:rPr>
              <w:t>Кинематограф и мультимеди</w:t>
            </w:r>
            <w:r w:rsidR="009B44ED" w:rsidRPr="00A66492">
              <w:rPr>
                <w:rFonts w:ascii="Times New Roman" w:hAnsi="Times New Roman" w:cs="Times New Roman"/>
              </w:rPr>
              <w:t>йные технологии. Ос</w:t>
            </w:r>
            <w:r>
              <w:rPr>
                <w:rFonts w:ascii="Times New Roman" w:hAnsi="Times New Roman" w:cs="Times New Roman"/>
              </w:rPr>
              <w:t>новы съѐмки, монтажа, озвучива</w:t>
            </w:r>
            <w:r w:rsidR="009B44ED" w:rsidRPr="00A66492">
              <w:rPr>
                <w:rFonts w:ascii="Times New Roman" w:hAnsi="Times New Roman" w:cs="Times New Roman"/>
              </w:rPr>
              <w:t>ния и цифровизации кино-фильмов</w:t>
            </w:r>
          </w:p>
        </w:tc>
        <w:tc>
          <w:tcPr>
            <w:tcW w:w="5777" w:type="dxa"/>
          </w:tcPr>
          <w:p w:rsidR="00F7471B" w:rsidRPr="00A66492" w:rsidRDefault="00D65482" w:rsidP="00A66492">
            <w:pPr>
              <w:jc w:val="both"/>
              <w:rPr>
                <w:rFonts w:ascii="Times New Roman" w:hAnsi="Times New Roman" w:cs="Times New Roman"/>
              </w:rPr>
            </w:pPr>
            <w:r w:rsidRPr="00A66492">
              <w:rPr>
                <w:rFonts w:ascii="Times New Roman" w:hAnsi="Times New Roman" w:cs="Times New Roman"/>
              </w:rPr>
              <w:t>Общие сведения о кинематографе. Стереокинематограф: затворный метод, технология интерференционных фильтров, поляризационные системы, эффект Пульфриха, автостереоскопические методы. Электронный (цифровой) кинематограф. Оборудование для съемки, монтажа,демонстрации и оцифровки фильмов. Кинематографические приемы съемки и монтажа фильмов: наплыв, вытеснение, ускоренная, замедленная и обратная съѐмка, «стоп-камера», затемнение и др. Титры в фильме.</w:t>
            </w:r>
          </w:p>
        </w:tc>
      </w:tr>
      <w:tr w:rsidR="00F7471B" w:rsidRPr="000F6BBC" w:rsidTr="00DB1460">
        <w:tc>
          <w:tcPr>
            <w:tcW w:w="817" w:type="dxa"/>
          </w:tcPr>
          <w:p w:rsidR="00F7471B" w:rsidRPr="000F6BBC" w:rsidRDefault="00F7471B" w:rsidP="00CA1B7D">
            <w:pPr>
              <w:pStyle w:val="a9"/>
              <w:numPr>
                <w:ilvl w:val="0"/>
                <w:numId w:val="3"/>
              </w:numPr>
              <w:jc w:val="both"/>
              <w:rPr>
                <w:rFonts w:ascii="Times New Roman" w:hAnsi="Times New Roman" w:cs="Times New Roman"/>
              </w:rPr>
            </w:pPr>
          </w:p>
        </w:tc>
        <w:tc>
          <w:tcPr>
            <w:tcW w:w="2977" w:type="dxa"/>
          </w:tcPr>
          <w:p w:rsidR="00F7471B" w:rsidRPr="00A66492" w:rsidRDefault="00051260" w:rsidP="00A66492">
            <w:pPr>
              <w:rPr>
                <w:rFonts w:ascii="Times New Roman" w:hAnsi="Times New Roman" w:cs="Times New Roman"/>
                <w:spacing w:val="2"/>
              </w:rPr>
            </w:pPr>
            <w:r w:rsidRPr="00A66492">
              <w:rPr>
                <w:rFonts w:ascii="Times New Roman" w:hAnsi="Times New Roman" w:cs="Times New Roman"/>
              </w:rPr>
              <w:t>Видеозапись в мультимедийных технологиях. Основы цифрового видео. Видеозапись и компьютерный видеомотаж</w:t>
            </w:r>
          </w:p>
        </w:tc>
        <w:tc>
          <w:tcPr>
            <w:tcW w:w="5777" w:type="dxa"/>
          </w:tcPr>
          <w:p w:rsidR="00F7471B" w:rsidRPr="00A66492" w:rsidRDefault="007F7E98" w:rsidP="00A66492">
            <w:pPr>
              <w:jc w:val="both"/>
              <w:rPr>
                <w:rFonts w:ascii="Times New Roman" w:hAnsi="Times New Roman" w:cs="Times New Roman"/>
              </w:rPr>
            </w:pPr>
            <w:r w:rsidRPr="00A66492">
              <w:rPr>
                <w:rFonts w:ascii="Times New Roman" w:hAnsi="Times New Roman" w:cs="Times New Roman"/>
              </w:rPr>
              <w:t>Общие сведения о технологии видео. Видеоносители. Общие сведения о характеристиках видеосигнала. Видеокодеки. Основные форматы аналогового и цифрового видео. Съѐмка видеороликов и оборудование для видеозаписи. Видеоконверторы. Линейный и нелинейный видеомонтаж. Программы нелинейного монтажа. Сервисы сохранения потокового видео для оффлайн- просмотра. Программы захвата видео с экрана для создания учебных роликов.</w:t>
            </w:r>
          </w:p>
        </w:tc>
      </w:tr>
      <w:tr w:rsidR="00F7471B" w:rsidRPr="000F6BBC" w:rsidTr="00DB1460">
        <w:tc>
          <w:tcPr>
            <w:tcW w:w="817" w:type="dxa"/>
          </w:tcPr>
          <w:p w:rsidR="00F7471B" w:rsidRPr="000F6BBC" w:rsidRDefault="00F7471B" w:rsidP="00CA1B7D">
            <w:pPr>
              <w:pStyle w:val="a9"/>
              <w:numPr>
                <w:ilvl w:val="0"/>
                <w:numId w:val="3"/>
              </w:numPr>
              <w:jc w:val="both"/>
              <w:rPr>
                <w:rFonts w:ascii="Times New Roman" w:hAnsi="Times New Roman" w:cs="Times New Roman"/>
              </w:rPr>
            </w:pPr>
          </w:p>
        </w:tc>
        <w:tc>
          <w:tcPr>
            <w:tcW w:w="2977" w:type="dxa"/>
          </w:tcPr>
          <w:p w:rsidR="00F7471B" w:rsidRPr="00A66492" w:rsidRDefault="00D7629C" w:rsidP="0091360E">
            <w:pPr>
              <w:rPr>
                <w:rFonts w:ascii="Times New Roman" w:hAnsi="Times New Roman" w:cs="Times New Roman"/>
                <w:spacing w:val="2"/>
              </w:rPr>
            </w:pPr>
            <w:r w:rsidRPr="00A66492">
              <w:rPr>
                <w:rFonts w:ascii="Times New Roman" w:hAnsi="Times New Roman" w:cs="Times New Roman"/>
              </w:rPr>
              <w:t>Компьютерная 3-D графика. Построение и динамич</w:t>
            </w:r>
            <w:r w:rsidR="0091360E">
              <w:rPr>
                <w:rFonts w:ascii="Times New Roman" w:hAnsi="Times New Roman" w:cs="Times New Roman"/>
              </w:rPr>
              <w:t>еское отображение графических 3</w:t>
            </w:r>
            <w:r w:rsidR="0091360E" w:rsidRPr="0091360E">
              <w:rPr>
                <w:rFonts w:ascii="Times New Roman" w:hAnsi="Times New Roman" w:cs="Times New Roman"/>
              </w:rPr>
              <w:t>-</w:t>
            </w:r>
            <w:r w:rsidRPr="00A66492">
              <w:rPr>
                <w:rFonts w:ascii="Times New Roman" w:hAnsi="Times New Roman" w:cs="Times New Roman"/>
              </w:rPr>
              <w:t>D объектов</w:t>
            </w:r>
          </w:p>
        </w:tc>
        <w:tc>
          <w:tcPr>
            <w:tcW w:w="5777" w:type="dxa"/>
          </w:tcPr>
          <w:p w:rsidR="00F7471B" w:rsidRPr="00A66492" w:rsidRDefault="00CB01A6" w:rsidP="0091360E">
            <w:pPr>
              <w:jc w:val="both"/>
              <w:rPr>
                <w:rFonts w:ascii="Times New Roman" w:hAnsi="Times New Roman" w:cs="Times New Roman"/>
              </w:rPr>
            </w:pPr>
            <w:r w:rsidRPr="00A66492">
              <w:rPr>
                <w:rFonts w:ascii="Times New Roman" w:hAnsi="Times New Roman" w:cs="Times New Roman"/>
              </w:rPr>
              <w:t>Классификация электронных средств отображения информации. Создание многогранников и тел вращения. Параметры «Поворот» и «Вращение» объектов 3-D графики. Проецирование двумерных графических изображений на поверхность 3-D объекта.</w:t>
            </w:r>
          </w:p>
        </w:tc>
      </w:tr>
      <w:tr w:rsidR="00F7471B" w:rsidRPr="000F6BBC" w:rsidTr="00DB1460">
        <w:tc>
          <w:tcPr>
            <w:tcW w:w="817" w:type="dxa"/>
          </w:tcPr>
          <w:p w:rsidR="00F7471B" w:rsidRPr="000F6BBC" w:rsidRDefault="00F7471B" w:rsidP="00CA1B7D">
            <w:pPr>
              <w:pStyle w:val="a9"/>
              <w:numPr>
                <w:ilvl w:val="0"/>
                <w:numId w:val="3"/>
              </w:numPr>
              <w:jc w:val="both"/>
              <w:rPr>
                <w:rFonts w:ascii="Times New Roman" w:hAnsi="Times New Roman" w:cs="Times New Roman"/>
              </w:rPr>
            </w:pPr>
          </w:p>
        </w:tc>
        <w:tc>
          <w:tcPr>
            <w:tcW w:w="2977" w:type="dxa"/>
          </w:tcPr>
          <w:p w:rsidR="00F7471B" w:rsidRPr="00A66492" w:rsidRDefault="00A42E02" w:rsidP="00A66492">
            <w:pPr>
              <w:ind w:left="45" w:hanging="45"/>
              <w:rPr>
                <w:rFonts w:ascii="Times New Roman" w:hAnsi="Times New Roman" w:cs="Times New Roman"/>
                <w:spacing w:val="2"/>
              </w:rPr>
            </w:pPr>
            <w:r w:rsidRPr="00A66492">
              <w:rPr>
                <w:rFonts w:ascii="Times New Roman" w:hAnsi="Times New Roman" w:cs="Times New Roman"/>
              </w:rPr>
              <w:t>GIF-анимация. АнимациявAdobeAfterEffects. FLASH-анимация</w:t>
            </w:r>
          </w:p>
        </w:tc>
        <w:tc>
          <w:tcPr>
            <w:tcW w:w="5777" w:type="dxa"/>
          </w:tcPr>
          <w:p w:rsidR="00F7471B" w:rsidRPr="00A66492" w:rsidRDefault="0077279D" w:rsidP="00A66492">
            <w:pPr>
              <w:jc w:val="both"/>
              <w:rPr>
                <w:rFonts w:ascii="Times New Roman" w:hAnsi="Times New Roman" w:cs="Times New Roman"/>
              </w:rPr>
            </w:pPr>
            <w:r w:rsidRPr="00A66492">
              <w:rPr>
                <w:rFonts w:ascii="Times New Roman" w:hAnsi="Times New Roman" w:cs="Times New Roman"/>
              </w:rPr>
              <w:t>Методика создания GIF анимированных файлов электронной почты, анимированных аватаров для контактов ICQ, форумов, блогов, баннеров для Интернет. Анимация в AdobeAfterEffects.Понятие векторной FLASH-анимации. Создание аудиовизуальных роликов в приложении AdobeFLASH.</w:t>
            </w:r>
          </w:p>
        </w:tc>
      </w:tr>
    </w:tbl>
    <w:p w:rsidR="00581A7A" w:rsidRPr="000F6BBC" w:rsidRDefault="00581A7A" w:rsidP="009B77B4">
      <w:pPr>
        <w:pStyle w:val="a9"/>
        <w:ind w:left="0"/>
        <w:jc w:val="center"/>
        <w:rPr>
          <w:rFonts w:ascii="Times New Roman" w:hAnsi="Times New Roman" w:cs="Times New Roman"/>
        </w:rPr>
      </w:pPr>
    </w:p>
    <w:p w:rsidR="009B77B4" w:rsidRDefault="009B77B4" w:rsidP="00B938CA">
      <w:pPr>
        <w:ind w:firstLine="851"/>
        <w:jc w:val="center"/>
        <w:rPr>
          <w:rFonts w:ascii="Times New Roman" w:hAnsi="Times New Roman" w:cs="Times New Roman"/>
          <w:i/>
        </w:rPr>
      </w:pPr>
      <w:r w:rsidRPr="000F6BBC">
        <w:rPr>
          <w:rFonts w:ascii="Times New Roman" w:hAnsi="Times New Roman" w:cs="Times New Roman"/>
          <w:i/>
        </w:rPr>
        <w:t>Содержание практических занятий</w:t>
      </w:r>
    </w:p>
    <w:p w:rsidR="009E2971" w:rsidRDefault="009E2971" w:rsidP="00CE6A9A">
      <w:pPr>
        <w:ind w:firstLine="851"/>
        <w:rPr>
          <w:rFonts w:ascii="Times New Roman" w:hAnsi="Times New Roman" w:cs="Times New Roman"/>
        </w:rPr>
      </w:pPr>
    </w:p>
    <w:tbl>
      <w:tblPr>
        <w:tblStyle w:val="a8"/>
        <w:tblW w:w="0" w:type="auto"/>
        <w:tblLook w:val="04A0" w:firstRow="1" w:lastRow="0" w:firstColumn="1" w:lastColumn="0" w:noHBand="0" w:noVBand="1"/>
      </w:tblPr>
      <w:tblGrid>
        <w:gridCol w:w="787"/>
        <w:gridCol w:w="3271"/>
        <w:gridCol w:w="5513"/>
      </w:tblGrid>
      <w:tr w:rsidR="00B938CA" w:rsidRPr="000F6BBC" w:rsidTr="00B938CA">
        <w:tc>
          <w:tcPr>
            <w:tcW w:w="817" w:type="dxa"/>
          </w:tcPr>
          <w:p w:rsidR="00B938CA" w:rsidRPr="000F6BBC" w:rsidRDefault="00B938CA" w:rsidP="00B938CA">
            <w:pPr>
              <w:jc w:val="center"/>
              <w:rPr>
                <w:rFonts w:ascii="Times New Roman" w:hAnsi="Times New Roman" w:cs="Times New Roman"/>
                <w:b/>
              </w:rPr>
            </w:pPr>
            <w:bookmarkStart w:id="3" w:name="bookmark18"/>
            <w:r w:rsidRPr="000F6BBC">
              <w:rPr>
                <w:rFonts w:ascii="Times New Roman" w:hAnsi="Times New Roman" w:cs="Times New Roman"/>
                <w:b/>
              </w:rPr>
              <w:t>№ п/п</w:t>
            </w:r>
          </w:p>
        </w:tc>
        <w:tc>
          <w:tcPr>
            <w:tcW w:w="2977" w:type="dxa"/>
          </w:tcPr>
          <w:p w:rsidR="00B938CA" w:rsidRPr="000F6BBC" w:rsidRDefault="00B938CA" w:rsidP="00B938CA">
            <w:pPr>
              <w:jc w:val="center"/>
              <w:rPr>
                <w:rFonts w:ascii="Times New Roman" w:hAnsi="Times New Roman" w:cs="Times New Roman"/>
                <w:b/>
              </w:rPr>
            </w:pPr>
            <w:r w:rsidRPr="000F6BBC">
              <w:rPr>
                <w:rFonts w:ascii="Times New Roman" w:hAnsi="Times New Roman" w:cs="Times New Roman"/>
                <w:b/>
              </w:rPr>
              <w:t>Наименование темы (раздела) дисциплины</w:t>
            </w:r>
          </w:p>
        </w:tc>
        <w:tc>
          <w:tcPr>
            <w:tcW w:w="5777" w:type="dxa"/>
          </w:tcPr>
          <w:p w:rsidR="00B938CA" w:rsidRPr="000F6BBC" w:rsidRDefault="00B938CA" w:rsidP="00B938CA">
            <w:pPr>
              <w:jc w:val="center"/>
              <w:rPr>
                <w:rFonts w:ascii="Times New Roman" w:hAnsi="Times New Roman" w:cs="Times New Roman"/>
                <w:b/>
              </w:rPr>
            </w:pPr>
            <w:r w:rsidRPr="000F6BBC">
              <w:rPr>
                <w:rFonts w:ascii="Times New Roman" w:hAnsi="Times New Roman" w:cs="Times New Roman"/>
                <w:b/>
              </w:rPr>
              <w:t xml:space="preserve">Содержание </w:t>
            </w:r>
            <w:r>
              <w:rPr>
                <w:rFonts w:ascii="Times New Roman" w:hAnsi="Times New Roman" w:cs="Times New Roman"/>
                <w:b/>
              </w:rPr>
              <w:t>практического занятия</w:t>
            </w:r>
          </w:p>
        </w:tc>
      </w:tr>
      <w:tr w:rsidR="00B938CA" w:rsidRPr="000F6BBC" w:rsidTr="00B938CA">
        <w:tc>
          <w:tcPr>
            <w:tcW w:w="817" w:type="dxa"/>
          </w:tcPr>
          <w:p w:rsidR="00B938CA" w:rsidRPr="000F6BBC" w:rsidRDefault="00B938CA" w:rsidP="00B938CA">
            <w:pPr>
              <w:pStyle w:val="a9"/>
              <w:numPr>
                <w:ilvl w:val="0"/>
                <w:numId w:val="43"/>
              </w:numPr>
              <w:jc w:val="center"/>
              <w:rPr>
                <w:rFonts w:ascii="Times New Roman" w:hAnsi="Times New Roman" w:cs="Times New Roman"/>
              </w:rPr>
            </w:pPr>
          </w:p>
        </w:tc>
        <w:tc>
          <w:tcPr>
            <w:tcW w:w="2977" w:type="dxa"/>
          </w:tcPr>
          <w:p w:rsidR="00B938CA" w:rsidRPr="00862E5C" w:rsidRDefault="00B938CA" w:rsidP="00B938CA">
            <w:pPr>
              <w:rPr>
                <w:rFonts w:ascii="Times New Roman" w:hAnsi="Times New Roman" w:cs="Times New Roman"/>
              </w:rPr>
            </w:pPr>
            <w:r w:rsidRPr="00862E5C">
              <w:rPr>
                <w:rFonts w:ascii="Times New Roman" w:hAnsi="Times New Roman" w:cs="Times New Roman"/>
              </w:rPr>
              <w:t xml:space="preserve">Основные понятия </w:t>
            </w:r>
            <w:r w:rsidRPr="00862E5C">
              <w:rPr>
                <w:rFonts w:ascii="Times New Roman" w:hAnsi="Times New Roman" w:cs="Times New Roman"/>
              </w:rPr>
              <w:lastRenderedPageBreak/>
              <w:t>графической информации и мультимедийных технологий. Органы чувств и виды информации</w:t>
            </w:r>
          </w:p>
        </w:tc>
        <w:tc>
          <w:tcPr>
            <w:tcW w:w="5777" w:type="dxa"/>
          </w:tcPr>
          <w:p w:rsidR="00B938CA" w:rsidRPr="00B938CA" w:rsidRDefault="00B938CA" w:rsidP="004E1EAB">
            <w:pPr>
              <w:tabs>
                <w:tab w:val="left" w:pos="308"/>
              </w:tabs>
              <w:jc w:val="both"/>
              <w:rPr>
                <w:rFonts w:ascii="Times New Roman" w:hAnsi="Times New Roman" w:cs="Times New Roman"/>
                <w:b/>
                <w:i/>
              </w:rPr>
            </w:pPr>
            <w:r w:rsidRPr="00B938CA">
              <w:rPr>
                <w:rFonts w:ascii="Times New Roman" w:hAnsi="Times New Roman" w:cs="Times New Roman"/>
                <w:b/>
                <w:i/>
              </w:rPr>
              <w:lastRenderedPageBreak/>
              <w:t>Вопросы:</w:t>
            </w:r>
          </w:p>
          <w:p w:rsidR="00B938CA" w:rsidRPr="009073D5" w:rsidRDefault="00B938CA" w:rsidP="004E1EAB">
            <w:pPr>
              <w:pStyle w:val="afc"/>
              <w:numPr>
                <w:ilvl w:val="0"/>
                <w:numId w:val="17"/>
              </w:numPr>
              <w:shd w:val="clear" w:color="auto" w:fill="auto"/>
              <w:tabs>
                <w:tab w:val="left" w:pos="308"/>
                <w:tab w:val="left" w:pos="547"/>
              </w:tabs>
              <w:spacing w:before="0" w:after="0" w:line="240" w:lineRule="auto"/>
              <w:ind w:left="0" w:firstLine="0"/>
              <w:rPr>
                <w:rFonts w:ascii="Times New Roman" w:hAnsi="Times New Roman" w:cs="Times New Roman"/>
                <w:sz w:val="24"/>
                <w:szCs w:val="24"/>
              </w:rPr>
            </w:pPr>
            <w:r w:rsidRPr="009073D5">
              <w:rPr>
                <w:rFonts w:ascii="Times New Roman" w:hAnsi="Times New Roman" w:cs="Times New Roman"/>
                <w:sz w:val="24"/>
                <w:szCs w:val="24"/>
              </w:rPr>
              <w:lastRenderedPageBreak/>
              <w:t>Основы физиологии органов ч</w:t>
            </w:r>
            <w:r>
              <w:rPr>
                <w:rFonts w:ascii="Times New Roman" w:hAnsi="Times New Roman" w:cs="Times New Roman"/>
                <w:sz w:val="24"/>
                <w:szCs w:val="24"/>
              </w:rPr>
              <w:t>увств человека, виды информации</w:t>
            </w:r>
          </w:p>
          <w:p w:rsidR="00B938CA" w:rsidRPr="009073D5" w:rsidRDefault="00B938CA" w:rsidP="004E1EAB">
            <w:pPr>
              <w:pStyle w:val="afc"/>
              <w:numPr>
                <w:ilvl w:val="0"/>
                <w:numId w:val="17"/>
              </w:numPr>
              <w:shd w:val="clear" w:color="auto" w:fill="auto"/>
              <w:tabs>
                <w:tab w:val="left" w:pos="308"/>
                <w:tab w:val="left" w:pos="562"/>
              </w:tabs>
              <w:spacing w:before="0" w:after="0" w:line="240" w:lineRule="auto"/>
              <w:ind w:left="0" w:firstLine="0"/>
              <w:rPr>
                <w:rFonts w:ascii="Times New Roman" w:hAnsi="Times New Roman" w:cs="Times New Roman"/>
                <w:sz w:val="24"/>
                <w:szCs w:val="24"/>
              </w:rPr>
            </w:pPr>
            <w:r w:rsidRPr="009073D5">
              <w:rPr>
                <w:rFonts w:ascii="Times New Roman" w:hAnsi="Times New Roman" w:cs="Times New Roman"/>
                <w:sz w:val="24"/>
                <w:szCs w:val="24"/>
              </w:rPr>
              <w:t>Компьютерная графика и анимация как</w:t>
            </w:r>
            <w:r>
              <w:rPr>
                <w:rFonts w:ascii="Times New Roman" w:hAnsi="Times New Roman" w:cs="Times New Roman"/>
                <w:sz w:val="24"/>
                <w:szCs w:val="24"/>
              </w:rPr>
              <w:t xml:space="preserve"> объекты технологии мультимедиа</w:t>
            </w:r>
          </w:p>
          <w:p w:rsidR="00B938CA" w:rsidRPr="00862E5C" w:rsidRDefault="00B938CA" w:rsidP="004E1EAB">
            <w:pPr>
              <w:pStyle w:val="afc"/>
              <w:numPr>
                <w:ilvl w:val="0"/>
                <w:numId w:val="17"/>
              </w:numPr>
              <w:shd w:val="clear" w:color="auto" w:fill="auto"/>
              <w:tabs>
                <w:tab w:val="left" w:pos="308"/>
                <w:tab w:val="left" w:pos="566"/>
              </w:tabs>
              <w:spacing w:before="0" w:after="267" w:line="240" w:lineRule="auto"/>
              <w:ind w:left="0" w:firstLine="0"/>
              <w:rPr>
                <w:rFonts w:ascii="Times New Roman" w:hAnsi="Times New Roman" w:cs="Times New Roman"/>
              </w:rPr>
            </w:pPr>
            <w:r w:rsidRPr="009073D5">
              <w:rPr>
                <w:rFonts w:ascii="Times New Roman" w:hAnsi="Times New Roman" w:cs="Times New Roman"/>
                <w:sz w:val="24"/>
                <w:szCs w:val="24"/>
              </w:rPr>
              <w:t xml:space="preserve">Основные понятия, истоки и </w:t>
            </w:r>
            <w:r>
              <w:rPr>
                <w:rFonts w:ascii="Times New Roman" w:hAnsi="Times New Roman" w:cs="Times New Roman"/>
                <w:sz w:val="24"/>
                <w:szCs w:val="24"/>
              </w:rPr>
              <w:t>эволюция технологии мультимедиа.</w:t>
            </w:r>
          </w:p>
        </w:tc>
      </w:tr>
      <w:tr w:rsidR="00B938CA" w:rsidRPr="000F6BBC" w:rsidTr="00B938CA">
        <w:tc>
          <w:tcPr>
            <w:tcW w:w="817" w:type="dxa"/>
          </w:tcPr>
          <w:p w:rsidR="00B938CA" w:rsidRPr="000F6BBC" w:rsidRDefault="00B938CA" w:rsidP="00B938CA">
            <w:pPr>
              <w:pStyle w:val="a9"/>
              <w:numPr>
                <w:ilvl w:val="0"/>
                <w:numId w:val="43"/>
              </w:numPr>
              <w:jc w:val="both"/>
              <w:rPr>
                <w:rFonts w:ascii="Times New Roman" w:hAnsi="Times New Roman" w:cs="Times New Roman"/>
              </w:rPr>
            </w:pPr>
          </w:p>
        </w:tc>
        <w:tc>
          <w:tcPr>
            <w:tcW w:w="2977" w:type="dxa"/>
          </w:tcPr>
          <w:p w:rsidR="00B938CA" w:rsidRPr="00A66492" w:rsidRDefault="00B938CA" w:rsidP="00B938CA">
            <w:pPr>
              <w:rPr>
                <w:rFonts w:ascii="Times New Roman" w:hAnsi="Times New Roman" w:cs="Times New Roman"/>
              </w:rPr>
            </w:pPr>
            <w:r w:rsidRPr="00A66492">
              <w:rPr>
                <w:rFonts w:ascii="Times New Roman" w:hAnsi="Times New Roman" w:cs="Times New Roman"/>
              </w:rPr>
              <w:t>Характеристика, возможности и области применения мультимедийных приложений</w:t>
            </w:r>
          </w:p>
        </w:tc>
        <w:tc>
          <w:tcPr>
            <w:tcW w:w="5777" w:type="dxa"/>
          </w:tcPr>
          <w:p w:rsidR="00B938CA" w:rsidRPr="00B938CA" w:rsidRDefault="00B938CA" w:rsidP="004E1EAB">
            <w:pPr>
              <w:tabs>
                <w:tab w:val="left" w:pos="308"/>
              </w:tabs>
              <w:jc w:val="both"/>
              <w:rPr>
                <w:rFonts w:ascii="Times New Roman" w:hAnsi="Times New Roman" w:cs="Times New Roman"/>
                <w:b/>
                <w:i/>
              </w:rPr>
            </w:pPr>
            <w:r w:rsidRPr="00B938CA">
              <w:rPr>
                <w:rFonts w:ascii="Times New Roman" w:hAnsi="Times New Roman" w:cs="Times New Roman"/>
                <w:b/>
                <w:i/>
              </w:rPr>
              <w:t>Вопросы:</w:t>
            </w:r>
          </w:p>
          <w:p w:rsidR="00B938CA" w:rsidRPr="009073D5" w:rsidRDefault="00B938CA" w:rsidP="004E1EAB">
            <w:pPr>
              <w:pStyle w:val="afc"/>
              <w:numPr>
                <w:ilvl w:val="0"/>
                <w:numId w:val="18"/>
              </w:numPr>
              <w:shd w:val="clear" w:color="auto" w:fill="auto"/>
              <w:tabs>
                <w:tab w:val="left" w:pos="308"/>
                <w:tab w:val="left" w:pos="514"/>
              </w:tabs>
              <w:spacing w:before="0" w:after="0" w:line="278" w:lineRule="exact"/>
              <w:ind w:left="0" w:firstLine="0"/>
              <w:rPr>
                <w:rFonts w:ascii="Times New Roman" w:hAnsi="Times New Roman" w:cs="Times New Roman"/>
                <w:sz w:val="24"/>
                <w:szCs w:val="24"/>
              </w:rPr>
            </w:pPr>
            <w:r w:rsidRPr="009073D5">
              <w:rPr>
                <w:rFonts w:ascii="Times New Roman" w:hAnsi="Times New Roman" w:cs="Times New Roman"/>
                <w:sz w:val="24"/>
                <w:szCs w:val="24"/>
              </w:rPr>
              <w:t>Мультимедийные приложения - энциклопедии, архивы, инт</w:t>
            </w:r>
            <w:r>
              <w:rPr>
                <w:rFonts w:ascii="Times New Roman" w:hAnsi="Times New Roman" w:cs="Times New Roman"/>
                <w:sz w:val="24"/>
                <w:szCs w:val="24"/>
              </w:rPr>
              <w:t>ерактивные курсы обучения, игры</w:t>
            </w:r>
          </w:p>
          <w:p w:rsidR="00B938CA" w:rsidRPr="009073D5" w:rsidRDefault="00B938CA" w:rsidP="004E1EAB">
            <w:pPr>
              <w:pStyle w:val="afc"/>
              <w:numPr>
                <w:ilvl w:val="0"/>
                <w:numId w:val="18"/>
              </w:numPr>
              <w:shd w:val="clear" w:color="auto" w:fill="auto"/>
              <w:tabs>
                <w:tab w:val="left" w:pos="308"/>
              </w:tabs>
              <w:spacing w:before="0" w:after="0" w:line="278" w:lineRule="exact"/>
              <w:ind w:left="0" w:firstLine="0"/>
              <w:rPr>
                <w:rFonts w:ascii="Times New Roman" w:hAnsi="Times New Roman" w:cs="Times New Roman"/>
                <w:sz w:val="24"/>
                <w:szCs w:val="24"/>
              </w:rPr>
            </w:pPr>
            <w:r w:rsidRPr="009073D5">
              <w:rPr>
                <w:rFonts w:ascii="Times New Roman" w:hAnsi="Times New Roman" w:cs="Times New Roman"/>
                <w:sz w:val="24"/>
                <w:szCs w:val="24"/>
              </w:rPr>
              <w:t>Интернет-приложения, тренажеры, средства торговой рекламы, электронные пре</w:t>
            </w:r>
            <w:r>
              <w:rPr>
                <w:rFonts w:ascii="Times New Roman" w:hAnsi="Times New Roman" w:cs="Times New Roman"/>
                <w:sz w:val="24"/>
                <w:szCs w:val="24"/>
              </w:rPr>
              <w:t>зентации, социальные сети и др.</w:t>
            </w:r>
          </w:p>
          <w:p w:rsidR="00B938CA" w:rsidRPr="00A66492" w:rsidRDefault="00B938CA" w:rsidP="004E1EAB">
            <w:pPr>
              <w:tabs>
                <w:tab w:val="left" w:pos="308"/>
              </w:tabs>
              <w:jc w:val="both"/>
              <w:rPr>
                <w:rFonts w:ascii="Times New Roman" w:hAnsi="Times New Roman" w:cs="Times New Roman"/>
              </w:rPr>
            </w:pPr>
          </w:p>
        </w:tc>
      </w:tr>
      <w:tr w:rsidR="00B938CA" w:rsidRPr="000F6BBC" w:rsidTr="00B938CA">
        <w:tc>
          <w:tcPr>
            <w:tcW w:w="817" w:type="dxa"/>
          </w:tcPr>
          <w:p w:rsidR="00B938CA" w:rsidRPr="000F6BBC" w:rsidRDefault="00B938CA" w:rsidP="00B938CA">
            <w:pPr>
              <w:pStyle w:val="a9"/>
              <w:numPr>
                <w:ilvl w:val="0"/>
                <w:numId w:val="43"/>
              </w:numPr>
              <w:jc w:val="both"/>
              <w:rPr>
                <w:rFonts w:ascii="Times New Roman" w:hAnsi="Times New Roman" w:cs="Times New Roman"/>
              </w:rPr>
            </w:pPr>
          </w:p>
        </w:tc>
        <w:tc>
          <w:tcPr>
            <w:tcW w:w="2977" w:type="dxa"/>
          </w:tcPr>
          <w:p w:rsidR="00B938CA" w:rsidRPr="00A66492" w:rsidRDefault="00B938CA" w:rsidP="00B938CA">
            <w:pPr>
              <w:rPr>
                <w:rFonts w:ascii="Times New Roman" w:hAnsi="Times New Roman" w:cs="Times New Roman"/>
              </w:rPr>
            </w:pPr>
            <w:r w:rsidRPr="00A66492">
              <w:rPr>
                <w:rFonts w:ascii="Times New Roman" w:hAnsi="Times New Roman" w:cs="Times New Roman"/>
              </w:rPr>
              <w:t>Мультимедийные технологии и средства массовой и межличностной коммуникации. Аппаратные средства мультимедийных технологий. Основы технологии проектирования конечного продукта в соответствии с Единой системой конструкторской документации (ЕСКД)</w:t>
            </w:r>
          </w:p>
        </w:tc>
        <w:tc>
          <w:tcPr>
            <w:tcW w:w="5777" w:type="dxa"/>
          </w:tcPr>
          <w:p w:rsidR="00B938CA" w:rsidRPr="00B938CA" w:rsidRDefault="00B938CA" w:rsidP="004E1EAB">
            <w:pPr>
              <w:tabs>
                <w:tab w:val="left" w:pos="308"/>
              </w:tabs>
              <w:jc w:val="both"/>
              <w:rPr>
                <w:rFonts w:ascii="Times New Roman" w:hAnsi="Times New Roman" w:cs="Times New Roman"/>
                <w:b/>
                <w:i/>
              </w:rPr>
            </w:pPr>
            <w:r w:rsidRPr="00B938CA">
              <w:rPr>
                <w:rFonts w:ascii="Times New Roman" w:hAnsi="Times New Roman" w:cs="Times New Roman"/>
                <w:b/>
                <w:i/>
              </w:rPr>
              <w:t>Вопросы:</w:t>
            </w:r>
          </w:p>
          <w:p w:rsidR="00B938CA" w:rsidRPr="009073D5" w:rsidRDefault="00B938CA" w:rsidP="004E1EAB">
            <w:pPr>
              <w:pStyle w:val="afc"/>
              <w:numPr>
                <w:ilvl w:val="0"/>
                <w:numId w:val="19"/>
              </w:numPr>
              <w:shd w:val="clear" w:color="auto" w:fill="auto"/>
              <w:tabs>
                <w:tab w:val="left" w:pos="308"/>
                <w:tab w:val="left" w:pos="514"/>
              </w:tabs>
              <w:spacing w:before="0" w:after="0" w:line="274" w:lineRule="exact"/>
              <w:ind w:left="0" w:firstLine="0"/>
              <w:rPr>
                <w:rFonts w:ascii="Times New Roman" w:hAnsi="Times New Roman" w:cs="Times New Roman"/>
                <w:sz w:val="24"/>
                <w:szCs w:val="24"/>
              </w:rPr>
            </w:pPr>
            <w:r w:rsidRPr="009073D5">
              <w:rPr>
                <w:rFonts w:ascii="Times New Roman" w:hAnsi="Times New Roman" w:cs="Times New Roman"/>
                <w:sz w:val="24"/>
                <w:szCs w:val="24"/>
              </w:rPr>
              <w:t xml:space="preserve">Классификация и характеристика основных видов </w:t>
            </w:r>
            <w:r w:rsidRPr="009073D5">
              <w:rPr>
                <w:rFonts w:ascii="Times New Roman" w:hAnsi="Times New Roman" w:cs="Times New Roman"/>
                <w:sz w:val="24"/>
                <w:szCs w:val="24"/>
                <w:lang w:val="en-US" w:eastAsia="en-US"/>
              </w:rPr>
              <w:t>mass</w:t>
            </w:r>
            <w:r w:rsidRPr="009073D5">
              <w:rPr>
                <w:rFonts w:ascii="Times New Roman" w:hAnsi="Times New Roman" w:cs="Times New Roman"/>
                <w:sz w:val="24"/>
                <w:szCs w:val="24"/>
                <w:lang w:eastAsia="en-US"/>
              </w:rPr>
              <w:t>-</w:t>
            </w:r>
            <w:r w:rsidRPr="009073D5">
              <w:rPr>
                <w:rFonts w:ascii="Times New Roman" w:hAnsi="Times New Roman" w:cs="Times New Roman"/>
                <w:sz w:val="24"/>
                <w:szCs w:val="24"/>
                <w:lang w:val="en-US" w:eastAsia="en-US"/>
              </w:rPr>
              <w:t>media</w:t>
            </w:r>
          </w:p>
          <w:p w:rsidR="00B938CA" w:rsidRPr="009073D5" w:rsidRDefault="00B938CA" w:rsidP="004E1EAB">
            <w:pPr>
              <w:pStyle w:val="afc"/>
              <w:numPr>
                <w:ilvl w:val="0"/>
                <w:numId w:val="19"/>
              </w:numPr>
              <w:shd w:val="clear" w:color="auto" w:fill="auto"/>
              <w:tabs>
                <w:tab w:val="left" w:pos="308"/>
                <w:tab w:val="left" w:pos="538"/>
              </w:tabs>
              <w:spacing w:before="0" w:after="0" w:line="274" w:lineRule="exact"/>
              <w:ind w:left="0" w:firstLine="0"/>
              <w:rPr>
                <w:rFonts w:ascii="Times New Roman" w:hAnsi="Times New Roman" w:cs="Times New Roman"/>
                <w:sz w:val="24"/>
                <w:szCs w:val="24"/>
              </w:rPr>
            </w:pPr>
            <w:r w:rsidRPr="009073D5">
              <w:rPr>
                <w:rFonts w:ascii="Times New Roman" w:hAnsi="Times New Roman" w:cs="Times New Roman"/>
                <w:sz w:val="24"/>
                <w:szCs w:val="24"/>
              </w:rPr>
              <w:t>Использование мультимедийных технологий в документоведении и архивоведении, полиграфии, радиотрансляции и радиовещании, цифровом кинематографе, телевидении, Интернет.</w:t>
            </w:r>
          </w:p>
          <w:p w:rsidR="00B938CA" w:rsidRPr="00A66492" w:rsidRDefault="00B938CA" w:rsidP="004E1EAB">
            <w:pPr>
              <w:pStyle w:val="afc"/>
              <w:numPr>
                <w:ilvl w:val="0"/>
                <w:numId w:val="19"/>
              </w:numPr>
              <w:shd w:val="clear" w:color="auto" w:fill="auto"/>
              <w:tabs>
                <w:tab w:val="left" w:pos="308"/>
                <w:tab w:val="left" w:pos="562"/>
              </w:tabs>
              <w:spacing w:before="0" w:after="240" w:line="274" w:lineRule="exact"/>
              <w:ind w:left="0" w:firstLine="0"/>
              <w:rPr>
                <w:rFonts w:ascii="Times New Roman" w:hAnsi="Times New Roman" w:cs="Times New Roman"/>
                <w:color w:val="auto"/>
              </w:rPr>
            </w:pPr>
            <w:r w:rsidRPr="009073D5">
              <w:rPr>
                <w:rFonts w:ascii="Times New Roman" w:hAnsi="Times New Roman" w:cs="Times New Roman"/>
                <w:sz w:val="24"/>
                <w:szCs w:val="24"/>
              </w:rPr>
              <w:t>Устройства ввода информации, эргономичные клавиатуры, сканеры, манипуляторы, графические планшеты, микрофоны, цифровые фото- и видеокамеры.</w:t>
            </w:r>
          </w:p>
        </w:tc>
      </w:tr>
      <w:tr w:rsidR="00B938CA" w:rsidRPr="000F6BBC" w:rsidTr="00B938CA">
        <w:tc>
          <w:tcPr>
            <w:tcW w:w="817" w:type="dxa"/>
          </w:tcPr>
          <w:p w:rsidR="00B938CA" w:rsidRPr="000F6BBC" w:rsidRDefault="00B938CA" w:rsidP="00B938CA">
            <w:pPr>
              <w:pStyle w:val="a9"/>
              <w:numPr>
                <w:ilvl w:val="0"/>
                <w:numId w:val="43"/>
              </w:numPr>
              <w:jc w:val="both"/>
              <w:rPr>
                <w:rFonts w:ascii="Times New Roman" w:hAnsi="Times New Roman" w:cs="Times New Roman"/>
              </w:rPr>
            </w:pPr>
          </w:p>
        </w:tc>
        <w:tc>
          <w:tcPr>
            <w:tcW w:w="2977" w:type="dxa"/>
          </w:tcPr>
          <w:p w:rsidR="00B938CA" w:rsidRPr="00A66492" w:rsidRDefault="00B938CA" w:rsidP="00B938CA">
            <w:pPr>
              <w:rPr>
                <w:rFonts w:ascii="Times New Roman" w:hAnsi="Times New Roman" w:cs="Times New Roman"/>
                <w:spacing w:val="2"/>
              </w:rPr>
            </w:pPr>
            <w:r w:rsidRPr="00A66492">
              <w:rPr>
                <w:rFonts w:ascii="Times New Roman" w:hAnsi="Times New Roman" w:cs="Times New Roman"/>
              </w:rPr>
              <w:t>Общие сведения о компьютерной графике и ее видах</w:t>
            </w:r>
          </w:p>
        </w:tc>
        <w:tc>
          <w:tcPr>
            <w:tcW w:w="5777" w:type="dxa"/>
          </w:tcPr>
          <w:p w:rsidR="00B938CA" w:rsidRPr="00B938CA" w:rsidRDefault="00B938CA" w:rsidP="004E1EAB">
            <w:pPr>
              <w:tabs>
                <w:tab w:val="left" w:pos="308"/>
              </w:tabs>
              <w:jc w:val="both"/>
              <w:rPr>
                <w:rFonts w:ascii="Times New Roman" w:hAnsi="Times New Roman" w:cs="Times New Roman"/>
                <w:b/>
                <w:i/>
              </w:rPr>
            </w:pPr>
            <w:r w:rsidRPr="00B938CA">
              <w:rPr>
                <w:rFonts w:ascii="Times New Roman" w:hAnsi="Times New Roman" w:cs="Times New Roman"/>
                <w:b/>
                <w:i/>
              </w:rPr>
              <w:t>Вопросы:</w:t>
            </w:r>
          </w:p>
          <w:p w:rsidR="00B938CA" w:rsidRPr="00C80852" w:rsidRDefault="00B938CA" w:rsidP="004E1EAB">
            <w:pPr>
              <w:pStyle w:val="55"/>
              <w:keepNext/>
              <w:keepLines/>
              <w:numPr>
                <w:ilvl w:val="0"/>
                <w:numId w:val="20"/>
              </w:numPr>
              <w:shd w:val="clear" w:color="auto" w:fill="auto"/>
              <w:tabs>
                <w:tab w:val="left" w:pos="308"/>
              </w:tabs>
              <w:ind w:left="0" w:firstLine="0"/>
              <w:jc w:val="left"/>
              <w:rPr>
                <w:b w:val="0"/>
                <w:sz w:val="24"/>
                <w:szCs w:val="24"/>
              </w:rPr>
            </w:pPr>
            <w:r w:rsidRPr="00C80852">
              <w:rPr>
                <w:b w:val="0"/>
                <w:sz w:val="24"/>
                <w:szCs w:val="24"/>
              </w:rPr>
              <w:t>Цифровая</w:t>
            </w:r>
            <w:r>
              <w:rPr>
                <w:b w:val="0"/>
                <w:sz w:val="24"/>
                <w:szCs w:val="24"/>
              </w:rPr>
              <w:t xml:space="preserve"> фотография и растровая графика</w:t>
            </w:r>
          </w:p>
          <w:p w:rsidR="00B938CA" w:rsidRPr="009073D5" w:rsidRDefault="00B938CA" w:rsidP="004E1EAB">
            <w:pPr>
              <w:pStyle w:val="afc"/>
              <w:numPr>
                <w:ilvl w:val="0"/>
                <w:numId w:val="20"/>
              </w:numPr>
              <w:shd w:val="clear" w:color="auto" w:fill="auto"/>
              <w:tabs>
                <w:tab w:val="left" w:pos="308"/>
                <w:tab w:val="left" w:pos="558"/>
              </w:tabs>
              <w:spacing w:before="0" w:after="0" w:line="274" w:lineRule="exact"/>
              <w:ind w:left="0" w:firstLine="0"/>
              <w:jc w:val="left"/>
              <w:rPr>
                <w:rFonts w:ascii="Times New Roman" w:hAnsi="Times New Roman" w:cs="Times New Roman"/>
                <w:sz w:val="24"/>
                <w:szCs w:val="24"/>
              </w:rPr>
            </w:pPr>
            <w:r w:rsidRPr="009073D5">
              <w:rPr>
                <w:rFonts w:ascii="Times New Roman" w:hAnsi="Times New Roman" w:cs="Times New Roman"/>
                <w:sz w:val="24"/>
                <w:szCs w:val="24"/>
              </w:rPr>
              <w:t>Методы растрирования печатного</w:t>
            </w:r>
            <w:r>
              <w:rPr>
                <w:rFonts w:ascii="Times New Roman" w:hAnsi="Times New Roman" w:cs="Times New Roman"/>
                <w:sz w:val="24"/>
                <w:szCs w:val="24"/>
              </w:rPr>
              <w:t xml:space="preserve"> изображения. Линеатура растра.</w:t>
            </w:r>
          </w:p>
          <w:p w:rsidR="00B938CA" w:rsidRPr="009073D5" w:rsidRDefault="00B938CA" w:rsidP="004E1EAB">
            <w:pPr>
              <w:pStyle w:val="afc"/>
              <w:numPr>
                <w:ilvl w:val="0"/>
                <w:numId w:val="20"/>
              </w:numPr>
              <w:shd w:val="clear" w:color="auto" w:fill="auto"/>
              <w:tabs>
                <w:tab w:val="left" w:pos="308"/>
                <w:tab w:val="left" w:pos="553"/>
              </w:tabs>
              <w:spacing w:before="0" w:after="0" w:line="274" w:lineRule="exact"/>
              <w:ind w:left="0" w:firstLine="0"/>
              <w:jc w:val="left"/>
              <w:rPr>
                <w:rFonts w:ascii="Times New Roman" w:hAnsi="Times New Roman" w:cs="Times New Roman"/>
                <w:sz w:val="24"/>
                <w:szCs w:val="24"/>
              </w:rPr>
            </w:pPr>
            <w:r w:rsidRPr="009073D5">
              <w:rPr>
                <w:rFonts w:ascii="Times New Roman" w:hAnsi="Times New Roman" w:cs="Times New Roman"/>
                <w:sz w:val="24"/>
                <w:szCs w:val="24"/>
              </w:rPr>
              <w:t>Компьютерная геометрия и векторная графика.</w:t>
            </w:r>
          </w:p>
          <w:p w:rsidR="00B938CA" w:rsidRPr="009073D5" w:rsidRDefault="00B938CA" w:rsidP="004E1EAB">
            <w:pPr>
              <w:pStyle w:val="afc"/>
              <w:numPr>
                <w:ilvl w:val="0"/>
                <w:numId w:val="20"/>
              </w:numPr>
              <w:shd w:val="clear" w:color="auto" w:fill="auto"/>
              <w:tabs>
                <w:tab w:val="left" w:pos="308"/>
                <w:tab w:val="left" w:pos="567"/>
              </w:tabs>
              <w:spacing w:before="0" w:after="0" w:line="274" w:lineRule="exact"/>
              <w:ind w:left="0" w:firstLine="0"/>
              <w:jc w:val="left"/>
              <w:rPr>
                <w:rFonts w:ascii="Times New Roman" w:hAnsi="Times New Roman" w:cs="Times New Roman"/>
                <w:sz w:val="24"/>
                <w:szCs w:val="24"/>
              </w:rPr>
            </w:pPr>
            <w:r w:rsidRPr="009073D5">
              <w:rPr>
                <w:rFonts w:ascii="Times New Roman" w:hAnsi="Times New Roman" w:cs="Times New Roman"/>
                <w:sz w:val="24"/>
                <w:szCs w:val="24"/>
              </w:rPr>
              <w:t>Объекты-примитивы: линии, многоугольники, окружности, кривые Безье, шрифт.</w:t>
            </w:r>
          </w:p>
          <w:p w:rsidR="00B938CA" w:rsidRPr="00BB5CE7" w:rsidRDefault="00B938CA" w:rsidP="004E1EAB">
            <w:pPr>
              <w:pStyle w:val="afc"/>
              <w:numPr>
                <w:ilvl w:val="0"/>
                <w:numId w:val="20"/>
              </w:numPr>
              <w:shd w:val="clear" w:color="auto" w:fill="auto"/>
              <w:tabs>
                <w:tab w:val="left" w:pos="308"/>
                <w:tab w:val="left" w:pos="548"/>
              </w:tabs>
              <w:spacing w:before="0" w:after="249" w:line="274" w:lineRule="exact"/>
              <w:ind w:left="0" w:firstLine="0"/>
              <w:jc w:val="left"/>
              <w:rPr>
                <w:rFonts w:ascii="Times New Roman" w:hAnsi="Times New Roman" w:cs="Times New Roman"/>
                <w:sz w:val="24"/>
                <w:szCs w:val="24"/>
              </w:rPr>
            </w:pPr>
            <w:r w:rsidRPr="009073D5">
              <w:rPr>
                <w:rFonts w:ascii="Times New Roman" w:hAnsi="Times New Roman" w:cs="Times New Roman"/>
                <w:sz w:val="24"/>
                <w:szCs w:val="24"/>
              </w:rPr>
              <w:t>Понятие сплайна. Фрактальная графика и самоподобные структуры.</w:t>
            </w:r>
          </w:p>
          <w:p w:rsidR="00B938CA" w:rsidRPr="00A66492" w:rsidRDefault="00B938CA" w:rsidP="004E1EAB">
            <w:pPr>
              <w:tabs>
                <w:tab w:val="left" w:pos="308"/>
              </w:tabs>
              <w:jc w:val="both"/>
              <w:rPr>
                <w:rFonts w:ascii="Times New Roman" w:hAnsi="Times New Roman" w:cs="Times New Roman"/>
              </w:rPr>
            </w:pPr>
          </w:p>
        </w:tc>
      </w:tr>
      <w:tr w:rsidR="00B938CA" w:rsidRPr="000F6BBC" w:rsidTr="00B938CA">
        <w:tc>
          <w:tcPr>
            <w:tcW w:w="817" w:type="dxa"/>
          </w:tcPr>
          <w:p w:rsidR="00B938CA" w:rsidRPr="000F6BBC" w:rsidRDefault="00B938CA" w:rsidP="00B938CA">
            <w:pPr>
              <w:pStyle w:val="a9"/>
              <w:numPr>
                <w:ilvl w:val="0"/>
                <w:numId w:val="43"/>
              </w:numPr>
              <w:jc w:val="both"/>
              <w:rPr>
                <w:rFonts w:ascii="Times New Roman" w:hAnsi="Times New Roman" w:cs="Times New Roman"/>
              </w:rPr>
            </w:pPr>
          </w:p>
        </w:tc>
        <w:tc>
          <w:tcPr>
            <w:tcW w:w="2977" w:type="dxa"/>
          </w:tcPr>
          <w:p w:rsidR="00B938CA" w:rsidRPr="00A66492" w:rsidRDefault="00B938CA" w:rsidP="00B938CA">
            <w:pPr>
              <w:ind w:left="45"/>
              <w:rPr>
                <w:rFonts w:ascii="Times New Roman" w:hAnsi="Times New Roman" w:cs="Times New Roman"/>
                <w:spacing w:val="2"/>
              </w:rPr>
            </w:pPr>
            <w:r w:rsidRPr="00A66492">
              <w:rPr>
                <w:rFonts w:ascii="Times New Roman" w:hAnsi="Times New Roman" w:cs="Times New Roman"/>
              </w:rPr>
              <w:t>Особенности компьютерной графики в мультимедийных технологиях. Форматы гра- фических файлов</w:t>
            </w:r>
          </w:p>
        </w:tc>
        <w:tc>
          <w:tcPr>
            <w:tcW w:w="5777" w:type="dxa"/>
          </w:tcPr>
          <w:p w:rsidR="00B938CA" w:rsidRPr="00B938CA" w:rsidRDefault="00B938CA" w:rsidP="004E1EAB">
            <w:pPr>
              <w:tabs>
                <w:tab w:val="left" w:pos="308"/>
              </w:tabs>
              <w:jc w:val="both"/>
              <w:rPr>
                <w:rFonts w:ascii="Times New Roman" w:hAnsi="Times New Roman" w:cs="Times New Roman"/>
                <w:b/>
                <w:i/>
              </w:rPr>
            </w:pPr>
            <w:r w:rsidRPr="00B938CA">
              <w:rPr>
                <w:rFonts w:ascii="Times New Roman" w:hAnsi="Times New Roman" w:cs="Times New Roman"/>
                <w:b/>
                <w:i/>
              </w:rPr>
              <w:t>Вопросы:</w:t>
            </w:r>
          </w:p>
          <w:p w:rsidR="00B938CA" w:rsidRPr="001A7270" w:rsidRDefault="00B938CA" w:rsidP="004E1EAB">
            <w:pPr>
              <w:pStyle w:val="afc"/>
              <w:numPr>
                <w:ilvl w:val="0"/>
                <w:numId w:val="21"/>
              </w:numPr>
              <w:shd w:val="clear" w:color="auto" w:fill="auto"/>
              <w:tabs>
                <w:tab w:val="left" w:pos="308"/>
                <w:tab w:val="left" w:pos="494"/>
              </w:tabs>
              <w:spacing w:before="0" w:after="0" w:line="274" w:lineRule="exact"/>
              <w:ind w:left="0" w:right="240" w:firstLine="0"/>
              <w:rPr>
                <w:rFonts w:ascii="Times New Roman" w:hAnsi="Times New Roman" w:cs="Times New Roman"/>
                <w:sz w:val="24"/>
                <w:szCs w:val="24"/>
              </w:rPr>
            </w:pPr>
            <w:r w:rsidRPr="001A7270">
              <w:rPr>
                <w:rFonts w:ascii="Times New Roman" w:hAnsi="Times New Roman" w:cs="Times New Roman"/>
                <w:sz w:val="24"/>
                <w:szCs w:val="24"/>
              </w:rPr>
              <w:t>Особенности компьютерной графики в мультимедийных технология</w:t>
            </w:r>
            <w:r>
              <w:rPr>
                <w:rFonts w:ascii="Times New Roman" w:hAnsi="Times New Roman" w:cs="Times New Roman"/>
                <w:sz w:val="24"/>
                <w:szCs w:val="24"/>
              </w:rPr>
              <w:t>х, ее виды и способы реализации</w:t>
            </w:r>
          </w:p>
          <w:p w:rsidR="00B938CA" w:rsidRPr="001A7270" w:rsidRDefault="00B938CA" w:rsidP="004E1EAB">
            <w:pPr>
              <w:pStyle w:val="afc"/>
              <w:numPr>
                <w:ilvl w:val="0"/>
                <w:numId w:val="21"/>
              </w:numPr>
              <w:shd w:val="clear" w:color="auto" w:fill="auto"/>
              <w:tabs>
                <w:tab w:val="left" w:pos="308"/>
                <w:tab w:val="left" w:pos="529"/>
              </w:tabs>
              <w:spacing w:before="0" w:after="0" w:line="274" w:lineRule="exact"/>
              <w:ind w:left="0" w:firstLine="0"/>
              <w:jc w:val="left"/>
              <w:rPr>
                <w:rFonts w:ascii="Times New Roman" w:hAnsi="Times New Roman" w:cs="Times New Roman"/>
                <w:sz w:val="24"/>
                <w:szCs w:val="24"/>
              </w:rPr>
            </w:pPr>
            <w:r w:rsidRPr="001A7270">
              <w:rPr>
                <w:rFonts w:ascii="Times New Roman" w:hAnsi="Times New Roman" w:cs="Times New Roman"/>
                <w:sz w:val="24"/>
                <w:szCs w:val="24"/>
              </w:rPr>
              <w:t>Классификация и обзор фо</w:t>
            </w:r>
            <w:r>
              <w:rPr>
                <w:rFonts w:ascii="Times New Roman" w:hAnsi="Times New Roman" w:cs="Times New Roman"/>
                <w:sz w:val="24"/>
                <w:szCs w:val="24"/>
              </w:rPr>
              <w:t>рматов графических файлов.</w:t>
            </w:r>
          </w:p>
          <w:p w:rsidR="00B938CA" w:rsidRPr="001A7270" w:rsidRDefault="00B938CA" w:rsidP="004E1EAB">
            <w:pPr>
              <w:pStyle w:val="afc"/>
              <w:numPr>
                <w:ilvl w:val="0"/>
                <w:numId w:val="21"/>
              </w:numPr>
              <w:shd w:val="clear" w:color="auto" w:fill="auto"/>
              <w:tabs>
                <w:tab w:val="left" w:pos="308"/>
                <w:tab w:val="left" w:pos="514"/>
              </w:tabs>
              <w:spacing w:before="0" w:after="0" w:line="274" w:lineRule="exact"/>
              <w:ind w:left="0" w:right="240" w:firstLine="0"/>
              <w:rPr>
                <w:rFonts w:ascii="Times New Roman" w:hAnsi="Times New Roman" w:cs="Times New Roman"/>
                <w:sz w:val="24"/>
                <w:szCs w:val="24"/>
              </w:rPr>
            </w:pPr>
            <w:r w:rsidRPr="001A7270">
              <w:rPr>
                <w:rFonts w:ascii="Times New Roman" w:hAnsi="Times New Roman" w:cs="Times New Roman"/>
                <w:sz w:val="24"/>
                <w:szCs w:val="24"/>
              </w:rPr>
              <w:t xml:space="preserve">Описание форматов растровых и векторных графических файловTIFF, </w:t>
            </w:r>
            <w:r w:rsidRPr="001A7270">
              <w:rPr>
                <w:rFonts w:ascii="Times New Roman" w:hAnsi="Times New Roman" w:cs="Times New Roman"/>
                <w:sz w:val="24"/>
                <w:szCs w:val="24"/>
                <w:lang w:val="en-US" w:eastAsia="en-US"/>
              </w:rPr>
              <w:t>GIF</w:t>
            </w:r>
            <w:r w:rsidRPr="001A7270">
              <w:rPr>
                <w:rFonts w:ascii="Times New Roman" w:hAnsi="Times New Roman" w:cs="Times New Roman"/>
                <w:sz w:val="24"/>
                <w:szCs w:val="24"/>
                <w:lang w:eastAsia="en-US"/>
              </w:rPr>
              <w:t xml:space="preserve">, </w:t>
            </w:r>
            <w:r w:rsidRPr="001A7270">
              <w:rPr>
                <w:rFonts w:ascii="Times New Roman" w:hAnsi="Times New Roman" w:cs="Times New Roman"/>
                <w:sz w:val="24"/>
                <w:szCs w:val="24"/>
                <w:lang w:val="en-US" w:eastAsia="en-US"/>
              </w:rPr>
              <w:t>BMP</w:t>
            </w:r>
            <w:r w:rsidRPr="001A7270">
              <w:rPr>
                <w:rFonts w:ascii="Times New Roman" w:hAnsi="Times New Roman" w:cs="Times New Roman"/>
                <w:sz w:val="24"/>
                <w:szCs w:val="24"/>
                <w:lang w:eastAsia="en-US"/>
              </w:rPr>
              <w:t xml:space="preserve">, </w:t>
            </w:r>
            <w:r w:rsidRPr="001A7270">
              <w:rPr>
                <w:rFonts w:ascii="Times New Roman" w:hAnsi="Times New Roman" w:cs="Times New Roman"/>
                <w:sz w:val="24"/>
                <w:szCs w:val="24"/>
                <w:lang w:val="en-US" w:eastAsia="en-US"/>
              </w:rPr>
              <w:t>JPEG</w:t>
            </w:r>
            <w:r w:rsidRPr="001A7270">
              <w:rPr>
                <w:rFonts w:ascii="Times New Roman" w:hAnsi="Times New Roman" w:cs="Times New Roman"/>
                <w:sz w:val="24"/>
                <w:szCs w:val="24"/>
                <w:lang w:eastAsia="en-US"/>
              </w:rPr>
              <w:t xml:space="preserve">, </w:t>
            </w:r>
            <w:r w:rsidRPr="001A7270">
              <w:rPr>
                <w:rFonts w:ascii="Times New Roman" w:hAnsi="Times New Roman" w:cs="Times New Roman"/>
                <w:sz w:val="24"/>
                <w:szCs w:val="24"/>
                <w:lang w:val="en-US" w:eastAsia="en-US"/>
              </w:rPr>
              <w:t>AI</w:t>
            </w:r>
            <w:r w:rsidRPr="001A7270">
              <w:rPr>
                <w:rFonts w:ascii="Times New Roman" w:hAnsi="Times New Roman" w:cs="Times New Roman"/>
                <w:sz w:val="24"/>
                <w:szCs w:val="24"/>
                <w:lang w:eastAsia="en-US"/>
              </w:rPr>
              <w:t xml:space="preserve">, </w:t>
            </w:r>
            <w:r w:rsidRPr="001A7270">
              <w:rPr>
                <w:rFonts w:ascii="Times New Roman" w:hAnsi="Times New Roman" w:cs="Times New Roman"/>
                <w:sz w:val="24"/>
                <w:szCs w:val="24"/>
                <w:lang w:val="en-US" w:eastAsia="en-US"/>
              </w:rPr>
              <w:t>CDR</w:t>
            </w:r>
            <w:r w:rsidRPr="001A7270">
              <w:rPr>
                <w:rFonts w:ascii="Times New Roman" w:hAnsi="Times New Roman" w:cs="Times New Roman"/>
                <w:sz w:val="24"/>
                <w:szCs w:val="24"/>
                <w:lang w:eastAsia="en-US"/>
              </w:rPr>
              <w:t xml:space="preserve">, </w:t>
            </w:r>
            <w:r w:rsidRPr="001A7270">
              <w:rPr>
                <w:rFonts w:ascii="Times New Roman" w:hAnsi="Times New Roman" w:cs="Times New Roman"/>
                <w:sz w:val="24"/>
                <w:szCs w:val="24"/>
                <w:lang w:val="en-US" w:eastAsia="en-US"/>
              </w:rPr>
              <w:t>EPS</w:t>
            </w:r>
            <w:r w:rsidRPr="001A7270">
              <w:rPr>
                <w:rFonts w:ascii="Times New Roman" w:hAnsi="Times New Roman" w:cs="Times New Roman"/>
                <w:sz w:val="24"/>
                <w:szCs w:val="24"/>
                <w:lang w:eastAsia="en-US"/>
              </w:rPr>
              <w:t xml:space="preserve">, </w:t>
            </w:r>
            <w:r w:rsidRPr="001A7270">
              <w:rPr>
                <w:rFonts w:ascii="Times New Roman" w:hAnsi="Times New Roman" w:cs="Times New Roman"/>
                <w:sz w:val="24"/>
                <w:szCs w:val="24"/>
                <w:lang w:val="en-US" w:eastAsia="en-US"/>
              </w:rPr>
              <w:t>PDF</w:t>
            </w:r>
            <w:r w:rsidRPr="001A7270">
              <w:rPr>
                <w:rFonts w:ascii="Times New Roman" w:hAnsi="Times New Roman" w:cs="Times New Roman"/>
                <w:sz w:val="24"/>
                <w:szCs w:val="24"/>
              </w:rPr>
              <w:t>и др</w:t>
            </w:r>
          </w:p>
          <w:p w:rsidR="00B938CA" w:rsidRPr="00A66492" w:rsidRDefault="00B938CA" w:rsidP="004E1EAB">
            <w:pPr>
              <w:pStyle w:val="afc"/>
              <w:numPr>
                <w:ilvl w:val="0"/>
                <w:numId w:val="21"/>
              </w:numPr>
              <w:shd w:val="clear" w:color="auto" w:fill="auto"/>
              <w:tabs>
                <w:tab w:val="left" w:pos="308"/>
                <w:tab w:val="left" w:pos="529"/>
              </w:tabs>
              <w:spacing w:before="0" w:after="249" w:line="274" w:lineRule="exact"/>
              <w:ind w:left="0" w:firstLine="0"/>
              <w:jc w:val="left"/>
              <w:rPr>
                <w:rFonts w:ascii="Times New Roman" w:hAnsi="Times New Roman" w:cs="Times New Roman"/>
              </w:rPr>
            </w:pPr>
            <w:r w:rsidRPr="001A7270">
              <w:rPr>
                <w:rFonts w:ascii="Times New Roman" w:hAnsi="Times New Roman" w:cs="Times New Roman"/>
                <w:sz w:val="24"/>
                <w:szCs w:val="24"/>
              </w:rPr>
              <w:t xml:space="preserve">Метод сжатия </w:t>
            </w:r>
            <w:r w:rsidRPr="001A7270">
              <w:rPr>
                <w:rFonts w:ascii="Times New Roman" w:hAnsi="Times New Roman" w:cs="Times New Roman"/>
                <w:sz w:val="24"/>
                <w:szCs w:val="24"/>
                <w:lang w:val="en-US" w:eastAsia="en-US"/>
              </w:rPr>
              <w:t>RLE</w:t>
            </w:r>
            <w:r w:rsidRPr="001A7270">
              <w:rPr>
                <w:rFonts w:ascii="Times New Roman" w:hAnsi="Times New Roman" w:cs="Times New Roman"/>
                <w:sz w:val="24"/>
                <w:szCs w:val="24"/>
              </w:rPr>
              <w:t xml:space="preserve">и </w:t>
            </w:r>
            <w:r w:rsidRPr="001A7270">
              <w:rPr>
                <w:rFonts w:ascii="Times New Roman" w:hAnsi="Times New Roman" w:cs="Times New Roman"/>
                <w:sz w:val="24"/>
                <w:szCs w:val="24"/>
                <w:lang w:val="en-US" w:eastAsia="en-US"/>
              </w:rPr>
              <w:t>LZW</w:t>
            </w:r>
            <w:r w:rsidRPr="001A7270">
              <w:rPr>
                <w:rFonts w:ascii="Times New Roman" w:hAnsi="Times New Roman" w:cs="Times New Roman"/>
                <w:sz w:val="24"/>
                <w:szCs w:val="24"/>
                <w:lang w:eastAsia="en-US"/>
              </w:rPr>
              <w:t xml:space="preserve">. </w:t>
            </w:r>
            <w:r w:rsidRPr="001A7270">
              <w:rPr>
                <w:rFonts w:ascii="Times New Roman" w:hAnsi="Times New Roman" w:cs="Times New Roman"/>
                <w:sz w:val="24"/>
                <w:szCs w:val="24"/>
              </w:rPr>
              <w:t xml:space="preserve">Метод сжатия Хаффмана. Метод сжатия </w:t>
            </w:r>
            <w:r w:rsidRPr="001A7270">
              <w:rPr>
                <w:rFonts w:ascii="Times New Roman" w:hAnsi="Times New Roman" w:cs="Times New Roman"/>
                <w:sz w:val="24"/>
                <w:szCs w:val="24"/>
                <w:lang w:val="en-US" w:eastAsia="en-US"/>
              </w:rPr>
              <w:t>CCITT</w:t>
            </w:r>
            <w:r w:rsidRPr="001A7270">
              <w:rPr>
                <w:rFonts w:ascii="Times New Roman" w:hAnsi="Times New Roman" w:cs="Times New Roman"/>
                <w:sz w:val="24"/>
                <w:szCs w:val="24"/>
                <w:lang w:eastAsia="en-US"/>
              </w:rPr>
              <w:t>.</w:t>
            </w:r>
          </w:p>
        </w:tc>
      </w:tr>
      <w:tr w:rsidR="00B938CA" w:rsidRPr="000F6BBC" w:rsidTr="00B938CA">
        <w:tc>
          <w:tcPr>
            <w:tcW w:w="817" w:type="dxa"/>
          </w:tcPr>
          <w:p w:rsidR="00B938CA" w:rsidRPr="000F6BBC" w:rsidRDefault="00B938CA" w:rsidP="00B938CA">
            <w:pPr>
              <w:pStyle w:val="a9"/>
              <w:numPr>
                <w:ilvl w:val="0"/>
                <w:numId w:val="43"/>
              </w:numPr>
              <w:jc w:val="both"/>
              <w:rPr>
                <w:rFonts w:ascii="Times New Roman" w:hAnsi="Times New Roman" w:cs="Times New Roman"/>
              </w:rPr>
            </w:pPr>
          </w:p>
        </w:tc>
        <w:tc>
          <w:tcPr>
            <w:tcW w:w="2977" w:type="dxa"/>
          </w:tcPr>
          <w:p w:rsidR="00B938CA" w:rsidRPr="00A66492" w:rsidRDefault="00B938CA" w:rsidP="00B938CA">
            <w:pPr>
              <w:rPr>
                <w:rFonts w:ascii="Times New Roman" w:hAnsi="Times New Roman" w:cs="Times New Roman"/>
                <w:spacing w:val="2"/>
              </w:rPr>
            </w:pPr>
            <w:r w:rsidRPr="00A66492">
              <w:rPr>
                <w:rFonts w:ascii="Times New Roman" w:hAnsi="Times New Roman" w:cs="Times New Roman"/>
              </w:rPr>
              <w:t xml:space="preserve">Аддитивные и субтрактивные модели </w:t>
            </w:r>
            <w:r w:rsidRPr="00A66492">
              <w:rPr>
                <w:rFonts w:ascii="Times New Roman" w:hAnsi="Times New Roman" w:cs="Times New Roman"/>
              </w:rPr>
              <w:lastRenderedPageBreak/>
              <w:t>описания цвета в мультимедийных технологиях</w:t>
            </w:r>
          </w:p>
        </w:tc>
        <w:tc>
          <w:tcPr>
            <w:tcW w:w="5777" w:type="dxa"/>
          </w:tcPr>
          <w:p w:rsidR="00B938CA" w:rsidRPr="00B938CA" w:rsidRDefault="00B938CA" w:rsidP="004E1EAB">
            <w:pPr>
              <w:tabs>
                <w:tab w:val="left" w:pos="308"/>
              </w:tabs>
              <w:jc w:val="both"/>
              <w:rPr>
                <w:rFonts w:ascii="Times New Roman" w:hAnsi="Times New Roman" w:cs="Times New Roman"/>
                <w:b/>
                <w:i/>
              </w:rPr>
            </w:pPr>
            <w:r w:rsidRPr="00B938CA">
              <w:rPr>
                <w:rFonts w:ascii="Times New Roman" w:hAnsi="Times New Roman" w:cs="Times New Roman"/>
                <w:b/>
                <w:i/>
              </w:rPr>
              <w:lastRenderedPageBreak/>
              <w:t>Вопросы:</w:t>
            </w:r>
          </w:p>
          <w:p w:rsidR="00B938CA" w:rsidRPr="001A7270" w:rsidRDefault="00B938CA" w:rsidP="004E1EAB">
            <w:pPr>
              <w:pStyle w:val="afc"/>
              <w:numPr>
                <w:ilvl w:val="5"/>
                <w:numId w:val="12"/>
              </w:numPr>
              <w:shd w:val="clear" w:color="auto" w:fill="auto"/>
              <w:tabs>
                <w:tab w:val="left" w:pos="279"/>
                <w:tab w:val="left" w:pos="308"/>
              </w:tabs>
              <w:spacing w:before="0" w:after="0" w:line="274" w:lineRule="exact"/>
              <w:ind w:firstLine="0"/>
              <w:jc w:val="left"/>
              <w:rPr>
                <w:rFonts w:ascii="Times New Roman" w:hAnsi="Times New Roman" w:cs="Times New Roman"/>
                <w:sz w:val="24"/>
                <w:szCs w:val="24"/>
              </w:rPr>
            </w:pPr>
            <w:r w:rsidRPr="001A7270">
              <w:rPr>
                <w:rFonts w:ascii="Times New Roman" w:hAnsi="Times New Roman" w:cs="Times New Roman"/>
                <w:sz w:val="24"/>
                <w:szCs w:val="24"/>
              </w:rPr>
              <w:t xml:space="preserve">Законы трихроматического синтеза цвета </w:t>
            </w:r>
            <w:r w:rsidRPr="001A7270">
              <w:rPr>
                <w:rFonts w:ascii="Times New Roman" w:hAnsi="Times New Roman" w:cs="Times New Roman"/>
                <w:sz w:val="24"/>
                <w:szCs w:val="24"/>
              </w:rPr>
              <w:lastRenderedPageBreak/>
              <w:t>Г.Грассмана.</w:t>
            </w:r>
          </w:p>
          <w:p w:rsidR="00B938CA" w:rsidRPr="001A7270" w:rsidRDefault="00B938CA" w:rsidP="004E1EAB">
            <w:pPr>
              <w:pStyle w:val="afc"/>
              <w:numPr>
                <w:ilvl w:val="5"/>
                <w:numId w:val="12"/>
              </w:numPr>
              <w:shd w:val="clear" w:color="auto" w:fill="auto"/>
              <w:tabs>
                <w:tab w:val="left" w:pos="308"/>
              </w:tabs>
              <w:spacing w:before="0" w:after="0" w:line="274" w:lineRule="exact"/>
              <w:ind w:firstLine="0"/>
              <w:jc w:val="left"/>
              <w:rPr>
                <w:rFonts w:ascii="Times New Roman" w:hAnsi="Times New Roman" w:cs="Times New Roman"/>
                <w:sz w:val="24"/>
                <w:szCs w:val="24"/>
              </w:rPr>
            </w:pPr>
            <w:r w:rsidRPr="001A7270">
              <w:rPr>
                <w:rFonts w:ascii="Times New Roman" w:hAnsi="Times New Roman" w:cs="Times New Roman"/>
                <w:sz w:val="24"/>
                <w:szCs w:val="24"/>
              </w:rPr>
              <w:t xml:space="preserve">Цвет аддитивный и субтрактивный. Цветовая модель </w:t>
            </w:r>
            <w:r w:rsidRPr="001A7270">
              <w:rPr>
                <w:rFonts w:ascii="Times New Roman" w:hAnsi="Times New Roman" w:cs="Times New Roman"/>
                <w:sz w:val="24"/>
                <w:szCs w:val="24"/>
                <w:lang w:val="en-US" w:eastAsia="en-US"/>
              </w:rPr>
              <w:t>RGB</w:t>
            </w:r>
            <w:r w:rsidRPr="001A7270">
              <w:rPr>
                <w:rFonts w:ascii="Times New Roman" w:hAnsi="Times New Roman" w:cs="Times New Roman"/>
                <w:sz w:val="24"/>
                <w:szCs w:val="24"/>
                <w:lang w:eastAsia="en-US"/>
              </w:rPr>
              <w:t xml:space="preserve">. </w:t>
            </w:r>
            <w:r w:rsidRPr="001A7270">
              <w:rPr>
                <w:rFonts w:ascii="Times New Roman" w:hAnsi="Times New Roman" w:cs="Times New Roman"/>
                <w:sz w:val="24"/>
                <w:szCs w:val="24"/>
              </w:rPr>
              <w:t xml:space="preserve">Ограничения модели </w:t>
            </w:r>
            <w:r w:rsidRPr="001A7270">
              <w:rPr>
                <w:rFonts w:ascii="Times New Roman" w:hAnsi="Times New Roman" w:cs="Times New Roman"/>
                <w:sz w:val="24"/>
                <w:szCs w:val="24"/>
                <w:lang w:val="en-US" w:eastAsia="en-US"/>
              </w:rPr>
              <w:t>RGB.</w:t>
            </w:r>
          </w:p>
          <w:p w:rsidR="00B938CA" w:rsidRPr="001A7270" w:rsidRDefault="00B938CA" w:rsidP="004E1EAB">
            <w:pPr>
              <w:pStyle w:val="afc"/>
              <w:numPr>
                <w:ilvl w:val="5"/>
                <w:numId w:val="12"/>
              </w:numPr>
              <w:shd w:val="clear" w:color="auto" w:fill="auto"/>
              <w:tabs>
                <w:tab w:val="left" w:pos="308"/>
              </w:tabs>
              <w:spacing w:before="0" w:after="0" w:line="274" w:lineRule="exact"/>
              <w:ind w:firstLine="0"/>
              <w:jc w:val="left"/>
              <w:rPr>
                <w:rFonts w:ascii="Times New Roman" w:hAnsi="Times New Roman" w:cs="Times New Roman"/>
                <w:sz w:val="24"/>
                <w:szCs w:val="24"/>
              </w:rPr>
            </w:pPr>
            <w:r w:rsidRPr="001A7270">
              <w:rPr>
                <w:rFonts w:ascii="Times New Roman" w:hAnsi="Times New Roman" w:cs="Times New Roman"/>
                <w:sz w:val="24"/>
                <w:szCs w:val="24"/>
              </w:rPr>
              <w:t xml:space="preserve">Цветовые модели </w:t>
            </w:r>
            <w:r w:rsidRPr="001A7270">
              <w:rPr>
                <w:rFonts w:ascii="Times New Roman" w:hAnsi="Times New Roman" w:cs="Times New Roman"/>
                <w:sz w:val="24"/>
                <w:szCs w:val="24"/>
                <w:lang w:val="en-US" w:eastAsia="en-US"/>
              </w:rPr>
              <w:t>CMY</w:t>
            </w:r>
            <w:r w:rsidRPr="001A7270">
              <w:rPr>
                <w:rFonts w:ascii="Times New Roman" w:hAnsi="Times New Roman" w:cs="Times New Roman"/>
                <w:sz w:val="24"/>
                <w:szCs w:val="24"/>
              </w:rPr>
              <w:t xml:space="preserve">и </w:t>
            </w:r>
            <w:r w:rsidRPr="001A7270">
              <w:rPr>
                <w:rFonts w:ascii="Times New Roman" w:hAnsi="Times New Roman" w:cs="Times New Roman"/>
                <w:sz w:val="24"/>
                <w:szCs w:val="24"/>
                <w:lang w:val="en-US" w:eastAsia="en-US"/>
              </w:rPr>
              <w:t>CMYK</w:t>
            </w:r>
            <w:r w:rsidRPr="001A7270">
              <w:rPr>
                <w:rFonts w:ascii="Times New Roman" w:hAnsi="Times New Roman" w:cs="Times New Roman"/>
                <w:sz w:val="24"/>
                <w:szCs w:val="24"/>
                <w:lang w:eastAsia="en-US"/>
              </w:rPr>
              <w:t xml:space="preserve">. </w:t>
            </w:r>
            <w:r w:rsidRPr="001A7270">
              <w:rPr>
                <w:rFonts w:ascii="Times New Roman" w:hAnsi="Times New Roman" w:cs="Times New Roman"/>
                <w:sz w:val="24"/>
                <w:szCs w:val="24"/>
              </w:rPr>
              <w:t xml:space="preserve">Ограничения модели </w:t>
            </w:r>
            <w:r w:rsidRPr="001A7270">
              <w:rPr>
                <w:rFonts w:ascii="Times New Roman" w:hAnsi="Times New Roman" w:cs="Times New Roman"/>
                <w:sz w:val="24"/>
                <w:szCs w:val="24"/>
                <w:lang w:val="en-US" w:eastAsia="en-US"/>
              </w:rPr>
              <w:t>CMY</w:t>
            </w:r>
            <w:r w:rsidRPr="00A80BA3">
              <w:rPr>
                <w:rFonts w:ascii="Times New Roman" w:hAnsi="Times New Roman" w:cs="Times New Roman"/>
                <w:sz w:val="24"/>
                <w:szCs w:val="24"/>
                <w:lang w:eastAsia="en-US"/>
              </w:rPr>
              <w:t>.</w:t>
            </w:r>
          </w:p>
          <w:p w:rsidR="00B938CA" w:rsidRPr="007C23D5" w:rsidRDefault="00B938CA" w:rsidP="004E1EAB">
            <w:pPr>
              <w:pStyle w:val="afc"/>
              <w:numPr>
                <w:ilvl w:val="5"/>
                <w:numId w:val="12"/>
              </w:numPr>
              <w:shd w:val="clear" w:color="auto" w:fill="auto"/>
              <w:tabs>
                <w:tab w:val="left" w:pos="308"/>
              </w:tabs>
              <w:spacing w:before="0" w:after="0" w:line="274" w:lineRule="exact"/>
              <w:ind w:firstLine="0"/>
              <w:rPr>
                <w:rFonts w:ascii="Times New Roman" w:hAnsi="Times New Roman" w:cs="Times New Roman"/>
                <w:sz w:val="24"/>
                <w:szCs w:val="24"/>
              </w:rPr>
            </w:pPr>
            <w:r w:rsidRPr="001A7270">
              <w:rPr>
                <w:rFonts w:ascii="Times New Roman" w:hAnsi="Times New Roman" w:cs="Times New Roman"/>
                <w:sz w:val="24"/>
                <w:szCs w:val="24"/>
              </w:rPr>
              <w:t xml:space="preserve">Цветовые модели </w:t>
            </w:r>
            <w:r w:rsidRPr="001A7270">
              <w:rPr>
                <w:rFonts w:ascii="Times New Roman" w:hAnsi="Times New Roman" w:cs="Times New Roman"/>
                <w:sz w:val="24"/>
                <w:szCs w:val="24"/>
                <w:lang w:val="en-US" w:eastAsia="en-US"/>
              </w:rPr>
              <w:t>HSB</w:t>
            </w:r>
            <w:r w:rsidRPr="001A7270">
              <w:rPr>
                <w:rFonts w:ascii="Times New Roman" w:hAnsi="Times New Roman" w:cs="Times New Roman"/>
                <w:sz w:val="24"/>
                <w:szCs w:val="24"/>
                <w:lang w:eastAsia="en-US"/>
              </w:rPr>
              <w:t xml:space="preserve">, </w:t>
            </w:r>
            <w:r w:rsidRPr="001A7270">
              <w:rPr>
                <w:rFonts w:ascii="Times New Roman" w:hAnsi="Times New Roman" w:cs="Times New Roman"/>
                <w:sz w:val="24"/>
                <w:szCs w:val="24"/>
                <w:lang w:val="en-US" w:eastAsia="en-US"/>
              </w:rPr>
              <w:t>HSL</w:t>
            </w:r>
            <w:r w:rsidRPr="001A7270">
              <w:rPr>
                <w:rFonts w:ascii="Times New Roman" w:hAnsi="Times New Roman" w:cs="Times New Roman"/>
                <w:sz w:val="24"/>
                <w:szCs w:val="24"/>
                <w:lang w:eastAsia="en-US"/>
              </w:rPr>
              <w:t xml:space="preserve">, </w:t>
            </w:r>
            <w:r w:rsidRPr="001A7270">
              <w:rPr>
                <w:rFonts w:ascii="Times New Roman" w:hAnsi="Times New Roman" w:cs="Times New Roman"/>
                <w:sz w:val="24"/>
                <w:szCs w:val="24"/>
                <w:lang w:val="en-US" w:eastAsia="en-US"/>
              </w:rPr>
              <w:t>Grayscale</w:t>
            </w:r>
            <w:r w:rsidRPr="001A7270">
              <w:rPr>
                <w:rFonts w:ascii="Times New Roman" w:hAnsi="Times New Roman" w:cs="Times New Roman"/>
                <w:sz w:val="24"/>
                <w:szCs w:val="24"/>
                <w:lang w:eastAsia="en-US"/>
              </w:rPr>
              <w:t xml:space="preserve">, </w:t>
            </w:r>
            <w:r w:rsidRPr="001A7270">
              <w:rPr>
                <w:rFonts w:ascii="Times New Roman" w:hAnsi="Times New Roman" w:cs="Times New Roman"/>
                <w:sz w:val="24"/>
                <w:szCs w:val="24"/>
                <w:lang w:val="en-US" w:eastAsia="en-US"/>
              </w:rPr>
              <w:t>LAB</w:t>
            </w:r>
            <w:r w:rsidRPr="001A7270">
              <w:rPr>
                <w:rFonts w:ascii="Times New Roman" w:hAnsi="Times New Roman" w:cs="Times New Roman"/>
                <w:sz w:val="24"/>
                <w:szCs w:val="24"/>
                <w:lang w:eastAsia="en-US"/>
              </w:rPr>
              <w:t xml:space="preserve">. </w:t>
            </w:r>
            <w:r w:rsidRPr="001A7270">
              <w:rPr>
                <w:rFonts w:ascii="Times New Roman" w:hAnsi="Times New Roman" w:cs="Times New Roman"/>
                <w:sz w:val="24"/>
                <w:szCs w:val="24"/>
              </w:rPr>
              <w:t>Индексированный цвет, работа с палитрой.</w:t>
            </w:r>
          </w:p>
          <w:p w:rsidR="00B938CA" w:rsidRPr="00A66492" w:rsidRDefault="00B938CA" w:rsidP="004E1EAB">
            <w:pPr>
              <w:tabs>
                <w:tab w:val="left" w:pos="308"/>
              </w:tabs>
              <w:jc w:val="both"/>
              <w:rPr>
                <w:rFonts w:ascii="Times New Roman" w:hAnsi="Times New Roman" w:cs="Times New Roman"/>
              </w:rPr>
            </w:pPr>
          </w:p>
        </w:tc>
      </w:tr>
      <w:tr w:rsidR="00B938CA" w:rsidRPr="000F6BBC" w:rsidTr="00B938CA">
        <w:tc>
          <w:tcPr>
            <w:tcW w:w="817" w:type="dxa"/>
          </w:tcPr>
          <w:p w:rsidR="00B938CA" w:rsidRPr="000F6BBC" w:rsidRDefault="00B938CA" w:rsidP="00B938CA">
            <w:pPr>
              <w:pStyle w:val="a9"/>
              <w:numPr>
                <w:ilvl w:val="0"/>
                <w:numId w:val="43"/>
              </w:numPr>
              <w:jc w:val="both"/>
              <w:rPr>
                <w:rFonts w:ascii="Times New Roman" w:hAnsi="Times New Roman" w:cs="Times New Roman"/>
              </w:rPr>
            </w:pPr>
          </w:p>
        </w:tc>
        <w:tc>
          <w:tcPr>
            <w:tcW w:w="2977" w:type="dxa"/>
          </w:tcPr>
          <w:p w:rsidR="00B938CA" w:rsidRPr="00A66492" w:rsidRDefault="00B938CA" w:rsidP="00B938CA">
            <w:pPr>
              <w:rPr>
                <w:rFonts w:ascii="Times New Roman" w:hAnsi="Times New Roman" w:cs="Times New Roman"/>
                <w:spacing w:val="2"/>
              </w:rPr>
            </w:pPr>
            <w:r w:rsidRPr="00A66492">
              <w:rPr>
                <w:rFonts w:ascii="Times New Roman" w:hAnsi="Times New Roman" w:cs="Times New Roman"/>
              </w:rPr>
              <w:t>Основы цифрового аудио в мультимедийных технологиях.</w:t>
            </w:r>
          </w:p>
        </w:tc>
        <w:tc>
          <w:tcPr>
            <w:tcW w:w="5777" w:type="dxa"/>
          </w:tcPr>
          <w:p w:rsidR="00B938CA" w:rsidRPr="00B938CA" w:rsidRDefault="00B938CA" w:rsidP="004E1EAB">
            <w:pPr>
              <w:tabs>
                <w:tab w:val="left" w:pos="308"/>
              </w:tabs>
              <w:jc w:val="both"/>
              <w:rPr>
                <w:rFonts w:ascii="Times New Roman" w:hAnsi="Times New Roman" w:cs="Times New Roman"/>
                <w:b/>
                <w:i/>
              </w:rPr>
            </w:pPr>
            <w:r w:rsidRPr="00B938CA">
              <w:rPr>
                <w:rFonts w:ascii="Times New Roman" w:hAnsi="Times New Roman" w:cs="Times New Roman"/>
                <w:b/>
                <w:i/>
              </w:rPr>
              <w:t>Вопросы:</w:t>
            </w:r>
          </w:p>
          <w:p w:rsidR="00B938CA" w:rsidRPr="001A7270" w:rsidRDefault="00B938CA" w:rsidP="004E1EAB">
            <w:pPr>
              <w:pStyle w:val="afc"/>
              <w:numPr>
                <w:ilvl w:val="6"/>
                <w:numId w:val="12"/>
              </w:numPr>
              <w:shd w:val="clear" w:color="auto" w:fill="auto"/>
              <w:tabs>
                <w:tab w:val="left" w:pos="308"/>
                <w:tab w:val="left" w:pos="342"/>
              </w:tabs>
              <w:spacing w:before="0" w:after="0" w:line="274" w:lineRule="exact"/>
              <w:ind w:right="240" w:firstLine="0"/>
              <w:rPr>
                <w:rFonts w:ascii="Times New Roman" w:hAnsi="Times New Roman" w:cs="Times New Roman"/>
                <w:sz w:val="24"/>
                <w:szCs w:val="24"/>
              </w:rPr>
            </w:pPr>
            <w:r w:rsidRPr="001A7270">
              <w:rPr>
                <w:rFonts w:ascii="Times New Roman" w:hAnsi="Times New Roman" w:cs="Times New Roman"/>
                <w:sz w:val="24"/>
                <w:szCs w:val="24"/>
              </w:rPr>
              <w:t>Аналоговое и цифровое представление звука. Запись и оцифровка звука.Приведите примеры электронных товаров и услуг.</w:t>
            </w:r>
          </w:p>
          <w:p w:rsidR="00B938CA" w:rsidRPr="001A7270" w:rsidRDefault="00B938CA" w:rsidP="004E1EAB">
            <w:pPr>
              <w:pStyle w:val="afc"/>
              <w:numPr>
                <w:ilvl w:val="6"/>
                <w:numId w:val="12"/>
              </w:numPr>
              <w:shd w:val="clear" w:color="auto" w:fill="auto"/>
              <w:tabs>
                <w:tab w:val="left" w:pos="308"/>
              </w:tabs>
              <w:spacing w:before="0" w:after="0" w:line="274" w:lineRule="exact"/>
              <w:ind w:firstLine="0"/>
              <w:rPr>
                <w:rFonts w:ascii="Times New Roman" w:hAnsi="Times New Roman" w:cs="Times New Roman"/>
                <w:sz w:val="24"/>
                <w:szCs w:val="24"/>
              </w:rPr>
            </w:pPr>
            <w:r w:rsidRPr="001A7270">
              <w:rPr>
                <w:rFonts w:ascii="Times New Roman" w:hAnsi="Times New Roman" w:cs="Times New Roman"/>
                <w:sz w:val="24"/>
                <w:szCs w:val="24"/>
              </w:rPr>
              <w:t>Квантование и дискретизация. Аудионосители. Аудиокодеки форматы аудиофайлов.</w:t>
            </w:r>
          </w:p>
          <w:p w:rsidR="00B938CA" w:rsidRPr="00A66492" w:rsidRDefault="00B938CA" w:rsidP="004E1EAB">
            <w:pPr>
              <w:pStyle w:val="afc"/>
              <w:numPr>
                <w:ilvl w:val="6"/>
                <w:numId w:val="12"/>
              </w:numPr>
              <w:shd w:val="clear" w:color="auto" w:fill="auto"/>
              <w:tabs>
                <w:tab w:val="left" w:pos="308"/>
              </w:tabs>
              <w:spacing w:before="0" w:after="249" w:line="274" w:lineRule="exact"/>
              <w:ind w:firstLine="0"/>
              <w:rPr>
                <w:rFonts w:ascii="Times New Roman" w:hAnsi="Times New Roman" w:cs="Times New Roman"/>
              </w:rPr>
            </w:pPr>
            <w:r w:rsidRPr="001A7270">
              <w:rPr>
                <w:rFonts w:ascii="Times New Roman" w:hAnsi="Times New Roman" w:cs="Times New Roman"/>
                <w:sz w:val="24"/>
                <w:szCs w:val="24"/>
              </w:rPr>
              <w:t>Средства и системы записи, воспроизведения и трансляции аудиозаписей.</w:t>
            </w:r>
          </w:p>
        </w:tc>
      </w:tr>
      <w:tr w:rsidR="00B938CA" w:rsidRPr="000F6BBC" w:rsidTr="00B938CA">
        <w:tc>
          <w:tcPr>
            <w:tcW w:w="817" w:type="dxa"/>
          </w:tcPr>
          <w:p w:rsidR="00B938CA" w:rsidRPr="000F6BBC" w:rsidRDefault="00B938CA" w:rsidP="00B938CA">
            <w:pPr>
              <w:pStyle w:val="a9"/>
              <w:numPr>
                <w:ilvl w:val="0"/>
                <w:numId w:val="43"/>
              </w:numPr>
              <w:jc w:val="both"/>
              <w:rPr>
                <w:rFonts w:ascii="Times New Roman" w:hAnsi="Times New Roman" w:cs="Times New Roman"/>
              </w:rPr>
            </w:pPr>
          </w:p>
        </w:tc>
        <w:tc>
          <w:tcPr>
            <w:tcW w:w="2977" w:type="dxa"/>
          </w:tcPr>
          <w:p w:rsidR="00B938CA" w:rsidRPr="00A66492" w:rsidRDefault="00B938CA" w:rsidP="00B938CA">
            <w:pPr>
              <w:ind w:left="45"/>
              <w:rPr>
                <w:rFonts w:ascii="Times New Roman" w:hAnsi="Times New Roman" w:cs="Times New Roman"/>
                <w:spacing w:val="2"/>
              </w:rPr>
            </w:pPr>
            <w:r>
              <w:rPr>
                <w:rFonts w:ascii="Times New Roman" w:hAnsi="Times New Roman" w:cs="Times New Roman"/>
              </w:rPr>
              <w:t>Кинематограф и мультимеди</w:t>
            </w:r>
            <w:r w:rsidRPr="00A66492">
              <w:rPr>
                <w:rFonts w:ascii="Times New Roman" w:hAnsi="Times New Roman" w:cs="Times New Roman"/>
              </w:rPr>
              <w:t>йные технологии. Ос</w:t>
            </w:r>
            <w:r>
              <w:rPr>
                <w:rFonts w:ascii="Times New Roman" w:hAnsi="Times New Roman" w:cs="Times New Roman"/>
              </w:rPr>
              <w:t>новы съѐмки, монтажа, озвучива</w:t>
            </w:r>
            <w:r w:rsidRPr="00A66492">
              <w:rPr>
                <w:rFonts w:ascii="Times New Roman" w:hAnsi="Times New Roman" w:cs="Times New Roman"/>
              </w:rPr>
              <w:t>ния и цифровизации кино-фильмов</w:t>
            </w:r>
          </w:p>
        </w:tc>
        <w:tc>
          <w:tcPr>
            <w:tcW w:w="5777" w:type="dxa"/>
          </w:tcPr>
          <w:p w:rsidR="00B938CA" w:rsidRPr="00B938CA" w:rsidRDefault="00B938CA" w:rsidP="004E1EAB">
            <w:pPr>
              <w:tabs>
                <w:tab w:val="left" w:pos="308"/>
              </w:tabs>
              <w:jc w:val="both"/>
              <w:rPr>
                <w:rFonts w:ascii="Times New Roman" w:hAnsi="Times New Roman" w:cs="Times New Roman"/>
                <w:b/>
                <w:i/>
              </w:rPr>
            </w:pPr>
            <w:r w:rsidRPr="00B938CA">
              <w:rPr>
                <w:rFonts w:ascii="Times New Roman" w:hAnsi="Times New Roman" w:cs="Times New Roman"/>
                <w:b/>
                <w:i/>
              </w:rPr>
              <w:t>Вопросы:</w:t>
            </w:r>
          </w:p>
          <w:p w:rsidR="00B938CA" w:rsidRPr="001A7270" w:rsidRDefault="00B938CA" w:rsidP="004E1EAB">
            <w:pPr>
              <w:pStyle w:val="afc"/>
              <w:numPr>
                <w:ilvl w:val="0"/>
                <w:numId w:val="22"/>
              </w:numPr>
              <w:shd w:val="clear" w:color="auto" w:fill="auto"/>
              <w:tabs>
                <w:tab w:val="left" w:pos="308"/>
                <w:tab w:val="left" w:pos="454"/>
              </w:tabs>
              <w:spacing w:before="0" w:after="0" w:line="274" w:lineRule="exact"/>
              <w:ind w:left="0" w:firstLine="0"/>
              <w:rPr>
                <w:rFonts w:ascii="Times New Roman" w:hAnsi="Times New Roman" w:cs="Times New Roman"/>
                <w:sz w:val="24"/>
                <w:szCs w:val="24"/>
              </w:rPr>
            </w:pPr>
            <w:r w:rsidRPr="001A7270">
              <w:rPr>
                <w:rFonts w:ascii="Times New Roman" w:hAnsi="Times New Roman" w:cs="Times New Roman"/>
                <w:sz w:val="24"/>
                <w:szCs w:val="24"/>
              </w:rPr>
              <w:t>Общие сведения о кинематографе. Стереокинематограф: затворный метод, технологияинтерференционных фильтров, поляризационные системы, эффект Пульфриха, автостереоскопические методы.</w:t>
            </w:r>
          </w:p>
          <w:p w:rsidR="00B938CA" w:rsidRPr="001A7270" w:rsidRDefault="00B938CA" w:rsidP="004E1EAB">
            <w:pPr>
              <w:pStyle w:val="afc"/>
              <w:numPr>
                <w:ilvl w:val="0"/>
                <w:numId w:val="22"/>
              </w:numPr>
              <w:shd w:val="clear" w:color="auto" w:fill="auto"/>
              <w:tabs>
                <w:tab w:val="left" w:pos="308"/>
                <w:tab w:val="left" w:pos="463"/>
              </w:tabs>
              <w:spacing w:before="0" w:after="0" w:line="274" w:lineRule="exact"/>
              <w:ind w:left="0" w:firstLine="0"/>
              <w:rPr>
                <w:rFonts w:ascii="Times New Roman" w:hAnsi="Times New Roman" w:cs="Times New Roman"/>
                <w:sz w:val="24"/>
                <w:szCs w:val="24"/>
              </w:rPr>
            </w:pPr>
            <w:r w:rsidRPr="001A7270">
              <w:rPr>
                <w:rFonts w:ascii="Times New Roman" w:hAnsi="Times New Roman" w:cs="Times New Roman"/>
                <w:sz w:val="24"/>
                <w:szCs w:val="24"/>
              </w:rPr>
              <w:t>Электронный (цифровой) кинематограф.</w:t>
            </w:r>
          </w:p>
          <w:p w:rsidR="00B938CA" w:rsidRPr="001A7270" w:rsidRDefault="00B938CA" w:rsidP="004E1EAB">
            <w:pPr>
              <w:pStyle w:val="afc"/>
              <w:numPr>
                <w:ilvl w:val="0"/>
                <w:numId w:val="22"/>
              </w:numPr>
              <w:shd w:val="clear" w:color="auto" w:fill="auto"/>
              <w:tabs>
                <w:tab w:val="left" w:pos="308"/>
                <w:tab w:val="left" w:pos="468"/>
              </w:tabs>
              <w:spacing w:before="0" w:after="0" w:line="274" w:lineRule="exact"/>
              <w:ind w:left="0" w:firstLine="0"/>
              <w:rPr>
                <w:rFonts w:ascii="Times New Roman" w:hAnsi="Times New Roman" w:cs="Times New Roman"/>
                <w:sz w:val="24"/>
                <w:szCs w:val="24"/>
              </w:rPr>
            </w:pPr>
            <w:r w:rsidRPr="001A7270">
              <w:rPr>
                <w:rFonts w:ascii="Times New Roman" w:hAnsi="Times New Roman" w:cs="Times New Roman"/>
                <w:sz w:val="24"/>
                <w:szCs w:val="24"/>
              </w:rPr>
              <w:t>Оборудование для съемки, монтажа, демонстрации и оцифровки фильмов.</w:t>
            </w:r>
          </w:p>
          <w:p w:rsidR="00B938CA" w:rsidRPr="001A7270" w:rsidRDefault="00B938CA" w:rsidP="004E1EAB">
            <w:pPr>
              <w:pStyle w:val="afc"/>
              <w:numPr>
                <w:ilvl w:val="0"/>
                <w:numId w:val="22"/>
              </w:numPr>
              <w:shd w:val="clear" w:color="auto" w:fill="auto"/>
              <w:tabs>
                <w:tab w:val="left" w:pos="308"/>
                <w:tab w:val="left" w:pos="454"/>
              </w:tabs>
              <w:spacing w:before="0" w:after="0" w:line="274" w:lineRule="exact"/>
              <w:ind w:left="0" w:right="60" w:firstLine="0"/>
              <w:rPr>
                <w:rFonts w:ascii="Times New Roman" w:hAnsi="Times New Roman" w:cs="Times New Roman"/>
                <w:sz w:val="24"/>
                <w:szCs w:val="24"/>
              </w:rPr>
            </w:pPr>
            <w:r w:rsidRPr="001A7270">
              <w:rPr>
                <w:rFonts w:ascii="Times New Roman" w:hAnsi="Times New Roman" w:cs="Times New Roman"/>
                <w:sz w:val="24"/>
                <w:szCs w:val="24"/>
              </w:rPr>
              <w:t>Кинематографические приемы съемки и монтажа фильмов: наплыв, вытеснение, ускоренная, замедленная и обратная съёмка, «стоп-камера», затемнение и др.</w:t>
            </w:r>
          </w:p>
          <w:p w:rsidR="00B938CA" w:rsidRPr="00A66492" w:rsidRDefault="00B938CA" w:rsidP="004E1EAB">
            <w:pPr>
              <w:pStyle w:val="afc"/>
              <w:numPr>
                <w:ilvl w:val="0"/>
                <w:numId w:val="22"/>
              </w:numPr>
              <w:shd w:val="clear" w:color="auto" w:fill="auto"/>
              <w:tabs>
                <w:tab w:val="left" w:pos="308"/>
                <w:tab w:val="left" w:pos="463"/>
              </w:tabs>
              <w:spacing w:before="0" w:after="245" w:line="274" w:lineRule="exact"/>
              <w:ind w:left="0" w:firstLine="0"/>
              <w:rPr>
                <w:rFonts w:ascii="Times New Roman" w:hAnsi="Times New Roman" w:cs="Times New Roman"/>
              </w:rPr>
            </w:pPr>
            <w:r w:rsidRPr="001A7270">
              <w:rPr>
                <w:rFonts w:ascii="Times New Roman" w:hAnsi="Times New Roman" w:cs="Times New Roman"/>
                <w:sz w:val="24"/>
                <w:szCs w:val="24"/>
              </w:rPr>
              <w:t>Титры в фильме.</w:t>
            </w:r>
          </w:p>
        </w:tc>
      </w:tr>
      <w:tr w:rsidR="00B938CA" w:rsidRPr="000F6BBC" w:rsidTr="00B938CA">
        <w:tc>
          <w:tcPr>
            <w:tcW w:w="817" w:type="dxa"/>
          </w:tcPr>
          <w:p w:rsidR="00B938CA" w:rsidRPr="000F6BBC" w:rsidRDefault="00B938CA" w:rsidP="00B938CA">
            <w:pPr>
              <w:pStyle w:val="a9"/>
              <w:numPr>
                <w:ilvl w:val="0"/>
                <w:numId w:val="43"/>
              </w:numPr>
              <w:jc w:val="both"/>
              <w:rPr>
                <w:rFonts w:ascii="Times New Roman" w:hAnsi="Times New Roman" w:cs="Times New Roman"/>
              </w:rPr>
            </w:pPr>
          </w:p>
        </w:tc>
        <w:tc>
          <w:tcPr>
            <w:tcW w:w="2977" w:type="dxa"/>
          </w:tcPr>
          <w:p w:rsidR="00B938CA" w:rsidRPr="00A66492" w:rsidRDefault="00B938CA" w:rsidP="00B938CA">
            <w:pPr>
              <w:rPr>
                <w:rFonts w:ascii="Times New Roman" w:hAnsi="Times New Roman" w:cs="Times New Roman"/>
                <w:spacing w:val="2"/>
              </w:rPr>
            </w:pPr>
            <w:r w:rsidRPr="00A66492">
              <w:rPr>
                <w:rFonts w:ascii="Times New Roman" w:hAnsi="Times New Roman" w:cs="Times New Roman"/>
              </w:rPr>
              <w:t>Видеозапись в мультимедийных технологиях. Основы цифрового видео. Видеозапись и компьютерный видеомотаж</w:t>
            </w:r>
          </w:p>
        </w:tc>
        <w:tc>
          <w:tcPr>
            <w:tcW w:w="5777" w:type="dxa"/>
          </w:tcPr>
          <w:p w:rsidR="00B938CA" w:rsidRPr="00B938CA" w:rsidRDefault="00B938CA" w:rsidP="004E1EAB">
            <w:pPr>
              <w:tabs>
                <w:tab w:val="left" w:pos="308"/>
              </w:tabs>
              <w:jc w:val="both"/>
              <w:rPr>
                <w:rFonts w:ascii="Times New Roman" w:hAnsi="Times New Roman" w:cs="Times New Roman"/>
                <w:b/>
                <w:i/>
              </w:rPr>
            </w:pPr>
            <w:r w:rsidRPr="00B938CA">
              <w:rPr>
                <w:rFonts w:ascii="Times New Roman" w:hAnsi="Times New Roman" w:cs="Times New Roman"/>
                <w:b/>
                <w:i/>
              </w:rPr>
              <w:t>Вопросы:</w:t>
            </w:r>
          </w:p>
          <w:p w:rsidR="00B938CA" w:rsidRPr="001A7270" w:rsidRDefault="00B938CA" w:rsidP="004E1EAB">
            <w:pPr>
              <w:pStyle w:val="afc"/>
              <w:numPr>
                <w:ilvl w:val="8"/>
                <w:numId w:val="12"/>
              </w:numPr>
              <w:shd w:val="clear" w:color="auto" w:fill="auto"/>
              <w:tabs>
                <w:tab w:val="left" w:pos="308"/>
                <w:tab w:val="left" w:pos="530"/>
              </w:tabs>
              <w:spacing w:before="0" w:after="0" w:line="274" w:lineRule="exact"/>
              <w:ind w:firstLine="0"/>
              <w:rPr>
                <w:rFonts w:ascii="Times New Roman" w:hAnsi="Times New Roman" w:cs="Times New Roman"/>
                <w:sz w:val="24"/>
                <w:szCs w:val="24"/>
              </w:rPr>
            </w:pPr>
            <w:r w:rsidRPr="001A7270">
              <w:rPr>
                <w:rFonts w:ascii="Times New Roman" w:hAnsi="Times New Roman" w:cs="Times New Roman"/>
                <w:sz w:val="24"/>
                <w:szCs w:val="24"/>
              </w:rPr>
              <w:t>Общие сведения о технологии видео. Видеоносители.</w:t>
            </w:r>
          </w:p>
          <w:p w:rsidR="00B938CA" w:rsidRPr="001A7270" w:rsidRDefault="00B938CA" w:rsidP="004E1EAB">
            <w:pPr>
              <w:pStyle w:val="afc"/>
              <w:numPr>
                <w:ilvl w:val="8"/>
                <w:numId w:val="12"/>
              </w:numPr>
              <w:shd w:val="clear" w:color="auto" w:fill="auto"/>
              <w:tabs>
                <w:tab w:val="left" w:pos="308"/>
                <w:tab w:val="left" w:pos="545"/>
              </w:tabs>
              <w:spacing w:before="0" w:after="0" w:line="274" w:lineRule="exact"/>
              <w:ind w:firstLine="0"/>
              <w:rPr>
                <w:rFonts w:ascii="Times New Roman" w:hAnsi="Times New Roman" w:cs="Times New Roman"/>
                <w:sz w:val="24"/>
                <w:szCs w:val="24"/>
              </w:rPr>
            </w:pPr>
            <w:r w:rsidRPr="001A7270">
              <w:rPr>
                <w:rFonts w:ascii="Times New Roman" w:hAnsi="Times New Roman" w:cs="Times New Roman"/>
                <w:sz w:val="24"/>
                <w:szCs w:val="24"/>
              </w:rPr>
              <w:t>Общие сведения о характеристиках видеосигнала. Видеокодеки.</w:t>
            </w:r>
          </w:p>
          <w:p w:rsidR="00B938CA" w:rsidRPr="001A7270" w:rsidRDefault="00B938CA" w:rsidP="004E1EAB">
            <w:pPr>
              <w:pStyle w:val="afc"/>
              <w:numPr>
                <w:ilvl w:val="8"/>
                <w:numId w:val="12"/>
              </w:numPr>
              <w:shd w:val="clear" w:color="auto" w:fill="auto"/>
              <w:tabs>
                <w:tab w:val="left" w:pos="308"/>
                <w:tab w:val="left" w:pos="545"/>
              </w:tabs>
              <w:spacing w:before="0" w:after="0" w:line="274" w:lineRule="exact"/>
              <w:ind w:firstLine="0"/>
              <w:rPr>
                <w:rFonts w:ascii="Times New Roman" w:hAnsi="Times New Roman" w:cs="Times New Roman"/>
                <w:sz w:val="24"/>
                <w:szCs w:val="24"/>
              </w:rPr>
            </w:pPr>
            <w:r w:rsidRPr="001A7270">
              <w:rPr>
                <w:rFonts w:ascii="Times New Roman" w:hAnsi="Times New Roman" w:cs="Times New Roman"/>
                <w:sz w:val="24"/>
                <w:szCs w:val="24"/>
              </w:rPr>
              <w:t>Основные форматы аналогового и цифрового видео.</w:t>
            </w:r>
          </w:p>
          <w:p w:rsidR="00B938CA" w:rsidRPr="001A7270" w:rsidRDefault="00B938CA" w:rsidP="004E1EAB">
            <w:pPr>
              <w:pStyle w:val="afc"/>
              <w:numPr>
                <w:ilvl w:val="8"/>
                <w:numId w:val="12"/>
              </w:numPr>
              <w:shd w:val="clear" w:color="auto" w:fill="auto"/>
              <w:tabs>
                <w:tab w:val="left" w:pos="308"/>
                <w:tab w:val="left" w:pos="540"/>
              </w:tabs>
              <w:spacing w:before="0" w:after="0" w:line="274" w:lineRule="exact"/>
              <w:ind w:firstLine="0"/>
              <w:rPr>
                <w:rFonts w:ascii="Times New Roman" w:hAnsi="Times New Roman" w:cs="Times New Roman"/>
                <w:sz w:val="24"/>
                <w:szCs w:val="24"/>
              </w:rPr>
            </w:pPr>
            <w:r w:rsidRPr="001A7270">
              <w:rPr>
                <w:rFonts w:ascii="Times New Roman" w:hAnsi="Times New Roman" w:cs="Times New Roman"/>
                <w:sz w:val="24"/>
                <w:szCs w:val="24"/>
              </w:rPr>
              <w:t>Съёмка видеороликов и оборудование для видеозаписи. Видеоконверторы.</w:t>
            </w:r>
          </w:p>
          <w:p w:rsidR="00B938CA" w:rsidRPr="001A7270" w:rsidRDefault="00B938CA" w:rsidP="004E1EAB">
            <w:pPr>
              <w:pStyle w:val="afc"/>
              <w:numPr>
                <w:ilvl w:val="8"/>
                <w:numId w:val="12"/>
              </w:numPr>
              <w:shd w:val="clear" w:color="auto" w:fill="auto"/>
              <w:tabs>
                <w:tab w:val="left" w:pos="308"/>
                <w:tab w:val="left" w:pos="535"/>
              </w:tabs>
              <w:spacing w:before="0" w:after="0" w:line="274" w:lineRule="exact"/>
              <w:ind w:firstLine="0"/>
              <w:rPr>
                <w:rFonts w:ascii="Times New Roman" w:hAnsi="Times New Roman" w:cs="Times New Roman"/>
                <w:sz w:val="24"/>
                <w:szCs w:val="24"/>
              </w:rPr>
            </w:pPr>
            <w:r w:rsidRPr="001A7270">
              <w:rPr>
                <w:rFonts w:ascii="Times New Roman" w:hAnsi="Times New Roman" w:cs="Times New Roman"/>
                <w:sz w:val="24"/>
                <w:szCs w:val="24"/>
              </w:rPr>
              <w:t>Линейный и нелинейный видеомонтаж. Программы нелинейного монтажа.</w:t>
            </w:r>
          </w:p>
          <w:p w:rsidR="00B938CA" w:rsidRPr="001A7270" w:rsidRDefault="00B938CA" w:rsidP="004E1EAB">
            <w:pPr>
              <w:pStyle w:val="afc"/>
              <w:numPr>
                <w:ilvl w:val="8"/>
                <w:numId w:val="12"/>
              </w:numPr>
              <w:shd w:val="clear" w:color="auto" w:fill="auto"/>
              <w:tabs>
                <w:tab w:val="left" w:pos="308"/>
                <w:tab w:val="left" w:pos="617"/>
              </w:tabs>
              <w:spacing w:before="0" w:after="245" w:line="274" w:lineRule="exact"/>
              <w:ind w:right="60" w:firstLine="0"/>
              <w:rPr>
                <w:rFonts w:ascii="Times New Roman" w:hAnsi="Times New Roman" w:cs="Times New Roman"/>
                <w:sz w:val="24"/>
                <w:szCs w:val="24"/>
              </w:rPr>
            </w:pPr>
            <w:r w:rsidRPr="001A7270">
              <w:rPr>
                <w:rFonts w:ascii="Times New Roman" w:hAnsi="Times New Roman" w:cs="Times New Roman"/>
                <w:sz w:val="24"/>
                <w:szCs w:val="24"/>
              </w:rPr>
              <w:t>Сервисы сохранения потокового видео для оффлайн-просмотра. Программы захвата видео с экрана для создания учебных роликов. Видеоплееры.</w:t>
            </w:r>
          </w:p>
          <w:p w:rsidR="00B938CA" w:rsidRPr="00A66492" w:rsidRDefault="00B938CA" w:rsidP="004E1EAB">
            <w:pPr>
              <w:tabs>
                <w:tab w:val="left" w:pos="308"/>
              </w:tabs>
              <w:jc w:val="both"/>
              <w:rPr>
                <w:rFonts w:ascii="Times New Roman" w:hAnsi="Times New Roman" w:cs="Times New Roman"/>
              </w:rPr>
            </w:pPr>
          </w:p>
        </w:tc>
      </w:tr>
      <w:tr w:rsidR="00B938CA" w:rsidRPr="000F6BBC" w:rsidTr="00B938CA">
        <w:tc>
          <w:tcPr>
            <w:tcW w:w="817" w:type="dxa"/>
          </w:tcPr>
          <w:p w:rsidR="00B938CA" w:rsidRPr="000F6BBC" w:rsidRDefault="00B938CA" w:rsidP="00B938CA">
            <w:pPr>
              <w:pStyle w:val="a9"/>
              <w:numPr>
                <w:ilvl w:val="0"/>
                <w:numId w:val="43"/>
              </w:numPr>
              <w:jc w:val="both"/>
              <w:rPr>
                <w:rFonts w:ascii="Times New Roman" w:hAnsi="Times New Roman" w:cs="Times New Roman"/>
              </w:rPr>
            </w:pPr>
          </w:p>
        </w:tc>
        <w:tc>
          <w:tcPr>
            <w:tcW w:w="2977" w:type="dxa"/>
          </w:tcPr>
          <w:p w:rsidR="00B938CA" w:rsidRPr="00A66492" w:rsidRDefault="00B938CA" w:rsidP="00B938CA">
            <w:pPr>
              <w:rPr>
                <w:rFonts w:ascii="Times New Roman" w:hAnsi="Times New Roman" w:cs="Times New Roman"/>
                <w:spacing w:val="2"/>
              </w:rPr>
            </w:pPr>
            <w:r w:rsidRPr="00A66492">
              <w:rPr>
                <w:rFonts w:ascii="Times New Roman" w:hAnsi="Times New Roman" w:cs="Times New Roman"/>
              </w:rPr>
              <w:t>Компьютерная 3-D графика. Построение и динамич</w:t>
            </w:r>
            <w:r>
              <w:rPr>
                <w:rFonts w:ascii="Times New Roman" w:hAnsi="Times New Roman" w:cs="Times New Roman"/>
              </w:rPr>
              <w:t>еское отображение графических 3</w:t>
            </w:r>
            <w:r w:rsidRPr="0091360E">
              <w:rPr>
                <w:rFonts w:ascii="Times New Roman" w:hAnsi="Times New Roman" w:cs="Times New Roman"/>
              </w:rPr>
              <w:t>-</w:t>
            </w:r>
            <w:r w:rsidRPr="00A66492">
              <w:rPr>
                <w:rFonts w:ascii="Times New Roman" w:hAnsi="Times New Roman" w:cs="Times New Roman"/>
              </w:rPr>
              <w:lastRenderedPageBreak/>
              <w:t>D объектов</w:t>
            </w:r>
          </w:p>
        </w:tc>
        <w:tc>
          <w:tcPr>
            <w:tcW w:w="5777" w:type="dxa"/>
          </w:tcPr>
          <w:p w:rsidR="00B938CA" w:rsidRPr="00B938CA" w:rsidRDefault="00B938CA" w:rsidP="004E1EAB">
            <w:pPr>
              <w:tabs>
                <w:tab w:val="left" w:pos="308"/>
              </w:tabs>
              <w:jc w:val="both"/>
              <w:rPr>
                <w:rFonts w:ascii="Times New Roman" w:hAnsi="Times New Roman" w:cs="Times New Roman"/>
                <w:b/>
                <w:i/>
              </w:rPr>
            </w:pPr>
            <w:r w:rsidRPr="00B938CA">
              <w:rPr>
                <w:rFonts w:ascii="Times New Roman" w:hAnsi="Times New Roman" w:cs="Times New Roman"/>
                <w:b/>
                <w:i/>
              </w:rPr>
              <w:lastRenderedPageBreak/>
              <w:t>Вопросы:</w:t>
            </w:r>
          </w:p>
          <w:p w:rsidR="00B938CA" w:rsidRPr="00B229B0" w:rsidRDefault="00B938CA" w:rsidP="004E1EAB">
            <w:pPr>
              <w:pStyle w:val="afc"/>
              <w:numPr>
                <w:ilvl w:val="0"/>
                <w:numId w:val="23"/>
              </w:numPr>
              <w:shd w:val="clear" w:color="auto" w:fill="auto"/>
              <w:tabs>
                <w:tab w:val="left" w:pos="308"/>
                <w:tab w:val="left" w:pos="1001"/>
              </w:tabs>
              <w:spacing w:before="0" w:after="0" w:line="240" w:lineRule="auto"/>
              <w:ind w:left="0" w:firstLine="0"/>
              <w:jc w:val="left"/>
              <w:rPr>
                <w:rFonts w:ascii="Times New Roman" w:hAnsi="Times New Roman" w:cs="Times New Roman"/>
                <w:sz w:val="24"/>
                <w:szCs w:val="24"/>
              </w:rPr>
            </w:pPr>
            <w:r w:rsidRPr="00B229B0">
              <w:rPr>
                <w:rFonts w:ascii="Times New Roman" w:hAnsi="Times New Roman" w:cs="Times New Roman"/>
                <w:sz w:val="24"/>
                <w:szCs w:val="24"/>
              </w:rPr>
              <w:t>Классификация электронных средств отображения информации.</w:t>
            </w:r>
          </w:p>
          <w:p w:rsidR="00B938CA" w:rsidRPr="00B229B0" w:rsidRDefault="00B938CA" w:rsidP="004E1EAB">
            <w:pPr>
              <w:pStyle w:val="afc"/>
              <w:numPr>
                <w:ilvl w:val="0"/>
                <w:numId w:val="23"/>
              </w:numPr>
              <w:shd w:val="clear" w:color="auto" w:fill="auto"/>
              <w:tabs>
                <w:tab w:val="left" w:pos="308"/>
                <w:tab w:val="left" w:pos="1025"/>
              </w:tabs>
              <w:spacing w:before="0" w:after="0" w:line="240" w:lineRule="auto"/>
              <w:ind w:left="0" w:firstLine="0"/>
              <w:jc w:val="left"/>
              <w:rPr>
                <w:rFonts w:ascii="Times New Roman" w:hAnsi="Times New Roman" w:cs="Times New Roman"/>
                <w:sz w:val="24"/>
                <w:szCs w:val="24"/>
              </w:rPr>
            </w:pPr>
            <w:r w:rsidRPr="00B229B0">
              <w:rPr>
                <w:rFonts w:ascii="Times New Roman" w:hAnsi="Times New Roman" w:cs="Times New Roman"/>
                <w:sz w:val="24"/>
                <w:szCs w:val="24"/>
              </w:rPr>
              <w:lastRenderedPageBreak/>
              <w:t>Создание многогранников и тел вращения.</w:t>
            </w:r>
          </w:p>
          <w:p w:rsidR="00B938CA" w:rsidRPr="00B229B0" w:rsidRDefault="00B938CA" w:rsidP="004E1EAB">
            <w:pPr>
              <w:pStyle w:val="afc"/>
              <w:numPr>
                <w:ilvl w:val="0"/>
                <w:numId w:val="23"/>
              </w:numPr>
              <w:shd w:val="clear" w:color="auto" w:fill="auto"/>
              <w:tabs>
                <w:tab w:val="left" w:pos="308"/>
                <w:tab w:val="left" w:pos="1015"/>
              </w:tabs>
              <w:spacing w:before="0" w:after="0" w:line="240" w:lineRule="auto"/>
              <w:ind w:left="0" w:firstLine="0"/>
              <w:jc w:val="left"/>
              <w:rPr>
                <w:rFonts w:ascii="Times New Roman" w:hAnsi="Times New Roman" w:cs="Times New Roman"/>
                <w:sz w:val="24"/>
                <w:szCs w:val="24"/>
              </w:rPr>
            </w:pPr>
            <w:r w:rsidRPr="00B229B0">
              <w:rPr>
                <w:rFonts w:ascii="Times New Roman" w:hAnsi="Times New Roman" w:cs="Times New Roman"/>
                <w:sz w:val="24"/>
                <w:szCs w:val="24"/>
              </w:rPr>
              <w:t>Параметры «Поворот» и «Вращение» объектов 3-D графики.</w:t>
            </w:r>
          </w:p>
          <w:p w:rsidR="00B938CA" w:rsidRPr="00B229B0" w:rsidRDefault="00B938CA" w:rsidP="004E1EAB">
            <w:pPr>
              <w:pStyle w:val="afc"/>
              <w:numPr>
                <w:ilvl w:val="0"/>
                <w:numId w:val="23"/>
              </w:numPr>
              <w:shd w:val="clear" w:color="auto" w:fill="auto"/>
              <w:tabs>
                <w:tab w:val="left" w:pos="308"/>
                <w:tab w:val="left" w:pos="1010"/>
              </w:tabs>
              <w:spacing w:before="0" w:after="0" w:line="240" w:lineRule="auto"/>
              <w:ind w:left="0" w:firstLine="0"/>
              <w:jc w:val="left"/>
              <w:rPr>
                <w:rFonts w:ascii="Times New Roman" w:hAnsi="Times New Roman" w:cs="Times New Roman"/>
                <w:sz w:val="24"/>
                <w:szCs w:val="24"/>
              </w:rPr>
            </w:pPr>
            <w:r w:rsidRPr="00B229B0">
              <w:rPr>
                <w:rFonts w:ascii="Times New Roman" w:hAnsi="Times New Roman" w:cs="Times New Roman"/>
                <w:sz w:val="24"/>
                <w:szCs w:val="24"/>
              </w:rPr>
              <w:t>Проецирование двумерных графических изображений на поверхность 3</w:t>
            </w:r>
            <w:r w:rsidRPr="00B229B0">
              <w:rPr>
                <w:rFonts w:ascii="Times New Roman" w:hAnsi="Times New Roman" w:cs="Times New Roman"/>
                <w:sz w:val="24"/>
                <w:szCs w:val="24"/>
                <w:lang w:eastAsia="en-US"/>
              </w:rPr>
              <w:t>-</w:t>
            </w:r>
            <w:r w:rsidRPr="00B229B0">
              <w:rPr>
                <w:rFonts w:ascii="Times New Roman" w:hAnsi="Times New Roman" w:cs="Times New Roman"/>
                <w:sz w:val="24"/>
                <w:szCs w:val="24"/>
                <w:lang w:val="en-US" w:eastAsia="en-US"/>
              </w:rPr>
              <w:t>D</w:t>
            </w:r>
            <w:r w:rsidRPr="00B229B0">
              <w:rPr>
                <w:rFonts w:ascii="Times New Roman" w:hAnsi="Times New Roman" w:cs="Times New Roman"/>
                <w:sz w:val="24"/>
                <w:szCs w:val="24"/>
              </w:rPr>
              <w:t>объекта.</w:t>
            </w:r>
          </w:p>
          <w:p w:rsidR="00B938CA" w:rsidRPr="00A66492" w:rsidRDefault="00B938CA" w:rsidP="004E1EAB">
            <w:pPr>
              <w:tabs>
                <w:tab w:val="left" w:pos="308"/>
              </w:tabs>
              <w:jc w:val="both"/>
              <w:rPr>
                <w:rFonts w:ascii="Times New Roman" w:hAnsi="Times New Roman" w:cs="Times New Roman"/>
              </w:rPr>
            </w:pPr>
          </w:p>
        </w:tc>
      </w:tr>
      <w:tr w:rsidR="00B938CA" w:rsidRPr="000F6BBC" w:rsidTr="00B938CA">
        <w:tc>
          <w:tcPr>
            <w:tcW w:w="817" w:type="dxa"/>
          </w:tcPr>
          <w:p w:rsidR="00B938CA" w:rsidRPr="000F6BBC" w:rsidRDefault="00B938CA" w:rsidP="00B938CA">
            <w:pPr>
              <w:pStyle w:val="a9"/>
              <w:numPr>
                <w:ilvl w:val="0"/>
                <w:numId w:val="43"/>
              </w:numPr>
              <w:jc w:val="both"/>
              <w:rPr>
                <w:rFonts w:ascii="Times New Roman" w:hAnsi="Times New Roman" w:cs="Times New Roman"/>
              </w:rPr>
            </w:pPr>
          </w:p>
        </w:tc>
        <w:tc>
          <w:tcPr>
            <w:tcW w:w="2977" w:type="dxa"/>
          </w:tcPr>
          <w:p w:rsidR="00B938CA" w:rsidRPr="00A66492" w:rsidRDefault="00B938CA" w:rsidP="00B938CA">
            <w:pPr>
              <w:ind w:left="45" w:hanging="45"/>
              <w:rPr>
                <w:rFonts w:ascii="Times New Roman" w:hAnsi="Times New Roman" w:cs="Times New Roman"/>
                <w:spacing w:val="2"/>
              </w:rPr>
            </w:pPr>
            <w:r w:rsidRPr="00A66492">
              <w:rPr>
                <w:rFonts w:ascii="Times New Roman" w:hAnsi="Times New Roman" w:cs="Times New Roman"/>
              </w:rPr>
              <w:t>GIF-анимация. АнимациявAdobeAfterEffects. FLASH-анимация</w:t>
            </w:r>
          </w:p>
        </w:tc>
        <w:tc>
          <w:tcPr>
            <w:tcW w:w="5777" w:type="dxa"/>
          </w:tcPr>
          <w:p w:rsidR="00B938CA" w:rsidRPr="00B938CA" w:rsidRDefault="00B938CA" w:rsidP="004E1EAB">
            <w:pPr>
              <w:tabs>
                <w:tab w:val="left" w:pos="308"/>
              </w:tabs>
              <w:jc w:val="both"/>
              <w:rPr>
                <w:rFonts w:ascii="Times New Roman" w:hAnsi="Times New Roman" w:cs="Times New Roman"/>
                <w:b/>
                <w:i/>
              </w:rPr>
            </w:pPr>
            <w:r w:rsidRPr="00B938CA">
              <w:rPr>
                <w:rFonts w:ascii="Times New Roman" w:hAnsi="Times New Roman" w:cs="Times New Roman"/>
                <w:b/>
                <w:i/>
              </w:rPr>
              <w:t>Вопросы:</w:t>
            </w:r>
          </w:p>
          <w:p w:rsidR="00B938CA" w:rsidRPr="00B229B0" w:rsidRDefault="00B938CA" w:rsidP="004E1EAB">
            <w:pPr>
              <w:pStyle w:val="afc"/>
              <w:numPr>
                <w:ilvl w:val="0"/>
                <w:numId w:val="24"/>
              </w:numPr>
              <w:shd w:val="clear" w:color="auto" w:fill="auto"/>
              <w:tabs>
                <w:tab w:val="left" w:pos="308"/>
                <w:tab w:val="left" w:pos="1001"/>
              </w:tabs>
              <w:spacing w:before="0" w:after="0" w:line="240" w:lineRule="auto"/>
              <w:ind w:left="0" w:right="60" w:firstLine="0"/>
              <w:rPr>
                <w:rFonts w:ascii="Times New Roman" w:hAnsi="Times New Roman" w:cs="Times New Roman"/>
                <w:sz w:val="24"/>
                <w:szCs w:val="24"/>
              </w:rPr>
            </w:pPr>
            <w:r w:rsidRPr="00626E44">
              <w:rPr>
                <w:rFonts w:ascii="Times New Roman" w:hAnsi="Times New Roman" w:cs="Times New Roman"/>
                <w:sz w:val="24"/>
                <w:szCs w:val="24"/>
              </w:rPr>
              <w:t xml:space="preserve">Методика создания </w:t>
            </w:r>
            <w:r w:rsidRPr="00626E44">
              <w:rPr>
                <w:rFonts w:ascii="Times New Roman" w:hAnsi="Times New Roman" w:cs="Times New Roman"/>
                <w:sz w:val="24"/>
                <w:szCs w:val="24"/>
                <w:lang w:val="en-US" w:eastAsia="en-US"/>
              </w:rPr>
              <w:t>GIF</w:t>
            </w:r>
            <w:r w:rsidRPr="00626E44">
              <w:rPr>
                <w:rFonts w:ascii="Times New Roman" w:hAnsi="Times New Roman" w:cs="Times New Roman"/>
                <w:sz w:val="24"/>
                <w:szCs w:val="24"/>
              </w:rPr>
              <w:t>анимированных файлов электронной почты, анимированных аватаров для</w:t>
            </w:r>
            <w:r w:rsidRPr="00B229B0">
              <w:rPr>
                <w:rFonts w:ascii="Times New Roman" w:hAnsi="Times New Roman" w:cs="Times New Roman"/>
                <w:sz w:val="24"/>
                <w:szCs w:val="24"/>
              </w:rPr>
              <w:t xml:space="preserve"> контактов </w:t>
            </w:r>
            <w:r w:rsidRPr="00B229B0">
              <w:rPr>
                <w:rFonts w:ascii="Times New Roman" w:hAnsi="Times New Roman" w:cs="Times New Roman"/>
                <w:sz w:val="24"/>
                <w:szCs w:val="24"/>
                <w:lang w:val="en-US" w:eastAsia="en-US"/>
              </w:rPr>
              <w:t>ICQ</w:t>
            </w:r>
            <w:r w:rsidRPr="00B229B0">
              <w:rPr>
                <w:rFonts w:ascii="Times New Roman" w:hAnsi="Times New Roman" w:cs="Times New Roman"/>
                <w:sz w:val="24"/>
                <w:szCs w:val="24"/>
                <w:lang w:eastAsia="en-US"/>
              </w:rPr>
              <w:t xml:space="preserve">, </w:t>
            </w:r>
            <w:r w:rsidRPr="00B229B0">
              <w:rPr>
                <w:rFonts w:ascii="Times New Roman" w:hAnsi="Times New Roman" w:cs="Times New Roman"/>
                <w:sz w:val="24"/>
                <w:szCs w:val="24"/>
              </w:rPr>
              <w:t>форумов, блогов, баннеров для Интернет.</w:t>
            </w:r>
          </w:p>
          <w:p w:rsidR="00B938CA" w:rsidRPr="00B229B0" w:rsidRDefault="00B938CA" w:rsidP="004E1EAB">
            <w:pPr>
              <w:pStyle w:val="afc"/>
              <w:numPr>
                <w:ilvl w:val="0"/>
                <w:numId w:val="24"/>
              </w:numPr>
              <w:shd w:val="clear" w:color="auto" w:fill="auto"/>
              <w:tabs>
                <w:tab w:val="left" w:pos="308"/>
                <w:tab w:val="left" w:pos="1020"/>
              </w:tabs>
              <w:spacing w:before="0" w:after="0" w:line="240" w:lineRule="auto"/>
              <w:ind w:left="0" w:firstLine="0"/>
              <w:rPr>
                <w:rFonts w:ascii="Times New Roman" w:hAnsi="Times New Roman" w:cs="Times New Roman"/>
                <w:sz w:val="24"/>
                <w:szCs w:val="24"/>
              </w:rPr>
            </w:pPr>
            <w:r w:rsidRPr="00B229B0">
              <w:rPr>
                <w:rFonts w:ascii="Times New Roman" w:hAnsi="Times New Roman" w:cs="Times New Roman"/>
                <w:sz w:val="24"/>
                <w:szCs w:val="24"/>
              </w:rPr>
              <w:t xml:space="preserve">Анимация в AdobeAfterEffects.Понятие векторной </w:t>
            </w:r>
            <w:r w:rsidRPr="00B229B0">
              <w:rPr>
                <w:rFonts w:ascii="Times New Roman" w:hAnsi="Times New Roman" w:cs="Times New Roman"/>
                <w:sz w:val="24"/>
                <w:szCs w:val="24"/>
                <w:lang w:val="en-US" w:eastAsia="en-US"/>
              </w:rPr>
              <w:t>FLASH</w:t>
            </w:r>
            <w:r w:rsidRPr="00B229B0">
              <w:rPr>
                <w:rFonts w:ascii="Times New Roman" w:hAnsi="Times New Roman" w:cs="Times New Roman"/>
                <w:sz w:val="24"/>
                <w:szCs w:val="24"/>
              </w:rPr>
              <w:t>-анимации.</w:t>
            </w:r>
          </w:p>
          <w:p w:rsidR="00B938CA" w:rsidRPr="00626E44" w:rsidRDefault="00B938CA" w:rsidP="004E1EAB">
            <w:pPr>
              <w:pStyle w:val="afc"/>
              <w:numPr>
                <w:ilvl w:val="0"/>
                <w:numId w:val="24"/>
              </w:numPr>
              <w:shd w:val="clear" w:color="auto" w:fill="auto"/>
              <w:tabs>
                <w:tab w:val="left" w:pos="308"/>
                <w:tab w:val="left" w:pos="1025"/>
              </w:tabs>
              <w:spacing w:before="0" w:after="0" w:line="240" w:lineRule="auto"/>
              <w:ind w:left="0" w:firstLine="0"/>
              <w:rPr>
                <w:rFonts w:ascii="Times New Roman" w:hAnsi="Times New Roman" w:cs="Times New Roman"/>
                <w:sz w:val="24"/>
                <w:szCs w:val="24"/>
              </w:rPr>
            </w:pPr>
            <w:r w:rsidRPr="00B229B0">
              <w:rPr>
                <w:rFonts w:ascii="Times New Roman" w:hAnsi="Times New Roman" w:cs="Times New Roman"/>
                <w:sz w:val="24"/>
                <w:szCs w:val="24"/>
              </w:rPr>
              <w:t xml:space="preserve">Создание аудиовизуальных роликов в приложении </w:t>
            </w:r>
            <w:r w:rsidRPr="00B229B0">
              <w:rPr>
                <w:rFonts w:ascii="Times New Roman" w:hAnsi="Times New Roman" w:cs="Times New Roman"/>
                <w:sz w:val="24"/>
                <w:szCs w:val="24"/>
                <w:lang w:val="en-US" w:eastAsia="en-US"/>
              </w:rPr>
              <w:t>AdobeFLASH</w:t>
            </w:r>
            <w:r w:rsidRPr="00B229B0">
              <w:rPr>
                <w:rFonts w:ascii="Times New Roman" w:hAnsi="Times New Roman" w:cs="Times New Roman"/>
                <w:sz w:val="24"/>
                <w:szCs w:val="24"/>
                <w:lang w:eastAsia="en-US"/>
              </w:rPr>
              <w:t>.</w:t>
            </w:r>
          </w:p>
          <w:p w:rsidR="00B938CA" w:rsidRPr="00A66492" w:rsidRDefault="00B938CA" w:rsidP="004E1EAB">
            <w:pPr>
              <w:tabs>
                <w:tab w:val="left" w:pos="308"/>
              </w:tabs>
              <w:jc w:val="both"/>
              <w:rPr>
                <w:rFonts w:ascii="Times New Roman" w:hAnsi="Times New Roman" w:cs="Times New Roman"/>
              </w:rPr>
            </w:pPr>
          </w:p>
        </w:tc>
      </w:tr>
    </w:tbl>
    <w:p w:rsidR="00B938CA" w:rsidRDefault="00B938CA" w:rsidP="009073D5">
      <w:pPr>
        <w:pStyle w:val="55"/>
        <w:keepNext/>
        <w:keepLines/>
        <w:shd w:val="clear" w:color="auto" w:fill="auto"/>
        <w:spacing w:after="120" w:line="240" w:lineRule="auto"/>
        <w:ind w:left="1599" w:right="578" w:hanging="39"/>
        <w:jc w:val="left"/>
        <w:rPr>
          <w:sz w:val="24"/>
          <w:szCs w:val="24"/>
        </w:rPr>
      </w:pPr>
    </w:p>
    <w:bookmarkEnd w:id="3"/>
    <w:p w:rsidR="009B77B4" w:rsidRPr="000F6BBC" w:rsidRDefault="009B77B4" w:rsidP="009B77B4">
      <w:pPr>
        <w:pStyle w:val="a9"/>
        <w:numPr>
          <w:ilvl w:val="0"/>
          <w:numId w:val="1"/>
        </w:numPr>
        <w:ind w:left="714" w:hanging="357"/>
        <w:jc w:val="both"/>
        <w:rPr>
          <w:rFonts w:ascii="Times New Roman" w:hAnsi="Times New Roman" w:cs="Times New Roman"/>
          <w:b/>
          <w:i/>
        </w:rPr>
      </w:pPr>
      <w:r w:rsidRPr="000F6BBC">
        <w:rPr>
          <w:rFonts w:ascii="Times New Roman" w:hAnsi="Times New Roman" w:cs="Times New Roman"/>
          <w:b/>
          <w:i/>
        </w:rPr>
        <w:t xml:space="preserve">Перечень учебно-методического обеспечения для самостоятельной работы обучающихся по дисциплине </w:t>
      </w:r>
    </w:p>
    <w:p w:rsidR="009B77B4" w:rsidRPr="000F6BBC" w:rsidRDefault="009B77B4" w:rsidP="009B77B4">
      <w:pPr>
        <w:pStyle w:val="a9"/>
        <w:rPr>
          <w:rFonts w:ascii="Times New Roman" w:hAnsi="Times New Roman" w:cs="Times New Roman"/>
          <w:b/>
          <w:i/>
        </w:rPr>
      </w:pPr>
    </w:p>
    <w:p w:rsidR="009C7910" w:rsidRPr="00783A91" w:rsidRDefault="00783A91" w:rsidP="004E40DF">
      <w:pPr>
        <w:pStyle w:val="a9"/>
        <w:numPr>
          <w:ilvl w:val="0"/>
          <w:numId w:val="25"/>
        </w:numPr>
        <w:tabs>
          <w:tab w:val="left" w:pos="0"/>
          <w:tab w:val="left" w:pos="851"/>
          <w:tab w:val="left" w:pos="1701"/>
        </w:tabs>
        <w:ind w:left="0" w:firstLine="567"/>
        <w:jc w:val="both"/>
        <w:rPr>
          <w:rFonts w:ascii="Times New Roman" w:hAnsi="Times New Roman" w:cs="Times New Roman"/>
        </w:rPr>
      </w:pPr>
      <w:r w:rsidRPr="00783A91">
        <w:rPr>
          <w:rFonts w:ascii="Times New Roman" w:hAnsi="Times New Roman" w:cs="Times New Roman"/>
          <w:shd w:val="clear" w:color="auto" w:fill="FCFCFC"/>
        </w:rPr>
        <w:t>Перемитина Т.О. Компьютерная графика [Электронный ресурс]: учебное пособие/ Перемитина Т.О.— Электрон. текстовые данные.— Томск: Томский государственный университет систем управления и радиоэлектроники, Эль Контент, 2012.— 144 c.— Режим доступа: http://www.iprbookshop.ru/13940.— ЭБС «IPRbooks»</w:t>
      </w:r>
    </w:p>
    <w:p w:rsidR="00783A91" w:rsidRDefault="00C042E2" w:rsidP="004E40DF">
      <w:pPr>
        <w:pStyle w:val="a9"/>
        <w:numPr>
          <w:ilvl w:val="0"/>
          <w:numId w:val="25"/>
        </w:numPr>
        <w:tabs>
          <w:tab w:val="left" w:pos="0"/>
          <w:tab w:val="left" w:pos="851"/>
          <w:tab w:val="left" w:pos="1701"/>
        </w:tabs>
        <w:ind w:left="0" w:firstLine="567"/>
        <w:jc w:val="both"/>
        <w:rPr>
          <w:rFonts w:ascii="Times New Roman" w:hAnsi="Times New Roman" w:cs="Times New Roman"/>
          <w:shd w:val="clear" w:color="auto" w:fill="FCFCFC"/>
        </w:rPr>
      </w:pPr>
      <w:r w:rsidRPr="00C042E2">
        <w:rPr>
          <w:rFonts w:ascii="Times New Roman" w:hAnsi="Times New Roman" w:cs="Times New Roman"/>
          <w:shd w:val="clear" w:color="auto" w:fill="FCFCFC"/>
        </w:rPr>
        <w:t>Григорьева И.В. Компьютерная графика [Электронный ресурс]: учебное пособие/ Григорьева И.В.— Электрон. текстовые данные.— М.: Прометей, 2012.— 298 c.— Режим доступа: http://www.iprbookshop.ru/18579.— ЭБС «IPRbooks»</w:t>
      </w:r>
    </w:p>
    <w:p w:rsidR="00C042E2" w:rsidRDefault="00C042E2" w:rsidP="004E40DF">
      <w:pPr>
        <w:pStyle w:val="a9"/>
        <w:numPr>
          <w:ilvl w:val="0"/>
          <w:numId w:val="25"/>
        </w:numPr>
        <w:tabs>
          <w:tab w:val="left" w:pos="0"/>
          <w:tab w:val="left" w:pos="851"/>
          <w:tab w:val="left" w:pos="1701"/>
        </w:tabs>
        <w:ind w:left="0" w:firstLine="567"/>
        <w:jc w:val="both"/>
        <w:rPr>
          <w:rFonts w:ascii="Times New Roman" w:hAnsi="Times New Roman" w:cs="Times New Roman"/>
          <w:shd w:val="clear" w:color="auto" w:fill="FCFCFC"/>
        </w:rPr>
      </w:pPr>
      <w:r w:rsidRPr="00C042E2">
        <w:rPr>
          <w:rFonts w:ascii="Times New Roman" w:hAnsi="Times New Roman" w:cs="Times New Roman"/>
          <w:shd w:val="clear" w:color="auto" w:fill="FCFCFC"/>
        </w:rPr>
        <w:t>КапрановаМ</w:t>
      </w:r>
      <w:r w:rsidRPr="003464EA">
        <w:rPr>
          <w:rFonts w:ascii="Times New Roman" w:hAnsi="Times New Roman" w:cs="Times New Roman"/>
          <w:shd w:val="clear" w:color="auto" w:fill="FCFCFC"/>
          <w:lang w:val="en-US"/>
        </w:rPr>
        <w:t>.</w:t>
      </w:r>
      <w:r w:rsidRPr="00C042E2">
        <w:rPr>
          <w:rFonts w:ascii="Times New Roman" w:hAnsi="Times New Roman" w:cs="Times New Roman"/>
          <w:shd w:val="clear" w:color="auto" w:fill="FCFCFC"/>
        </w:rPr>
        <w:t>Н</w:t>
      </w:r>
      <w:r w:rsidRPr="003464EA">
        <w:rPr>
          <w:rFonts w:ascii="Times New Roman" w:hAnsi="Times New Roman" w:cs="Times New Roman"/>
          <w:shd w:val="clear" w:color="auto" w:fill="FCFCFC"/>
          <w:lang w:val="en-US"/>
        </w:rPr>
        <w:t xml:space="preserve">. Macromedia Flash MX. </w:t>
      </w:r>
      <w:r w:rsidRPr="00C042E2">
        <w:rPr>
          <w:rFonts w:ascii="Times New Roman" w:hAnsi="Times New Roman" w:cs="Times New Roman"/>
          <w:shd w:val="clear" w:color="auto" w:fill="FCFCFC"/>
        </w:rPr>
        <w:t>Компьютерная графика и анимация [Электронный ресурс]/ Капранова М.Н.— Электрон. текстовые данные.— М.: СОЛОН-ПРЕСС, 2010.— 96 c.— Режим доступа: http://www.iprbookshop.ru/20842.— ЭБС «IPRbooks»</w:t>
      </w:r>
    </w:p>
    <w:p w:rsidR="00C042E2" w:rsidRPr="00C042E2" w:rsidRDefault="00C042E2" w:rsidP="004E40DF">
      <w:pPr>
        <w:pStyle w:val="a9"/>
        <w:numPr>
          <w:ilvl w:val="0"/>
          <w:numId w:val="25"/>
        </w:numPr>
        <w:tabs>
          <w:tab w:val="left" w:pos="851"/>
        </w:tabs>
        <w:ind w:left="0" w:firstLine="567"/>
        <w:jc w:val="both"/>
        <w:rPr>
          <w:rFonts w:ascii="Times New Roman" w:hAnsi="Times New Roman" w:cs="Times New Roman"/>
        </w:rPr>
      </w:pPr>
      <w:r w:rsidRPr="00C042E2">
        <w:rPr>
          <w:rFonts w:ascii="Times New Roman" w:hAnsi="Times New Roman" w:cs="Times New Roman"/>
        </w:rPr>
        <w:t xml:space="preserve">Немцова Т.И., Казанкова Т.В., Шнякин А.В. Компьютерная графика и </w:t>
      </w:r>
      <w:r w:rsidRPr="00C042E2">
        <w:rPr>
          <w:rFonts w:ascii="Times New Roman" w:hAnsi="Times New Roman" w:cs="Times New Roman"/>
          <w:lang w:val="en-US" w:eastAsia="en-US"/>
        </w:rPr>
        <w:t>web</w:t>
      </w:r>
      <w:r w:rsidRPr="00C042E2">
        <w:rPr>
          <w:rFonts w:ascii="Times New Roman" w:hAnsi="Times New Roman" w:cs="Times New Roman"/>
        </w:rPr>
        <w:t xml:space="preserve">-дизайн: Учебное пособие. — М.: ИД ФОРУМ: НИЦ ИНФРА-М, 2014. — 400 с. </w:t>
      </w:r>
    </w:p>
    <w:p w:rsidR="00C042E2" w:rsidRPr="00CA7A69" w:rsidRDefault="00C042E2" w:rsidP="004E40DF">
      <w:pPr>
        <w:pStyle w:val="afc"/>
        <w:numPr>
          <w:ilvl w:val="0"/>
          <w:numId w:val="25"/>
        </w:numPr>
        <w:shd w:val="clear" w:color="auto" w:fill="auto"/>
        <w:tabs>
          <w:tab w:val="left" w:pos="0"/>
          <w:tab w:val="left" w:pos="851"/>
        </w:tabs>
        <w:spacing w:before="0" w:after="0" w:line="240" w:lineRule="auto"/>
        <w:ind w:left="0" w:right="20" w:firstLine="567"/>
        <w:rPr>
          <w:rFonts w:ascii="Times New Roman" w:hAnsi="Times New Roman" w:cs="Times New Roman"/>
          <w:sz w:val="24"/>
          <w:szCs w:val="24"/>
        </w:rPr>
      </w:pPr>
      <w:r w:rsidRPr="00C042E2">
        <w:rPr>
          <w:rFonts w:ascii="Times New Roman" w:hAnsi="Times New Roman" w:cs="Times New Roman"/>
          <w:sz w:val="24"/>
          <w:szCs w:val="24"/>
        </w:rPr>
        <w:t xml:space="preserve">Рашевская М.А. Компьютерные технологии в дизайне среды: Учебное пособие. — </w:t>
      </w:r>
      <w:r w:rsidRPr="00CA7A69">
        <w:rPr>
          <w:rFonts w:ascii="Times New Roman" w:hAnsi="Times New Roman" w:cs="Times New Roman"/>
          <w:sz w:val="24"/>
          <w:szCs w:val="24"/>
        </w:rPr>
        <w:t>М.: Форум, 2014. — 304 с.</w:t>
      </w:r>
    </w:p>
    <w:p w:rsidR="00CA7A69" w:rsidRPr="00CA7A69" w:rsidRDefault="00CA7A69" w:rsidP="004E40DF">
      <w:pPr>
        <w:pStyle w:val="a9"/>
        <w:numPr>
          <w:ilvl w:val="0"/>
          <w:numId w:val="25"/>
        </w:numPr>
        <w:tabs>
          <w:tab w:val="left" w:pos="851"/>
        </w:tabs>
        <w:ind w:left="0" w:firstLine="567"/>
        <w:jc w:val="both"/>
        <w:rPr>
          <w:rFonts w:ascii="Times New Roman" w:hAnsi="Times New Roman" w:cs="Times New Roman"/>
        </w:rPr>
      </w:pPr>
      <w:r w:rsidRPr="00CA7A69">
        <w:rPr>
          <w:rFonts w:ascii="Times New Roman" w:hAnsi="Times New Roman" w:cs="Times New Roman"/>
        </w:rPr>
        <w:t xml:space="preserve">Электронная библиотека «Компьютерная графика» - </w:t>
      </w:r>
      <w:hyperlink r:id="rId9" w:history="1">
        <w:r w:rsidRPr="00CA7A69">
          <w:rPr>
            <w:rFonts w:ascii="Times New Roman" w:hAnsi="Times New Roman" w:cs="Times New Roman"/>
          </w:rPr>
          <w:t>http://iboo.ru/comp-multimedia.htm</w:t>
        </w:r>
      </w:hyperlink>
    </w:p>
    <w:p w:rsidR="00CA7A69" w:rsidRPr="00CA7A69" w:rsidRDefault="00CA7A69" w:rsidP="004E40DF">
      <w:pPr>
        <w:pStyle w:val="a9"/>
        <w:numPr>
          <w:ilvl w:val="0"/>
          <w:numId w:val="25"/>
        </w:numPr>
        <w:tabs>
          <w:tab w:val="left" w:pos="851"/>
        </w:tabs>
        <w:ind w:left="0" w:firstLine="567"/>
        <w:jc w:val="both"/>
        <w:rPr>
          <w:rFonts w:ascii="Times New Roman" w:hAnsi="Times New Roman" w:cs="Times New Roman"/>
        </w:rPr>
      </w:pPr>
      <w:r w:rsidRPr="00CA7A69">
        <w:rPr>
          <w:rFonts w:ascii="Times New Roman" w:hAnsi="Times New Roman" w:cs="Times New Roman"/>
        </w:rPr>
        <w:t xml:space="preserve">Лекции по компьютерной графике </w:t>
      </w:r>
      <w:hyperlink r:id="rId10" w:history="1">
        <w:r w:rsidRPr="00CA7A69">
          <w:rPr>
            <w:rFonts w:ascii="Times New Roman" w:hAnsi="Times New Roman" w:cs="Times New Roman"/>
          </w:rPr>
          <w:t>http://www.marstu.mari.ru:8101/</w:t>
        </w:r>
      </w:hyperlink>
      <w:r w:rsidRPr="00CA7A69">
        <w:rPr>
          <w:rFonts w:ascii="Times New Roman" w:hAnsi="Times New Roman" w:cs="Times New Roman"/>
        </w:rPr>
        <w:t xml:space="preserve"> mmlab/home/kg/ Библиотека алгоритмов по компьютерной графике </w:t>
      </w:r>
      <w:hyperlink r:id="rId11" w:history="1">
        <w:r w:rsidRPr="00CA7A69">
          <w:rPr>
            <w:rFonts w:ascii="Times New Roman" w:hAnsi="Times New Roman" w:cs="Times New Roman"/>
          </w:rPr>
          <w:t>http://algolist</w:t>
        </w:r>
      </w:hyperlink>
      <w:r w:rsidRPr="00CA7A69">
        <w:rPr>
          <w:rFonts w:ascii="Times New Roman" w:hAnsi="Times New Roman" w:cs="Times New Roman"/>
        </w:rPr>
        <w:t>. manual.ru/</w:t>
      </w:r>
    </w:p>
    <w:p w:rsidR="00CA7A69" w:rsidRPr="00CA7A69" w:rsidRDefault="00CA7A69" w:rsidP="004E40DF">
      <w:pPr>
        <w:pStyle w:val="a9"/>
        <w:numPr>
          <w:ilvl w:val="0"/>
          <w:numId w:val="25"/>
        </w:numPr>
        <w:tabs>
          <w:tab w:val="left" w:pos="851"/>
        </w:tabs>
        <w:ind w:left="0" w:firstLine="567"/>
        <w:jc w:val="both"/>
        <w:rPr>
          <w:rFonts w:ascii="Times New Roman" w:hAnsi="Times New Roman" w:cs="Times New Roman"/>
        </w:rPr>
      </w:pPr>
      <w:r w:rsidRPr="00CA7A69">
        <w:rPr>
          <w:rFonts w:ascii="Times New Roman" w:hAnsi="Times New Roman" w:cs="Times New Roman"/>
        </w:rPr>
        <w:t>Курс лекций Московского государственного университета http:// graphics.cs. msu.ru/courses/ cg2000b/l ectures. htm</w:t>
      </w:r>
    </w:p>
    <w:p w:rsidR="00CA7A69" w:rsidRPr="00CA7A69" w:rsidRDefault="00CA7A69" w:rsidP="004E40DF">
      <w:pPr>
        <w:pStyle w:val="a9"/>
        <w:numPr>
          <w:ilvl w:val="0"/>
          <w:numId w:val="25"/>
        </w:numPr>
        <w:tabs>
          <w:tab w:val="left" w:pos="851"/>
        </w:tabs>
        <w:ind w:left="0" w:firstLine="567"/>
        <w:jc w:val="both"/>
        <w:rPr>
          <w:rFonts w:ascii="Times New Roman" w:hAnsi="Times New Roman" w:cs="Times New Roman"/>
          <w:lang w:val="en-US"/>
        </w:rPr>
      </w:pPr>
      <w:r w:rsidRPr="00CA7A69">
        <w:rPr>
          <w:rFonts w:ascii="Times New Roman" w:hAnsi="Times New Roman" w:cs="Times New Roman"/>
        </w:rPr>
        <w:t>Введение в компьютерную графику. КурсВМиКМГУ</w:t>
      </w:r>
    </w:p>
    <w:p w:rsidR="00CA7A69" w:rsidRPr="00CA7A69" w:rsidRDefault="00E72B99" w:rsidP="00CA7A69">
      <w:pPr>
        <w:pStyle w:val="a9"/>
        <w:tabs>
          <w:tab w:val="left" w:pos="851"/>
        </w:tabs>
        <w:ind w:left="567"/>
        <w:jc w:val="both"/>
        <w:rPr>
          <w:rFonts w:ascii="Times New Roman" w:hAnsi="Times New Roman" w:cs="Times New Roman"/>
          <w:lang w:val="en-US"/>
        </w:rPr>
      </w:pPr>
      <w:hyperlink r:id="rId12" w:history="1">
        <w:r w:rsidR="00CA7A69" w:rsidRPr="00CA7A69">
          <w:rPr>
            <w:rFonts w:ascii="Times New Roman" w:hAnsi="Times New Roman" w:cs="Times New Roman"/>
            <w:lang w:val="en-US"/>
          </w:rPr>
          <w:t>http://graphics.cs.msu.ru</w:t>
        </w:r>
      </w:hyperlink>
      <w:r w:rsidR="00CA7A69" w:rsidRPr="00CA7A69">
        <w:rPr>
          <w:rFonts w:ascii="Times New Roman" w:hAnsi="Times New Roman" w:cs="Times New Roman"/>
          <w:lang w:val="en-US"/>
        </w:rPr>
        <w:t xml:space="preserve"> / courses/cg02b/library/index.html</w:t>
      </w:r>
    </w:p>
    <w:p w:rsidR="00CA7A69" w:rsidRPr="00CA7A69" w:rsidRDefault="00CA7A69" w:rsidP="004E40DF">
      <w:pPr>
        <w:pStyle w:val="a9"/>
        <w:numPr>
          <w:ilvl w:val="0"/>
          <w:numId w:val="25"/>
        </w:numPr>
        <w:tabs>
          <w:tab w:val="left" w:pos="851"/>
          <w:tab w:val="left" w:pos="993"/>
        </w:tabs>
        <w:ind w:left="0" w:firstLine="567"/>
        <w:jc w:val="both"/>
        <w:rPr>
          <w:rFonts w:ascii="Times New Roman" w:hAnsi="Times New Roman" w:cs="Times New Roman"/>
        </w:rPr>
      </w:pPr>
      <w:r w:rsidRPr="00CA7A69">
        <w:rPr>
          <w:rFonts w:ascii="Times New Roman" w:hAnsi="Times New Roman" w:cs="Times New Roman"/>
        </w:rPr>
        <w:t xml:space="preserve">Курс компьютерной графики Новосибирского Государстенного Техническгого Университета (НГТУ) </w:t>
      </w:r>
      <w:hyperlink r:id="rId13" w:history="1">
        <w:r w:rsidRPr="00CA7A69">
          <w:rPr>
            <w:rFonts w:ascii="Times New Roman" w:hAnsi="Times New Roman" w:cs="Times New Roman"/>
          </w:rPr>
          <w:t>http://ermak.cs.nstu.ru/kg_rivs/</w:t>
        </w:r>
      </w:hyperlink>
    </w:p>
    <w:p w:rsidR="00CA7A69" w:rsidRPr="003464EA" w:rsidRDefault="00CA7A69" w:rsidP="004E40DF">
      <w:pPr>
        <w:pStyle w:val="a9"/>
        <w:numPr>
          <w:ilvl w:val="0"/>
          <w:numId w:val="25"/>
        </w:numPr>
        <w:tabs>
          <w:tab w:val="left" w:pos="851"/>
          <w:tab w:val="left" w:pos="993"/>
        </w:tabs>
        <w:ind w:left="0" w:firstLine="567"/>
        <w:jc w:val="both"/>
        <w:rPr>
          <w:rFonts w:ascii="Times New Roman" w:hAnsi="Times New Roman" w:cs="Times New Roman"/>
          <w:lang w:val="en-US"/>
        </w:rPr>
      </w:pPr>
      <w:r w:rsidRPr="00CA7A69">
        <w:rPr>
          <w:rFonts w:ascii="Times New Roman" w:hAnsi="Times New Roman" w:cs="Times New Roman"/>
        </w:rPr>
        <w:t>Изучаем</w:t>
      </w:r>
      <w:r w:rsidRPr="003464EA">
        <w:rPr>
          <w:rFonts w:ascii="Times New Roman" w:hAnsi="Times New Roman" w:cs="Times New Roman"/>
          <w:lang w:val="en-US"/>
        </w:rPr>
        <w:t xml:space="preserve"> Flash </w:t>
      </w:r>
      <w:hyperlink r:id="rId14" w:history="1">
        <w:r w:rsidRPr="003464EA">
          <w:rPr>
            <w:rFonts w:ascii="Times New Roman" w:hAnsi="Times New Roman" w:cs="Times New Roman"/>
            <w:lang w:val="en-US"/>
          </w:rPr>
          <w:t>http://www.flashteacher.ru/</w:t>
        </w:r>
      </w:hyperlink>
    </w:p>
    <w:p w:rsidR="00CA7A69" w:rsidRPr="00CA7A69" w:rsidRDefault="00CA7A69" w:rsidP="004E40DF">
      <w:pPr>
        <w:pStyle w:val="a9"/>
        <w:numPr>
          <w:ilvl w:val="0"/>
          <w:numId w:val="25"/>
        </w:numPr>
        <w:tabs>
          <w:tab w:val="left" w:pos="851"/>
          <w:tab w:val="left" w:pos="993"/>
        </w:tabs>
        <w:ind w:left="0" w:firstLine="567"/>
        <w:jc w:val="both"/>
        <w:rPr>
          <w:rFonts w:ascii="Times New Roman" w:hAnsi="Times New Roman" w:cs="Times New Roman"/>
        </w:rPr>
      </w:pPr>
      <w:r w:rsidRPr="00CA7A69">
        <w:rPr>
          <w:rFonts w:ascii="Times New Roman" w:hAnsi="Times New Roman" w:cs="Times New Roman"/>
        </w:rPr>
        <w:t xml:space="preserve">Клуб «Флэшеров» </w:t>
      </w:r>
      <w:hyperlink r:id="rId15" w:history="1">
        <w:r w:rsidRPr="00CA7A69">
          <w:rPr>
            <w:rFonts w:ascii="Times New Roman" w:hAnsi="Times New Roman" w:cs="Times New Roman"/>
          </w:rPr>
          <w:t>http://www.flasher.ru/forum/</w:t>
        </w:r>
      </w:hyperlink>
    </w:p>
    <w:p w:rsidR="00CA7A69" w:rsidRPr="003464EA" w:rsidRDefault="00CA7A69" w:rsidP="004E40DF">
      <w:pPr>
        <w:pStyle w:val="a9"/>
        <w:numPr>
          <w:ilvl w:val="0"/>
          <w:numId w:val="25"/>
        </w:numPr>
        <w:tabs>
          <w:tab w:val="left" w:pos="851"/>
          <w:tab w:val="left" w:pos="993"/>
        </w:tabs>
        <w:ind w:left="0" w:firstLine="567"/>
        <w:jc w:val="both"/>
        <w:rPr>
          <w:rFonts w:ascii="Times New Roman" w:hAnsi="Times New Roman" w:cs="Times New Roman"/>
          <w:lang w:val="en-US"/>
        </w:rPr>
      </w:pPr>
      <w:r w:rsidRPr="003464EA">
        <w:rPr>
          <w:rFonts w:ascii="Times New Roman" w:hAnsi="Times New Roman" w:cs="Times New Roman"/>
          <w:lang w:val="en-US"/>
        </w:rPr>
        <w:t xml:space="preserve">FlashKit </w:t>
      </w:r>
      <w:hyperlink r:id="rId16" w:history="1">
        <w:r w:rsidRPr="003464EA">
          <w:rPr>
            <w:rFonts w:ascii="Times New Roman" w:hAnsi="Times New Roman" w:cs="Times New Roman"/>
            <w:lang w:val="en-US"/>
          </w:rPr>
          <w:t>http://www.flashkit.com/</w:t>
        </w:r>
      </w:hyperlink>
    </w:p>
    <w:p w:rsidR="00CA7A69" w:rsidRPr="00CA7A69" w:rsidRDefault="007228CF" w:rsidP="004E40DF">
      <w:pPr>
        <w:pStyle w:val="a9"/>
        <w:numPr>
          <w:ilvl w:val="0"/>
          <w:numId w:val="25"/>
        </w:numPr>
        <w:tabs>
          <w:tab w:val="left" w:pos="851"/>
          <w:tab w:val="left" w:pos="993"/>
        </w:tabs>
        <w:ind w:left="0" w:firstLine="567"/>
        <w:jc w:val="both"/>
        <w:rPr>
          <w:rFonts w:ascii="Times New Roman" w:hAnsi="Times New Roman" w:cs="Times New Roman"/>
        </w:rPr>
      </w:pPr>
      <w:hyperlink r:id="rId17" w:history="1">
        <w:r w:rsidR="00CA7A69" w:rsidRPr="00CA7A69">
          <w:rPr>
            <w:rFonts w:ascii="Times New Roman" w:hAnsi="Times New Roman" w:cs="Times New Roman"/>
          </w:rPr>
          <w:t>АнатомияAdobePhotoShop (www.psd.ru)</w:t>
        </w:r>
      </w:hyperlink>
    </w:p>
    <w:p w:rsidR="00CA7A69" w:rsidRPr="003464EA" w:rsidRDefault="00CA7A69" w:rsidP="004E40DF">
      <w:pPr>
        <w:pStyle w:val="a9"/>
        <w:numPr>
          <w:ilvl w:val="0"/>
          <w:numId w:val="25"/>
        </w:numPr>
        <w:tabs>
          <w:tab w:val="left" w:pos="851"/>
          <w:tab w:val="left" w:pos="993"/>
        </w:tabs>
        <w:ind w:left="0" w:firstLine="567"/>
        <w:jc w:val="both"/>
        <w:rPr>
          <w:rFonts w:ascii="Times New Roman" w:hAnsi="Times New Roman" w:cs="Times New Roman"/>
          <w:lang w:val="en-US"/>
        </w:rPr>
      </w:pPr>
      <w:r w:rsidRPr="003464EA">
        <w:rPr>
          <w:rFonts w:ascii="Times New Roman" w:hAnsi="Times New Roman" w:cs="Times New Roman"/>
          <w:lang w:val="en-US"/>
        </w:rPr>
        <w:t xml:space="preserve">Photoshop tutorials </w:t>
      </w:r>
      <w:hyperlink r:id="rId18" w:history="1">
        <w:r w:rsidRPr="003464EA">
          <w:rPr>
            <w:rFonts w:ascii="Times New Roman" w:hAnsi="Times New Roman" w:cs="Times New Roman"/>
            <w:lang w:val="en-US"/>
          </w:rPr>
          <w:t>http://photoshop.demiart.ru/</w:t>
        </w:r>
      </w:hyperlink>
    </w:p>
    <w:p w:rsidR="00CA7A69" w:rsidRPr="00CA7A69" w:rsidRDefault="00CA7A69" w:rsidP="004E40DF">
      <w:pPr>
        <w:pStyle w:val="a9"/>
        <w:numPr>
          <w:ilvl w:val="0"/>
          <w:numId w:val="25"/>
        </w:numPr>
        <w:tabs>
          <w:tab w:val="left" w:pos="851"/>
          <w:tab w:val="left" w:pos="993"/>
        </w:tabs>
        <w:ind w:left="0" w:firstLine="567"/>
        <w:jc w:val="both"/>
        <w:rPr>
          <w:rFonts w:ascii="Times New Roman" w:hAnsi="Times New Roman" w:cs="Times New Roman"/>
        </w:rPr>
      </w:pPr>
      <w:bookmarkStart w:id="4" w:name="bookmark40"/>
      <w:r w:rsidRPr="00CA7A69">
        <w:rPr>
          <w:rFonts w:ascii="Times New Roman" w:hAnsi="Times New Roman" w:cs="Times New Roman"/>
        </w:rPr>
        <w:t xml:space="preserve">Различные эффекты в Photoshop </w:t>
      </w:r>
      <w:hyperlink r:id="rId19" w:history="1">
        <w:r w:rsidRPr="00CA7A69">
          <w:rPr>
            <w:rFonts w:ascii="Times New Roman" w:hAnsi="Times New Roman" w:cs="Times New Roman"/>
          </w:rPr>
          <w:t>http://1ps.ru/photoshop/</w:t>
        </w:r>
        <w:bookmarkEnd w:id="4"/>
      </w:hyperlink>
    </w:p>
    <w:p w:rsidR="00C042E2" w:rsidRDefault="00CA7A69" w:rsidP="004E40DF">
      <w:pPr>
        <w:pStyle w:val="a9"/>
        <w:numPr>
          <w:ilvl w:val="0"/>
          <w:numId w:val="25"/>
        </w:numPr>
        <w:tabs>
          <w:tab w:val="left" w:pos="851"/>
          <w:tab w:val="left" w:pos="993"/>
        </w:tabs>
        <w:ind w:left="0" w:firstLine="567"/>
        <w:jc w:val="both"/>
        <w:rPr>
          <w:rFonts w:ascii="Times New Roman" w:hAnsi="Times New Roman" w:cs="Times New Roman"/>
        </w:rPr>
      </w:pPr>
      <w:r w:rsidRPr="00CA7A69">
        <w:rPr>
          <w:rFonts w:ascii="Times New Roman" w:hAnsi="Times New Roman" w:cs="Times New Roman"/>
        </w:rPr>
        <w:lastRenderedPageBreak/>
        <w:t>Школа Photosho</w:t>
      </w:r>
      <w:hyperlink r:id="rId20" w:history="1">
        <w:r w:rsidRPr="00CA7A69">
          <w:rPr>
            <w:rFonts w:ascii="Times New Roman" w:hAnsi="Times New Roman" w:cs="Times New Roman"/>
          </w:rPr>
          <w:t>phttp://www.photoshopschool.ru/</w:t>
        </w:r>
      </w:hyperlink>
    </w:p>
    <w:p w:rsidR="00A66FCD" w:rsidRPr="00CA7A69" w:rsidRDefault="00A66FCD" w:rsidP="00A66FCD">
      <w:pPr>
        <w:pStyle w:val="a9"/>
        <w:tabs>
          <w:tab w:val="left" w:pos="851"/>
          <w:tab w:val="left" w:pos="993"/>
        </w:tabs>
        <w:ind w:left="567"/>
        <w:jc w:val="both"/>
        <w:rPr>
          <w:rFonts w:ascii="Times New Roman" w:hAnsi="Times New Roman" w:cs="Times New Roman"/>
        </w:rPr>
      </w:pPr>
    </w:p>
    <w:p w:rsidR="00A7315B" w:rsidRDefault="00A7315B" w:rsidP="00A7315B">
      <w:pPr>
        <w:shd w:val="clear" w:color="auto" w:fill="FFFFFF"/>
        <w:ind w:left="720"/>
        <w:rPr>
          <w:rFonts w:ascii="yandex-sans" w:hAnsi="yandex-sans" w:cs="Times New Roman"/>
          <w:b/>
          <w:sz w:val="23"/>
          <w:szCs w:val="23"/>
        </w:rPr>
      </w:pPr>
      <w:r w:rsidRPr="00A7315B">
        <w:rPr>
          <w:rFonts w:ascii="yandex-sans" w:hAnsi="yandex-sans" w:cs="Times New Roman"/>
          <w:b/>
          <w:sz w:val="23"/>
          <w:szCs w:val="23"/>
        </w:rPr>
        <w:t xml:space="preserve">Виды самостоятельной работы </w:t>
      </w:r>
    </w:p>
    <w:p w:rsidR="00A66FCD" w:rsidRPr="00A7315B" w:rsidRDefault="00A66FCD" w:rsidP="00A7315B">
      <w:pPr>
        <w:shd w:val="clear" w:color="auto" w:fill="FFFFFF"/>
        <w:ind w:left="720"/>
        <w:rPr>
          <w:rFonts w:ascii="yandex-sans" w:hAnsi="yandex-sans" w:cs="Times New Roman"/>
          <w:b/>
          <w:sz w:val="23"/>
          <w:szCs w:val="23"/>
        </w:rPr>
      </w:pPr>
    </w:p>
    <w:p w:rsidR="00A7315B" w:rsidRPr="00A7315B" w:rsidRDefault="00A7315B" w:rsidP="00A7315B">
      <w:pPr>
        <w:shd w:val="clear" w:color="auto" w:fill="FFFFFF"/>
        <w:ind w:left="720"/>
        <w:rPr>
          <w:rFonts w:ascii="yandex-sans" w:hAnsi="yandex-sans" w:cs="Times New Roman"/>
          <w:sz w:val="23"/>
          <w:szCs w:val="23"/>
        </w:rPr>
      </w:pPr>
      <w:r w:rsidRPr="00A7315B">
        <w:rPr>
          <w:rFonts w:ascii="yandex-sans" w:hAnsi="yandex-sans" w:cs="Times New Roman"/>
          <w:sz w:val="23"/>
          <w:szCs w:val="23"/>
        </w:rPr>
        <w:t>Изучение литературы, конспектирование</w:t>
      </w:r>
    </w:p>
    <w:p w:rsidR="00A7315B" w:rsidRPr="00A7315B" w:rsidRDefault="00A7315B" w:rsidP="00A7315B">
      <w:pPr>
        <w:shd w:val="clear" w:color="auto" w:fill="FFFFFF"/>
        <w:ind w:left="720"/>
        <w:rPr>
          <w:rFonts w:ascii="yandex-sans" w:hAnsi="yandex-sans" w:cs="Times New Roman"/>
          <w:sz w:val="23"/>
          <w:szCs w:val="23"/>
        </w:rPr>
      </w:pPr>
      <w:r w:rsidRPr="00A7315B">
        <w:rPr>
          <w:rFonts w:ascii="yandex-sans" w:hAnsi="yandex-sans" w:cs="Times New Roman"/>
          <w:sz w:val="23"/>
          <w:szCs w:val="23"/>
        </w:rPr>
        <w:t>Аннотирование</w:t>
      </w:r>
    </w:p>
    <w:p w:rsidR="00A7315B" w:rsidRPr="00A7315B" w:rsidRDefault="00A7315B" w:rsidP="00A7315B">
      <w:pPr>
        <w:shd w:val="clear" w:color="auto" w:fill="FFFFFF"/>
        <w:ind w:left="720"/>
        <w:rPr>
          <w:rFonts w:ascii="yandex-sans" w:hAnsi="yandex-sans" w:cs="Times New Roman"/>
          <w:sz w:val="23"/>
          <w:szCs w:val="23"/>
        </w:rPr>
      </w:pPr>
      <w:r w:rsidRPr="00A7315B">
        <w:rPr>
          <w:rFonts w:ascii="yandex-sans" w:hAnsi="yandex-sans" w:cs="Times New Roman"/>
          <w:sz w:val="23"/>
          <w:szCs w:val="23"/>
        </w:rPr>
        <w:t>Реферирование литературы</w:t>
      </w:r>
    </w:p>
    <w:p w:rsidR="00A7315B" w:rsidRPr="00A7315B" w:rsidRDefault="00A7315B" w:rsidP="00A7315B">
      <w:pPr>
        <w:shd w:val="clear" w:color="auto" w:fill="FFFFFF"/>
        <w:ind w:left="720"/>
        <w:rPr>
          <w:rFonts w:ascii="yandex-sans" w:hAnsi="yandex-sans" w:cs="Times New Roman"/>
          <w:sz w:val="23"/>
          <w:szCs w:val="23"/>
        </w:rPr>
      </w:pPr>
      <w:r w:rsidRPr="00A7315B">
        <w:rPr>
          <w:rFonts w:ascii="yandex-sans" w:hAnsi="yandex-sans" w:cs="Times New Roman"/>
          <w:sz w:val="23"/>
          <w:szCs w:val="23"/>
        </w:rPr>
        <w:t>Работа со справочными материалами</w:t>
      </w:r>
    </w:p>
    <w:p w:rsidR="00A7315B" w:rsidRPr="00A7315B" w:rsidRDefault="00A7315B" w:rsidP="00A7315B">
      <w:pPr>
        <w:shd w:val="clear" w:color="auto" w:fill="FFFFFF"/>
        <w:ind w:left="720"/>
        <w:rPr>
          <w:rFonts w:ascii="yandex-sans" w:hAnsi="yandex-sans" w:cs="Times New Roman"/>
          <w:sz w:val="23"/>
          <w:szCs w:val="23"/>
        </w:rPr>
      </w:pPr>
      <w:r w:rsidRPr="00A7315B">
        <w:rPr>
          <w:rFonts w:ascii="yandex-sans" w:hAnsi="yandex-sans" w:cs="Times New Roman"/>
          <w:sz w:val="23"/>
          <w:szCs w:val="23"/>
        </w:rPr>
        <w:t>Работа с Интернет-ресурсами</w:t>
      </w:r>
    </w:p>
    <w:p w:rsidR="00A7315B" w:rsidRPr="00A7315B" w:rsidRDefault="00A7315B" w:rsidP="00A7315B">
      <w:pPr>
        <w:shd w:val="clear" w:color="auto" w:fill="FFFFFF"/>
        <w:ind w:left="720"/>
        <w:rPr>
          <w:rFonts w:ascii="yandex-sans" w:hAnsi="yandex-sans" w:cs="Times New Roman"/>
          <w:sz w:val="23"/>
          <w:szCs w:val="23"/>
        </w:rPr>
      </w:pPr>
      <w:r w:rsidRPr="00A7315B">
        <w:rPr>
          <w:rFonts w:ascii="yandex-sans" w:hAnsi="yandex-sans" w:cs="Times New Roman"/>
          <w:sz w:val="23"/>
          <w:szCs w:val="23"/>
        </w:rPr>
        <w:t>Использование ИКТ-технологий</w:t>
      </w:r>
    </w:p>
    <w:p w:rsidR="00A7315B" w:rsidRPr="00A7315B" w:rsidRDefault="00A7315B" w:rsidP="00A7315B">
      <w:pPr>
        <w:shd w:val="clear" w:color="auto" w:fill="FFFFFF"/>
        <w:ind w:left="720"/>
        <w:rPr>
          <w:rFonts w:ascii="yandex-sans" w:hAnsi="yandex-sans" w:cs="Times New Roman"/>
          <w:sz w:val="23"/>
          <w:szCs w:val="23"/>
        </w:rPr>
      </w:pPr>
      <w:r w:rsidRPr="00A7315B">
        <w:rPr>
          <w:rFonts w:ascii="yandex-sans" w:hAnsi="yandex-sans" w:cs="Times New Roman"/>
          <w:sz w:val="23"/>
          <w:szCs w:val="23"/>
        </w:rPr>
        <w:t>Подготовка эссе, презентаций</w:t>
      </w:r>
    </w:p>
    <w:p w:rsidR="00A7315B" w:rsidRPr="00A7315B" w:rsidRDefault="00A7315B" w:rsidP="00A7315B">
      <w:pPr>
        <w:shd w:val="clear" w:color="auto" w:fill="FFFFFF"/>
        <w:ind w:left="720"/>
        <w:rPr>
          <w:rFonts w:ascii="yandex-sans" w:hAnsi="yandex-sans" w:cs="Times New Roman"/>
          <w:sz w:val="23"/>
          <w:szCs w:val="23"/>
        </w:rPr>
      </w:pPr>
      <w:r w:rsidRPr="00A7315B">
        <w:rPr>
          <w:rFonts w:ascii="yandex-sans" w:hAnsi="yandex-sans" w:cs="Times New Roman"/>
          <w:sz w:val="23"/>
          <w:szCs w:val="23"/>
        </w:rPr>
        <w:t>Индивидуальные творческие задания</w:t>
      </w:r>
    </w:p>
    <w:p w:rsidR="00A7315B" w:rsidRPr="00A7315B" w:rsidRDefault="00A7315B" w:rsidP="00A7315B">
      <w:pPr>
        <w:shd w:val="clear" w:color="auto" w:fill="FFFFFF"/>
        <w:ind w:left="720"/>
        <w:rPr>
          <w:rFonts w:ascii="yandex-sans" w:hAnsi="yandex-sans" w:cs="Times New Roman"/>
          <w:sz w:val="23"/>
          <w:szCs w:val="23"/>
        </w:rPr>
      </w:pPr>
      <w:r w:rsidRPr="00A7315B">
        <w:rPr>
          <w:rFonts w:ascii="yandex-sans" w:hAnsi="yandex-sans" w:cs="Times New Roman"/>
          <w:sz w:val="23"/>
          <w:szCs w:val="23"/>
        </w:rPr>
        <w:t>Подготовка к экзамену (зачету)</w:t>
      </w:r>
    </w:p>
    <w:p w:rsidR="009E39B8" w:rsidRPr="00CA186A" w:rsidRDefault="009E39B8" w:rsidP="00783A91">
      <w:pPr>
        <w:pStyle w:val="61"/>
        <w:shd w:val="clear" w:color="auto" w:fill="auto"/>
        <w:tabs>
          <w:tab w:val="left" w:pos="851"/>
        </w:tabs>
        <w:spacing w:before="0" w:line="307" w:lineRule="exact"/>
        <w:ind w:left="567" w:firstLine="0"/>
        <w:jc w:val="both"/>
        <w:rPr>
          <w:rFonts w:ascii="Times New Roman" w:hAnsi="Times New Roman" w:cs="Times New Roman"/>
          <w:color w:val="000000"/>
          <w:sz w:val="24"/>
          <w:szCs w:val="24"/>
          <w:shd w:val="clear" w:color="auto" w:fill="FCFCFC"/>
        </w:rPr>
      </w:pPr>
    </w:p>
    <w:p w:rsidR="00446E62" w:rsidRPr="000F6BBC" w:rsidRDefault="00414FBA" w:rsidP="0091341C">
      <w:pPr>
        <w:pStyle w:val="a9"/>
        <w:numPr>
          <w:ilvl w:val="0"/>
          <w:numId w:val="1"/>
        </w:numPr>
        <w:tabs>
          <w:tab w:val="left" w:pos="993"/>
        </w:tabs>
        <w:ind w:hanging="153"/>
        <w:jc w:val="both"/>
        <w:rPr>
          <w:rFonts w:ascii="Times New Roman" w:hAnsi="Times New Roman" w:cs="Times New Roman"/>
          <w:b/>
          <w:i/>
        </w:rPr>
      </w:pPr>
      <w:r w:rsidRPr="000F6BBC">
        <w:rPr>
          <w:rFonts w:ascii="Times New Roman" w:hAnsi="Times New Roman" w:cs="Times New Roman"/>
          <w:b/>
          <w:i/>
        </w:rPr>
        <w:t>Фонд оценочных средств для проведения промежуточной аттестации обучающихся по дисциплине (модулю)</w:t>
      </w:r>
    </w:p>
    <w:p w:rsidR="00E05591" w:rsidRPr="000F6BBC" w:rsidRDefault="00E05591" w:rsidP="00E05591">
      <w:pPr>
        <w:pStyle w:val="a9"/>
        <w:jc w:val="both"/>
        <w:rPr>
          <w:rFonts w:ascii="Times New Roman" w:hAnsi="Times New Roman" w:cs="Times New Roman"/>
          <w:b/>
          <w:i/>
        </w:rPr>
      </w:pPr>
    </w:p>
    <w:p w:rsidR="000B0721" w:rsidRPr="000B0721" w:rsidRDefault="000B0721" w:rsidP="000B0721">
      <w:pPr>
        <w:pStyle w:val="a9"/>
        <w:ind w:left="0" w:firstLine="567"/>
        <w:jc w:val="both"/>
        <w:rPr>
          <w:rFonts w:ascii="Times New Roman" w:hAnsi="Times New Roman" w:cs="Times New Roman"/>
        </w:rPr>
      </w:pPr>
      <w:r w:rsidRPr="000B0721">
        <w:rPr>
          <w:rFonts w:ascii="Times New Roman" w:hAnsi="Times New Roman" w:cs="Times New Roman"/>
        </w:rPr>
        <w:t>Предусмотрены  следующие виды контроля качества освоения конкретной дисциплины:</w:t>
      </w:r>
    </w:p>
    <w:p w:rsidR="000B0721" w:rsidRPr="000B0721" w:rsidRDefault="000B0721" w:rsidP="000B0721">
      <w:pPr>
        <w:pStyle w:val="a9"/>
        <w:ind w:left="0" w:firstLine="567"/>
        <w:rPr>
          <w:rFonts w:ascii="Times New Roman" w:hAnsi="Times New Roman" w:cs="Times New Roman"/>
        </w:rPr>
      </w:pPr>
      <w:r w:rsidRPr="000B0721">
        <w:rPr>
          <w:rFonts w:ascii="Times New Roman" w:hAnsi="Times New Roman" w:cs="Times New Roman"/>
        </w:rPr>
        <w:t>- текущий контроль успеваемости</w:t>
      </w:r>
    </w:p>
    <w:p w:rsidR="000B0721" w:rsidRPr="000B0721" w:rsidRDefault="000B0721" w:rsidP="000B0721">
      <w:pPr>
        <w:pStyle w:val="a9"/>
        <w:ind w:left="0" w:firstLine="567"/>
        <w:rPr>
          <w:rFonts w:ascii="Times New Roman" w:hAnsi="Times New Roman" w:cs="Times New Roman"/>
        </w:rPr>
      </w:pPr>
      <w:r w:rsidRPr="000B0721">
        <w:rPr>
          <w:rFonts w:ascii="Times New Roman" w:hAnsi="Times New Roman" w:cs="Times New Roman"/>
        </w:rPr>
        <w:t>- промежуточная аттестацияобучающихся по дисциплине</w:t>
      </w:r>
    </w:p>
    <w:p w:rsidR="000B0721" w:rsidRPr="000B0721" w:rsidRDefault="000B0721" w:rsidP="000B0721">
      <w:pPr>
        <w:pStyle w:val="a9"/>
        <w:ind w:left="0" w:firstLine="567"/>
        <w:rPr>
          <w:rFonts w:ascii="Times New Roman" w:hAnsi="Times New Roman" w:cs="Times New Roman"/>
        </w:rPr>
      </w:pPr>
    </w:p>
    <w:p w:rsidR="000B0721" w:rsidRPr="000B0721" w:rsidRDefault="000B0721" w:rsidP="000B0721">
      <w:pPr>
        <w:ind w:firstLine="567"/>
        <w:jc w:val="both"/>
        <w:rPr>
          <w:rFonts w:ascii="Times New Roman" w:hAnsi="Times New Roman" w:cs="Times New Roman"/>
        </w:rPr>
      </w:pPr>
      <w:r w:rsidRPr="000B0721">
        <w:rPr>
          <w:rFonts w:ascii="Times New Roman" w:hAnsi="Times New Roman" w:cs="Times New Roman"/>
        </w:rPr>
        <w:t xml:space="preserve">Фонд оценочных средств для проведения промежуточной аттестации обучающихся по дисциплине оформлен в </w:t>
      </w:r>
      <w:r w:rsidRPr="000B0721">
        <w:rPr>
          <w:rFonts w:ascii="Times New Roman" w:hAnsi="Times New Roman" w:cs="Times New Roman"/>
          <w:b/>
        </w:rPr>
        <w:t>ПРИЛОЖЕНИИ</w:t>
      </w:r>
      <w:r w:rsidRPr="000B0721">
        <w:rPr>
          <w:rFonts w:ascii="Times New Roman" w:hAnsi="Times New Roman" w:cs="Times New Roman"/>
        </w:rPr>
        <w:t xml:space="preserve"> к РАБОЧЕЙ ПРОГРАММЕ ДИСЦИПЛИНЫ</w:t>
      </w:r>
    </w:p>
    <w:p w:rsidR="000B0721" w:rsidRPr="000B0721" w:rsidRDefault="000B0721" w:rsidP="000B0721">
      <w:pPr>
        <w:pStyle w:val="a9"/>
        <w:ind w:left="0" w:firstLine="567"/>
        <w:rPr>
          <w:rFonts w:ascii="Times New Roman" w:hAnsi="Times New Roman" w:cs="Times New Roman"/>
        </w:rPr>
      </w:pPr>
    </w:p>
    <w:p w:rsidR="00C37266" w:rsidRPr="000F6BBC" w:rsidRDefault="00C37266" w:rsidP="0091341C">
      <w:pPr>
        <w:pStyle w:val="a9"/>
        <w:ind w:left="567"/>
        <w:jc w:val="both"/>
        <w:rPr>
          <w:rFonts w:ascii="Times New Roman" w:hAnsi="Times New Roman" w:cs="Times New Roman"/>
          <w:i/>
        </w:rPr>
      </w:pPr>
      <w:r w:rsidRPr="000F6BBC">
        <w:rPr>
          <w:rFonts w:ascii="Times New Roman" w:hAnsi="Times New Roman" w:cs="Times New Roman"/>
          <w:i/>
        </w:rPr>
        <w:t>6.1</w:t>
      </w:r>
      <w:r w:rsidR="009134D5" w:rsidRPr="000F6BBC">
        <w:rPr>
          <w:rFonts w:ascii="Times New Roman" w:hAnsi="Times New Roman" w:cs="Times New Roman"/>
          <w:i/>
        </w:rPr>
        <w:t>.</w:t>
      </w:r>
      <w:r w:rsidRPr="000F6BBC">
        <w:rPr>
          <w:rFonts w:ascii="Times New Roman" w:hAnsi="Times New Roman" w:cs="Times New Roman"/>
          <w:i/>
        </w:rPr>
        <w:t xml:space="preserve"> Паспорт фонда оценочных средств </w:t>
      </w:r>
      <w:r w:rsidR="009E0041" w:rsidRPr="000F6BBC">
        <w:rPr>
          <w:rFonts w:ascii="Times New Roman" w:hAnsi="Times New Roman" w:cs="Times New Roman"/>
          <w:i/>
        </w:rPr>
        <w:t xml:space="preserve">для проведения текущей аттестации </w:t>
      </w:r>
      <w:r w:rsidRPr="000F6BBC">
        <w:rPr>
          <w:rFonts w:ascii="Times New Roman" w:hAnsi="Times New Roman" w:cs="Times New Roman"/>
          <w:i/>
        </w:rPr>
        <w:t>по дисциплине (модулю)</w:t>
      </w:r>
    </w:p>
    <w:p w:rsidR="00AA1A79" w:rsidRPr="000F6BBC" w:rsidRDefault="00AA1A79" w:rsidP="0091341C">
      <w:pPr>
        <w:pStyle w:val="a9"/>
        <w:ind w:left="567"/>
        <w:jc w:val="both"/>
        <w:rPr>
          <w:rFonts w:ascii="Times New Roman" w:hAnsi="Times New Roman" w:cs="Times New Roman"/>
          <w:i/>
        </w:rPr>
      </w:pPr>
    </w:p>
    <w:tbl>
      <w:tblPr>
        <w:tblStyle w:val="a8"/>
        <w:tblW w:w="9497" w:type="dxa"/>
        <w:tblInd w:w="250" w:type="dxa"/>
        <w:tblLayout w:type="fixed"/>
        <w:tblLook w:val="04A0" w:firstRow="1" w:lastRow="0" w:firstColumn="1" w:lastColumn="0" w:noHBand="0" w:noVBand="1"/>
      </w:tblPr>
      <w:tblGrid>
        <w:gridCol w:w="709"/>
        <w:gridCol w:w="2551"/>
        <w:gridCol w:w="1418"/>
        <w:gridCol w:w="4819"/>
      </w:tblGrid>
      <w:tr w:rsidR="00AA1A79" w:rsidRPr="000F6BBC" w:rsidTr="00743C6A">
        <w:tc>
          <w:tcPr>
            <w:tcW w:w="709" w:type="dxa"/>
          </w:tcPr>
          <w:p w:rsidR="00AA1A79" w:rsidRPr="000F6BBC" w:rsidRDefault="00AA1A79" w:rsidP="00743C6A">
            <w:pPr>
              <w:pStyle w:val="a9"/>
              <w:ind w:left="0"/>
              <w:jc w:val="center"/>
              <w:rPr>
                <w:rFonts w:ascii="Times New Roman" w:hAnsi="Times New Roman" w:cs="Times New Roman"/>
                <w:b/>
              </w:rPr>
            </w:pPr>
            <w:r w:rsidRPr="000F6BBC">
              <w:rPr>
                <w:rFonts w:ascii="Times New Roman" w:hAnsi="Times New Roman" w:cs="Times New Roman"/>
                <w:b/>
              </w:rPr>
              <w:t>№ п/п</w:t>
            </w:r>
          </w:p>
        </w:tc>
        <w:tc>
          <w:tcPr>
            <w:tcW w:w="2551" w:type="dxa"/>
          </w:tcPr>
          <w:p w:rsidR="00AA1A79" w:rsidRPr="000F6BBC" w:rsidRDefault="00AA1A79" w:rsidP="00743C6A">
            <w:pPr>
              <w:pStyle w:val="a9"/>
              <w:ind w:left="0"/>
              <w:jc w:val="center"/>
              <w:rPr>
                <w:rFonts w:ascii="Times New Roman" w:hAnsi="Times New Roman" w:cs="Times New Roman"/>
                <w:b/>
              </w:rPr>
            </w:pPr>
            <w:r w:rsidRPr="000F6BBC">
              <w:rPr>
                <w:rFonts w:ascii="Times New Roman" w:hAnsi="Times New Roman" w:cs="Times New Roman"/>
                <w:b/>
              </w:rPr>
              <w:t>Контролируемые разделы (темы)</w:t>
            </w:r>
          </w:p>
        </w:tc>
        <w:tc>
          <w:tcPr>
            <w:tcW w:w="1418" w:type="dxa"/>
          </w:tcPr>
          <w:p w:rsidR="00AA1A79" w:rsidRPr="000F6BBC" w:rsidRDefault="00AA1A79" w:rsidP="00743C6A">
            <w:pPr>
              <w:pStyle w:val="a9"/>
              <w:ind w:left="0"/>
              <w:jc w:val="center"/>
              <w:rPr>
                <w:rFonts w:ascii="Times New Roman" w:hAnsi="Times New Roman" w:cs="Times New Roman"/>
                <w:b/>
              </w:rPr>
            </w:pPr>
            <w:r w:rsidRPr="000F6BBC">
              <w:rPr>
                <w:rFonts w:ascii="Times New Roman" w:hAnsi="Times New Roman" w:cs="Times New Roman"/>
                <w:b/>
              </w:rPr>
              <w:t>Код контроли-руемойкомпетен-ции</w:t>
            </w:r>
          </w:p>
        </w:tc>
        <w:tc>
          <w:tcPr>
            <w:tcW w:w="4819" w:type="dxa"/>
          </w:tcPr>
          <w:p w:rsidR="00AA1A79" w:rsidRPr="000F6BBC" w:rsidRDefault="009134D5" w:rsidP="009134D5">
            <w:pPr>
              <w:pStyle w:val="a9"/>
              <w:ind w:left="0"/>
              <w:rPr>
                <w:rFonts w:ascii="Times New Roman" w:hAnsi="Times New Roman" w:cs="Times New Roman"/>
                <w:b/>
              </w:rPr>
            </w:pPr>
            <w:r w:rsidRPr="000F6BBC">
              <w:rPr>
                <w:rFonts w:ascii="Times New Roman" w:hAnsi="Times New Roman" w:cs="Times New Roman"/>
                <w:b/>
              </w:rPr>
              <w:t>Формы текущего контроля</w:t>
            </w:r>
          </w:p>
        </w:tc>
      </w:tr>
      <w:tr w:rsidR="00476ECF" w:rsidRPr="000F6BBC" w:rsidTr="00743C6A">
        <w:tc>
          <w:tcPr>
            <w:tcW w:w="709" w:type="dxa"/>
          </w:tcPr>
          <w:p w:rsidR="00476ECF" w:rsidRPr="000F6BBC" w:rsidRDefault="00476ECF" w:rsidP="00CA1B7D">
            <w:pPr>
              <w:pStyle w:val="a9"/>
              <w:numPr>
                <w:ilvl w:val="0"/>
                <w:numId w:val="4"/>
              </w:numPr>
              <w:ind w:right="305"/>
              <w:rPr>
                <w:rFonts w:ascii="Times New Roman" w:hAnsi="Times New Roman" w:cs="Times New Roman"/>
              </w:rPr>
            </w:pPr>
          </w:p>
        </w:tc>
        <w:tc>
          <w:tcPr>
            <w:tcW w:w="2551" w:type="dxa"/>
          </w:tcPr>
          <w:p w:rsidR="00476ECF" w:rsidRPr="00862E5C" w:rsidRDefault="00476ECF" w:rsidP="00B938CA">
            <w:pPr>
              <w:rPr>
                <w:rFonts w:ascii="Times New Roman" w:hAnsi="Times New Roman" w:cs="Times New Roman"/>
              </w:rPr>
            </w:pPr>
            <w:r w:rsidRPr="00862E5C">
              <w:rPr>
                <w:rFonts w:ascii="Times New Roman" w:hAnsi="Times New Roman" w:cs="Times New Roman"/>
              </w:rPr>
              <w:t>Основные понятия графической информации и мультимедийных технологий. Органы чувств и виды информации</w:t>
            </w:r>
          </w:p>
        </w:tc>
        <w:tc>
          <w:tcPr>
            <w:tcW w:w="1418" w:type="dxa"/>
          </w:tcPr>
          <w:p w:rsidR="00476ECF" w:rsidRPr="000F6BBC" w:rsidRDefault="000D7ACA" w:rsidP="00995F78">
            <w:pPr>
              <w:pStyle w:val="a9"/>
              <w:ind w:left="0"/>
              <w:jc w:val="both"/>
              <w:rPr>
                <w:rFonts w:ascii="Times New Roman" w:hAnsi="Times New Roman" w:cs="Times New Roman"/>
              </w:rPr>
            </w:pPr>
            <w:r>
              <w:rPr>
                <w:rFonts w:ascii="Times New Roman" w:hAnsi="Times New Roman" w:cs="Times New Roman"/>
              </w:rPr>
              <w:t>ОПК-3</w:t>
            </w:r>
          </w:p>
        </w:tc>
        <w:tc>
          <w:tcPr>
            <w:tcW w:w="4819" w:type="dxa"/>
          </w:tcPr>
          <w:p w:rsidR="00476ECF" w:rsidRPr="000B0721" w:rsidRDefault="000B0721" w:rsidP="000B0721">
            <w:pPr>
              <w:pStyle w:val="a9"/>
              <w:ind w:left="0"/>
              <w:rPr>
                <w:rFonts w:ascii="Times New Roman" w:hAnsi="Times New Roman" w:cs="Times New Roman"/>
              </w:rPr>
            </w:pPr>
            <w:r>
              <w:rPr>
                <w:rFonts w:ascii="Times New Roman" w:hAnsi="Times New Roman" w:cs="Times New Roman"/>
              </w:rPr>
              <w:t>Практические задания, проблемно-аналитические задания</w:t>
            </w:r>
            <w:r w:rsidRPr="000B0721">
              <w:rPr>
                <w:rFonts w:ascii="Times New Roman" w:hAnsi="Times New Roman" w:cs="Times New Roman"/>
              </w:rPr>
              <w:t xml:space="preserve">, информационные проекты, рефераты, </w:t>
            </w:r>
            <w:r>
              <w:rPr>
                <w:rFonts w:ascii="Times New Roman" w:hAnsi="Times New Roman" w:cs="Times New Roman"/>
              </w:rPr>
              <w:t xml:space="preserve">текущее </w:t>
            </w:r>
            <w:r w:rsidRPr="000B0721">
              <w:rPr>
                <w:rFonts w:ascii="Times New Roman" w:hAnsi="Times New Roman" w:cs="Times New Roman"/>
              </w:rPr>
              <w:t>тестирование</w:t>
            </w:r>
          </w:p>
        </w:tc>
      </w:tr>
      <w:tr w:rsidR="00476ECF" w:rsidRPr="000F6BBC" w:rsidTr="00743C6A">
        <w:tc>
          <w:tcPr>
            <w:tcW w:w="709" w:type="dxa"/>
          </w:tcPr>
          <w:p w:rsidR="00476ECF" w:rsidRPr="000F6BBC" w:rsidRDefault="00476ECF" w:rsidP="00CA1B7D">
            <w:pPr>
              <w:pStyle w:val="a9"/>
              <w:numPr>
                <w:ilvl w:val="0"/>
                <w:numId w:val="4"/>
              </w:numPr>
              <w:ind w:right="305"/>
              <w:rPr>
                <w:rFonts w:ascii="Times New Roman" w:hAnsi="Times New Roman" w:cs="Times New Roman"/>
              </w:rPr>
            </w:pPr>
          </w:p>
        </w:tc>
        <w:tc>
          <w:tcPr>
            <w:tcW w:w="2551" w:type="dxa"/>
          </w:tcPr>
          <w:p w:rsidR="00476ECF" w:rsidRPr="00A66492" w:rsidRDefault="00476ECF" w:rsidP="00B938CA">
            <w:pPr>
              <w:rPr>
                <w:rFonts w:ascii="Times New Roman" w:hAnsi="Times New Roman" w:cs="Times New Roman"/>
              </w:rPr>
            </w:pPr>
            <w:r w:rsidRPr="00A66492">
              <w:rPr>
                <w:rFonts w:ascii="Times New Roman" w:hAnsi="Times New Roman" w:cs="Times New Roman"/>
              </w:rPr>
              <w:t>Характеристика, возможности и области применения мультимедийных приложений</w:t>
            </w:r>
          </w:p>
        </w:tc>
        <w:tc>
          <w:tcPr>
            <w:tcW w:w="1418" w:type="dxa"/>
          </w:tcPr>
          <w:p w:rsidR="00476ECF" w:rsidRPr="000F6BBC" w:rsidRDefault="000D7ACA" w:rsidP="00476ECF">
            <w:pPr>
              <w:pStyle w:val="a9"/>
              <w:ind w:left="0"/>
              <w:jc w:val="both"/>
              <w:rPr>
                <w:rFonts w:ascii="Times New Roman" w:hAnsi="Times New Roman" w:cs="Times New Roman"/>
              </w:rPr>
            </w:pPr>
            <w:r>
              <w:rPr>
                <w:rFonts w:ascii="Times New Roman" w:hAnsi="Times New Roman" w:cs="Times New Roman"/>
              </w:rPr>
              <w:t>ОПК-3</w:t>
            </w:r>
          </w:p>
        </w:tc>
        <w:tc>
          <w:tcPr>
            <w:tcW w:w="4819" w:type="dxa"/>
          </w:tcPr>
          <w:p w:rsidR="00476ECF" w:rsidRPr="000F6BBC" w:rsidRDefault="000B0721" w:rsidP="00743C6A">
            <w:pPr>
              <w:pStyle w:val="a9"/>
              <w:ind w:left="0"/>
              <w:rPr>
                <w:rFonts w:ascii="Times New Roman" w:hAnsi="Times New Roman" w:cs="Times New Roman"/>
              </w:rPr>
            </w:pPr>
            <w:r>
              <w:rPr>
                <w:rFonts w:ascii="Times New Roman" w:hAnsi="Times New Roman" w:cs="Times New Roman"/>
              </w:rPr>
              <w:t>Практические задания, проблемно-аналитические задания</w:t>
            </w:r>
            <w:r w:rsidRPr="000B0721">
              <w:rPr>
                <w:rFonts w:ascii="Times New Roman" w:hAnsi="Times New Roman" w:cs="Times New Roman"/>
              </w:rPr>
              <w:t xml:space="preserve">, информационные проекты, рефераты, </w:t>
            </w:r>
            <w:r>
              <w:rPr>
                <w:rFonts w:ascii="Times New Roman" w:hAnsi="Times New Roman" w:cs="Times New Roman"/>
              </w:rPr>
              <w:t xml:space="preserve">текущее </w:t>
            </w:r>
            <w:r w:rsidRPr="000B0721">
              <w:rPr>
                <w:rFonts w:ascii="Times New Roman" w:hAnsi="Times New Roman" w:cs="Times New Roman"/>
              </w:rPr>
              <w:t>тестирование</w:t>
            </w:r>
          </w:p>
        </w:tc>
      </w:tr>
      <w:tr w:rsidR="00476ECF" w:rsidRPr="000F6BBC" w:rsidTr="00743C6A">
        <w:tc>
          <w:tcPr>
            <w:tcW w:w="709" w:type="dxa"/>
          </w:tcPr>
          <w:p w:rsidR="00476ECF" w:rsidRPr="000F6BBC" w:rsidRDefault="00476ECF" w:rsidP="00CA1B7D">
            <w:pPr>
              <w:pStyle w:val="a9"/>
              <w:numPr>
                <w:ilvl w:val="0"/>
                <w:numId w:val="4"/>
              </w:numPr>
              <w:ind w:right="305"/>
              <w:rPr>
                <w:rFonts w:ascii="Times New Roman" w:hAnsi="Times New Roman" w:cs="Times New Roman"/>
              </w:rPr>
            </w:pPr>
          </w:p>
        </w:tc>
        <w:tc>
          <w:tcPr>
            <w:tcW w:w="2551" w:type="dxa"/>
          </w:tcPr>
          <w:p w:rsidR="00476ECF" w:rsidRPr="00A66492" w:rsidRDefault="00476ECF" w:rsidP="00B938CA">
            <w:pPr>
              <w:rPr>
                <w:rFonts w:ascii="Times New Roman" w:hAnsi="Times New Roman" w:cs="Times New Roman"/>
              </w:rPr>
            </w:pPr>
            <w:r w:rsidRPr="00A66492">
              <w:rPr>
                <w:rFonts w:ascii="Times New Roman" w:hAnsi="Times New Roman" w:cs="Times New Roman"/>
              </w:rPr>
              <w:t xml:space="preserve">Мультимедийные технологии и средства массовой и межличностной коммуникации. Аппаратные средства </w:t>
            </w:r>
            <w:r w:rsidRPr="00A66492">
              <w:rPr>
                <w:rFonts w:ascii="Times New Roman" w:hAnsi="Times New Roman" w:cs="Times New Roman"/>
              </w:rPr>
              <w:lastRenderedPageBreak/>
              <w:t>мультимедийных технологий. Основы технологии проектирования конечного продукта в соответствии с Единой системой конструкторской документации (ЕСКД)</w:t>
            </w:r>
          </w:p>
        </w:tc>
        <w:tc>
          <w:tcPr>
            <w:tcW w:w="1418" w:type="dxa"/>
          </w:tcPr>
          <w:p w:rsidR="00476ECF" w:rsidRPr="000F6BBC" w:rsidRDefault="000D7ACA" w:rsidP="00476ECF">
            <w:pPr>
              <w:pStyle w:val="a9"/>
              <w:ind w:left="0"/>
              <w:jc w:val="both"/>
              <w:rPr>
                <w:rFonts w:ascii="Times New Roman" w:hAnsi="Times New Roman" w:cs="Times New Roman"/>
              </w:rPr>
            </w:pPr>
            <w:r>
              <w:rPr>
                <w:rFonts w:ascii="Times New Roman" w:hAnsi="Times New Roman" w:cs="Times New Roman"/>
              </w:rPr>
              <w:lastRenderedPageBreak/>
              <w:t>ОПК-3</w:t>
            </w:r>
          </w:p>
        </w:tc>
        <w:tc>
          <w:tcPr>
            <w:tcW w:w="4819" w:type="dxa"/>
          </w:tcPr>
          <w:p w:rsidR="00476ECF" w:rsidRPr="000F6BBC" w:rsidRDefault="000B0721" w:rsidP="00995F78">
            <w:pPr>
              <w:pStyle w:val="a9"/>
              <w:ind w:left="0"/>
              <w:rPr>
                <w:rFonts w:ascii="Times New Roman" w:hAnsi="Times New Roman" w:cs="Times New Roman"/>
              </w:rPr>
            </w:pPr>
            <w:r>
              <w:rPr>
                <w:rFonts w:ascii="Times New Roman" w:hAnsi="Times New Roman" w:cs="Times New Roman"/>
              </w:rPr>
              <w:t>Практические задания, проблемно-аналитические задания</w:t>
            </w:r>
            <w:r w:rsidRPr="000B0721">
              <w:rPr>
                <w:rFonts w:ascii="Times New Roman" w:hAnsi="Times New Roman" w:cs="Times New Roman"/>
              </w:rPr>
              <w:t xml:space="preserve">, информационные проекты, рефераты, </w:t>
            </w:r>
            <w:r>
              <w:rPr>
                <w:rFonts w:ascii="Times New Roman" w:hAnsi="Times New Roman" w:cs="Times New Roman"/>
              </w:rPr>
              <w:t xml:space="preserve">текущее </w:t>
            </w:r>
            <w:r w:rsidRPr="000B0721">
              <w:rPr>
                <w:rFonts w:ascii="Times New Roman" w:hAnsi="Times New Roman" w:cs="Times New Roman"/>
              </w:rPr>
              <w:t>тестирование</w:t>
            </w:r>
          </w:p>
        </w:tc>
      </w:tr>
      <w:tr w:rsidR="00476ECF" w:rsidRPr="000F6BBC" w:rsidTr="00743C6A">
        <w:tc>
          <w:tcPr>
            <w:tcW w:w="709" w:type="dxa"/>
          </w:tcPr>
          <w:p w:rsidR="00476ECF" w:rsidRPr="000F6BBC" w:rsidRDefault="00476ECF" w:rsidP="00CA1B7D">
            <w:pPr>
              <w:pStyle w:val="a9"/>
              <w:numPr>
                <w:ilvl w:val="0"/>
                <w:numId w:val="4"/>
              </w:numPr>
              <w:ind w:right="305"/>
              <w:rPr>
                <w:rFonts w:ascii="Times New Roman" w:hAnsi="Times New Roman" w:cs="Times New Roman"/>
              </w:rPr>
            </w:pPr>
          </w:p>
        </w:tc>
        <w:tc>
          <w:tcPr>
            <w:tcW w:w="2551" w:type="dxa"/>
          </w:tcPr>
          <w:p w:rsidR="00476ECF" w:rsidRPr="00A66492" w:rsidRDefault="00476ECF" w:rsidP="00B938CA">
            <w:pPr>
              <w:rPr>
                <w:rFonts w:ascii="Times New Roman" w:hAnsi="Times New Roman" w:cs="Times New Roman"/>
                <w:spacing w:val="2"/>
              </w:rPr>
            </w:pPr>
            <w:r w:rsidRPr="00A66492">
              <w:rPr>
                <w:rFonts w:ascii="Times New Roman" w:hAnsi="Times New Roman" w:cs="Times New Roman"/>
              </w:rPr>
              <w:t>Общие сведения о компьютерной графике и ее видах</w:t>
            </w:r>
          </w:p>
        </w:tc>
        <w:tc>
          <w:tcPr>
            <w:tcW w:w="1418" w:type="dxa"/>
          </w:tcPr>
          <w:p w:rsidR="00476ECF" w:rsidRPr="000F6BBC" w:rsidRDefault="000D7ACA" w:rsidP="00476ECF">
            <w:pPr>
              <w:pStyle w:val="a9"/>
              <w:ind w:left="0"/>
              <w:jc w:val="both"/>
              <w:rPr>
                <w:rFonts w:ascii="Times New Roman" w:hAnsi="Times New Roman" w:cs="Times New Roman"/>
              </w:rPr>
            </w:pPr>
            <w:r>
              <w:rPr>
                <w:rFonts w:ascii="Times New Roman" w:hAnsi="Times New Roman" w:cs="Times New Roman"/>
              </w:rPr>
              <w:t>ОПК-3</w:t>
            </w:r>
          </w:p>
        </w:tc>
        <w:tc>
          <w:tcPr>
            <w:tcW w:w="4819" w:type="dxa"/>
          </w:tcPr>
          <w:p w:rsidR="00476ECF" w:rsidRPr="000F6BBC" w:rsidRDefault="000B0721" w:rsidP="00995F78">
            <w:pPr>
              <w:pStyle w:val="a9"/>
              <w:ind w:left="0"/>
              <w:rPr>
                <w:rFonts w:ascii="Times New Roman" w:hAnsi="Times New Roman" w:cs="Times New Roman"/>
              </w:rPr>
            </w:pPr>
            <w:r>
              <w:rPr>
                <w:rFonts w:ascii="Times New Roman" w:hAnsi="Times New Roman" w:cs="Times New Roman"/>
              </w:rPr>
              <w:t>Практические задания, проблемно-аналитические задания</w:t>
            </w:r>
            <w:r w:rsidRPr="000B0721">
              <w:rPr>
                <w:rFonts w:ascii="Times New Roman" w:hAnsi="Times New Roman" w:cs="Times New Roman"/>
              </w:rPr>
              <w:t xml:space="preserve">, информационные проекты, рефераты, </w:t>
            </w:r>
            <w:r>
              <w:rPr>
                <w:rFonts w:ascii="Times New Roman" w:hAnsi="Times New Roman" w:cs="Times New Roman"/>
              </w:rPr>
              <w:t xml:space="preserve">текущее </w:t>
            </w:r>
            <w:r w:rsidRPr="000B0721">
              <w:rPr>
                <w:rFonts w:ascii="Times New Roman" w:hAnsi="Times New Roman" w:cs="Times New Roman"/>
              </w:rPr>
              <w:t>тестирование</w:t>
            </w:r>
          </w:p>
        </w:tc>
      </w:tr>
      <w:tr w:rsidR="00476ECF" w:rsidRPr="000F6BBC" w:rsidTr="00743C6A">
        <w:tc>
          <w:tcPr>
            <w:tcW w:w="709" w:type="dxa"/>
          </w:tcPr>
          <w:p w:rsidR="00476ECF" w:rsidRPr="000F6BBC" w:rsidRDefault="00476ECF" w:rsidP="00CA1B7D">
            <w:pPr>
              <w:pStyle w:val="a9"/>
              <w:numPr>
                <w:ilvl w:val="0"/>
                <w:numId w:val="4"/>
              </w:numPr>
              <w:ind w:right="305"/>
              <w:rPr>
                <w:rFonts w:ascii="Times New Roman" w:hAnsi="Times New Roman" w:cs="Times New Roman"/>
              </w:rPr>
            </w:pPr>
          </w:p>
        </w:tc>
        <w:tc>
          <w:tcPr>
            <w:tcW w:w="2551" w:type="dxa"/>
          </w:tcPr>
          <w:p w:rsidR="00476ECF" w:rsidRPr="00A66492" w:rsidRDefault="00476ECF" w:rsidP="00B938CA">
            <w:pPr>
              <w:ind w:left="45"/>
              <w:rPr>
                <w:rFonts w:ascii="Times New Roman" w:hAnsi="Times New Roman" w:cs="Times New Roman"/>
                <w:spacing w:val="2"/>
              </w:rPr>
            </w:pPr>
            <w:r w:rsidRPr="00A66492">
              <w:rPr>
                <w:rFonts w:ascii="Times New Roman" w:hAnsi="Times New Roman" w:cs="Times New Roman"/>
              </w:rPr>
              <w:t>Особенности компьютерной графики в мультимедийных технологиях. Форматы гра- фических файлов</w:t>
            </w:r>
          </w:p>
        </w:tc>
        <w:tc>
          <w:tcPr>
            <w:tcW w:w="1418" w:type="dxa"/>
          </w:tcPr>
          <w:p w:rsidR="00476ECF" w:rsidRPr="000F6BBC" w:rsidRDefault="000D7ACA" w:rsidP="00476ECF">
            <w:pPr>
              <w:pStyle w:val="a9"/>
              <w:ind w:left="0"/>
              <w:jc w:val="both"/>
              <w:rPr>
                <w:rFonts w:ascii="Times New Roman" w:hAnsi="Times New Roman" w:cs="Times New Roman"/>
              </w:rPr>
            </w:pPr>
            <w:r>
              <w:rPr>
                <w:rFonts w:ascii="Times New Roman" w:hAnsi="Times New Roman" w:cs="Times New Roman"/>
              </w:rPr>
              <w:t>ОПК-3</w:t>
            </w:r>
          </w:p>
        </w:tc>
        <w:tc>
          <w:tcPr>
            <w:tcW w:w="4819" w:type="dxa"/>
          </w:tcPr>
          <w:p w:rsidR="00476ECF" w:rsidRPr="000F6BBC" w:rsidRDefault="000B0721" w:rsidP="00995F78">
            <w:pPr>
              <w:pStyle w:val="a9"/>
              <w:ind w:left="0"/>
              <w:rPr>
                <w:rFonts w:ascii="Times New Roman" w:hAnsi="Times New Roman" w:cs="Times New Roman"/>
              </w:rPr>
            </w:pPr>
            <w:r>
              <w:rPr>
                <w:rFonts w:ascii="Times New Roman" w:hAnsi="Times New Roman" w:cs="Times New Roman"/>
              </w:rPr>
              <w:t>Практические задания, проблемно-аналитические задания</w:t>
            </w:r>
            <w:r w:rsidRPr="000B0721">
              <w:rPr>
                <w:rFonts w:ascii="Times New Roman" w:hAnsi="Times New Roman" w:cs="Times New Roman"/>
              </w:rPr>
              <w:t xml:space="preserve">, информационные проекты, рефераты, </w:t>
            </w:r>
            <w:r>
              <w:rPr>
                <w:rFonts w:ascii="Times New Roman" w:hAnsi="Times New Roman" w:cs="Times New Roman"/>
              </w:rPr>
              <w:t xml:space="preserve">текущее </w:t>
            </w:r>
            <w:r w:rsidRPr="000B0721">
              <w:rPr>
                <w:rFonts w:ascii="Times New Roman" w:hAnsi="Times New Roman" w:cs="Times New Roman"/>
              </w:rPr>
              <w:t>тестирование</w:t>
            </w:r>
          </w:p>
        </w:tc>
      </w:tr>
      <w:tr w:rsidR="00476ECF" w:rsidRPr="000F6BBC" w:rsidTr="00743C6A">
        <w:tc>
          <w:tcPr>
            <w:tcW w:w="709" w:type="dxa"/>
          </w:tcPr>
          <w:p w:rsidR="00476ECF" w:rsidRPr="000F6BBC" w:rsidRDefault="00476ECF" w:rsidP="00CA1B7D">
            <w:pPr>
              <w:pStyle w:val="a9"/>
              <w:numPr>
                <w:ilvl w:val="0"/>
                <w:numId w:val="4"/>
              </w:numPr>
              <w:ind w:right="305"/>
              <w:rPr>
                <w:rFonts w:ascii="Times New Roman" w:hAnsi="Times New Roman" w:cs="Times New Roman"/>
              </w:rPr>
            </w:pPr>
          </w:p>
        </w:tc>
        <w:tc>
          <w:tcPr>
            <w:tcW w:w="2551" w:type="dxa"/>
          </w:tcPr>
          <w:p w:rsidR="00476ECF" w:rsidRPr="00A66492" w:rsidRDefault="00476ECF" w:rsidP="00B938CA">
            <w:pPr>
              <w:rPr>
                <w:rFonts w:ascii="Times New Roman" w:hAnsi="Times New Roman" w:cs="Times New Roman"/>
                <w:spacing w:val="2"/>
              </w:rPr>
            </w:pPr>
            <w:r w:rsidRPr="00A66492">
              <w:rPr>
                <w:rFonts w:ascii="Times New Roman" w:hAnsi="Times New Roman" w:cs="Times New Roman"/>
              </w:rPr>
              <w:t>Аддитивные и субтрактивные модели описания цвета в мультимедийных технологиях</w:t>
            </w:r>
          </w:p>
        </w:tc>
        <w:tc>
          <w:tcPr>
            <w:tcW w:w="1418" w:type="dxa"/>
          </w:tcPr>
          <w:p w:rsidR="00476ECF" w:rsidRPr="000F6BBC" w:rsidRDefault="000D7ACA" w:rsidP="00476ECF">
            <w:pPr>
              <w:pStyle w:val="a9"/>
              <w:ind w:left="0"/>
              <w:jc w:val="both"/>
              <w:rPr>
                <w:rFonts w:ascii="Times New Roman" w:hAnsi="Times New Roman" w:cs="Times New Roman"/>
              </w:rPr>
            </w:pPr>
            <w:r>
              <w:rPr>
                <w:rFonts w:ascii="Times New Roman" w:hAnsi="Times New Roman" w:cs="Times New Roman"/>
              </w:rPr>
              <w:t>ОПК-3</w:t>
            </w:r>
          </w:p>
        </w:tc>
        <w:tc>
          <w:tcPr>
            <w:tcW w:w="4819" w:type="dxa"/>
          </w:tcPr>
          <w:p w:rsidR="00476ECF" w:rsidRPr="000F6BBC" w:rsidRDefault="000B0721" w:rsidP="00995F78">
            <w:pPr>
              <w:pStyle w:val="a9"/>
              <w:ind w:left="0"/>
              <w:rPr>
                <w:rFonts w:ascii="Times New Roman" w:hAnsi="Times New Roman" w:cs="Times New Roman"/>
              </w:rPr>
            </w:pPr>
            <w:r>
              <w:rPr>
                <w:rFonts w:ascii="Times New Roman" w:hAnsi="Times New Roman" w:cs="Times New Roman"/>
              </w:rPr>
              <w:t>Практические задания, проблемно-аналитические задания</w:t>
            </w:r>
            <w:r w:rsidRPr="000B0721">
              <w:rPr>
                <w:rFonts w:ascii="Times New Roman" w:hAnsi="Times New Roman" w:cs="Times New Roman"/>
              </w:rPr>
              <w:t xml:space="preserve">, информационные проекты, рефераты, </w:t>
            </w:r>
            <w:r>
              <w:rPr>
                <w:rFonts w:ascii="Times New Roman" w:hAnsi="Times New Roman" w:cs="Times New Roman"/>
              </w:rPr>
              <w:t xml:space="preserve">текущее </w:t>
            </w:r>
            <w:r w:rsidRPr="000B0721">
              <w:rPr>
                <w:rFonts w:ascii="Times New Roman" w:hAnsi="Times New Roman" w:cs="Times New Roman"/>
              </w:rPr>
              <w:t>тестирование</w:t>
            </w:r>
          </w:p>
        </w:tc>
      </w:tr>
      <w:tr w:rsidR="00476ECF" w:rsidRPr="000F6BBC" w:rsidTr="00743C6A">
        <w:tc>
          <w:tcPr>
            <w:tcW w:w="709" w:type="dxa"/>
          </w:tcPr>
          <w:p w:rsidR="00476ECF" w:rsidRPr="000F6BBC" w:rsidRDefault="00476ECF" w:rsidP="00CA1B7D">
            <w:pPr>
              <w:pStyle w:val="a9"/>
              <w:numPr>
                <w:ilvl w:val="0"/>
                <w:numId w:val="4"/>
              </w:numPr>
              <w:ind w:right="305"/>
              <w:rPr>
                <w:rFonts w:ascii="Times New Roman" w:hAnsi="Times New Roman" w:cs="Times New Roman"/>
              </w:rPr>
            </w:pPr>
          </w:p>
        </w:tc>
        <w:tc>
          <w:tcPr>
            <w:tcW w:w="2551" w:type="dxa"/>
          </w:tcPr>
          <w:p w:rsidR="00476ECF" w:rsidRPr="00A66492" w:rsidRDefault="00476ECF" w:rsidP="00B938CA">
            <w:pPr>
              <w:rPr>
                <w:rFonts w:ascii="Times New Roman" w:hAnsi="Times New Roman" w:cs="Times New Roman"/>
                <w:spacing w:val="2"/>
              </w:rPr>
            </w:pPr>
            <w:r w:rsidRPr="00A66492">
              <w:rPr>
                <w:rFonts w:ascii="Times New Roman" w:hAnsi="Times New Roman" w:cs="Times New Roman"/>
              </w:rPr>
              <w:t>Основы цифрового аудио в мультимедийных технологиях.</w:t>
            </w:r>
          </w:p>
        </w:tc>
        <w:tc>
          <w:tcPr>
            <w:tcW w:w="1418" w:type="dxa"/>
          </w:tcPr>
          <w:p w:rsidR="00476ECF" w:rsidRPr="000F6BBC" w:rsidRDefault="000D7ACA" w:rsidP="00476ECF">
            <w:pPr>
              <w:pStyle w:val="a9"/>
              <w:ind w:left="0"/>
              <w:jc w:val="both"/>
              <w:rPr>
                <w:rFonts w:ascii="Times New Roman" w:hAnsi="Times New Roman" w:cs="Times New Roman"/>
              </w:rPr>
            </w:pPr>
            <w:r>
              <w:rPr>
                <w:rFonts w:ascii="Times New Roman" w:hAnsi="Times New Roman" w:cs="Times New Roman"/>
              </w:rPr>
              <w:t>ОПК-3</w:t>
            </w:r>
          </w:p>
        </w:tc>
        <w:tc>
          <w:tcPr>
            <w:tcW w:w="4819" w:type="dxa"/>
          </w:tcPr>
          <w:p w:rsidR="00476ECF" w:rsidRPr="000F6BBC" w:rsidRDefault="000B0721" w:rsidP="00995F78">
            <w:pPr>
              <w:pStyle w:val="a9"/>
              <w:ind w:left="0"/>
              <w:rPr>
                <w:rFonts w:ascii="Times New Roman" w:hAnsi="Times New Roman" w:cs="Times New Roman"/>
              </w:rPr>
            </w:pPr>
            <w:r>
              <w:rPr>
                <w:rFonts w:ascii="Times New Roman" w:hAnsi="Times New Roman" w:cs="Times New Roman"/>
              </w:rPr>
              <w:t>Практические задания, проблемно-аналитические задания</w:t>
            </w:r>
            <w:r w:rsidRPr="000B0721">
              <w:rPr>
                <w:rFonts w:ascii="Times New Roman" w:hAnsi="Times New Roman" w:cs="Times New Roman"/>
              </w:rPr>
              <w:t xml:space="preserve">, информационные проекты, рефераты, </w:t>
            </w:r>
            <w:r>
              <w:rPr>
                <w:rFonts w:ascii="Times New Roman" w:hAnsi="Times New Roman" w:cs="Times New Roman"/>
              </w:rPr>
              <w:t xml:space="preserve">текущее </w:t>
            </w:r>
            <w:r w:rsidRPr="000B0721">
              <w:rPr>
                <w:rFonts w:ascii="Times New Roman" w:hAnsi="Times New Roman" w:cs="Times New Roman"/>
              </w:rPr>
              <w:t>тестирование</w:t>
            </w:r>
          </w:p>
        </w:tc>
      </w:tr>
      <w:tr w:rsidR="00476ECF" w:rsidRPr="000F6BBC" w:rsidTr="00743C6A">
        <w:tc>
          <w:tcPr>
            <w:tcW w:w="709" w:type="dxa"/>
          </w:tcPr>
          <w:p w:rsidR="00476ECF" w:rsidRPr="000F6BBC" w:rsidRDefault="00476ECF" w:rsidP="00CA1B7D">
            <w:pPr>
              <w:pStyle w:val="a9"/>
              <w:numPr>
                <w:ilvl w:val="0"/>
                <w:numId w:val="4"/>
              </w:numPr>
              <w:ind w:right="305"/>
              <w:rPr>
                <w:rFonts w:ascii="Times New Roman" w:hAnsi="Times New Roman" w:cs="Times New Roman"/>
              </w:rPr>
            </w:pPr>
          </w:p>
        </w:tc>
        <w:tc>
          <w:tcPr>
            <w:tcW w:w="2551" w:type="dxa"/>
          </w:tcPr>
          <w:p w:rsidR="00476ECF" w:rsidRPr="00A66492" w:rsidRDefault="00476ECF" w:rsidP="00B938CA">
            <w:pPr>
              <w:ind w:left="45"/>
              <w:rPr>
                <w:rFonts w:ascii="Times New Roman" w:hAnsi="Times New Roman" w:cs="Times New Roman"/>
                <w:spacing w:val="2"/>
              </w:rPr>
            </w:pPr>
            <w:r>
              <w:rPr>
                <w:rFonts w:ascii="Times New Roman" w:hAnsi="Times New Roman" w:cs="Times New Roman"/>
              </w:rPr>
              <w:t>Кинематограф и мультимеди</w:t>
            </w:r>
            <w:r w:rsidRPr="00A66492">
              <w:rPr>
                <w:rFonts w:ascii="Times New Roman" w:hAnsi="Times New Roman" w:cs="Times New Roman"/>
              </w:rPr>
              <w:t>йные технологии. Ос</w:t>
            </w:r>
            <w:r>
              <w:rPr>
                <w:rFonts w:ascii="Times New Roman" w:hAnsi="Times New Roman" w:cs="Times New Roman"/>
              </w:rPr>
              <w:t>новы съѐмки, монтажа, озвучива</w:t>
            </w:r>
            <w:r w:rsidRPr="00A66492">
              <w:rPr>
                <w:rFonts w:ascii="Times New Roman" w:hAnsi="Times New Roman" w:cs="Times New Roman"/>
              </w:rPr>
              <w:t>ния и цифровизации кино-фильмов</w:t>
            </w:r>
          </w:p>
        </w:tc>
        <w:tc>
          <w:tcPr>
            <w:tcW w:w="1418" w:type="dxa"/>
          </w:tcPr>
          <w:p w:rsidR="00476ECF" w:rsidRPr="000F6BBC" w:rsidRDefault="000D7ACA" w:rsidP="00476ECF">
            <w:pPr>
              <w:pStyle w:val="a9"/>
              <w:ind w:left="0"/>
              <w:jc w:val="both"/>
              <w:rPr>
                <w:rFonts w:ascii="Times New Roman" w:hAnsi="Times New Roman" w:cs="Times New Roman"/>
              </w:rPr>
            </w:pPr>
            <w:r>
              <w:rPr>
                <w:rFonts w:ascii="Times New Roman" w:hAnsi="Times New Roman" w:cs="Times New Roman"/>
              </w:rPr>
              <w:t>ОПК-3</w:t>
            </w:r>
          </w:p>
        </w:tc>
        <w:tc>
          <w:tcPr>
            <w:tcW w:w="4819" w:type="dxa"/>
          </w:tcPr>
          <w:p w:rsidR="00476ECF" w:rsidRPr="000F6BBC" w:rsidRDefault="000B0721" w:rsidP="00995F78">
            <w:pPr>
              <w:pStyle w:val="a9"/>
              <w:ind w:left="0"/>
              <w:rPr>
                <w:rFonts w:ascii="Times New Roman" w:hAnsi="Times New Roman" w:cs="Times New Roman"/>
              </w:rPr>
            </w:pPr>
            <w:r>
              <w:rPr>
                <w:rFonts w:ascii="Times New Roman" w:hAnsi="Times New Roman" w:cs="Times New Roman"/>
              </w:rPr>
              <w:t>Практические задания, проблемно-аналитические задания</w:t>
            </w:r>
            <w:r w:rsidRPr="000B0721">
              <w:rPr>
                <w:rFonts w:ascii="Times New Roman" w:hAnsi="Times New Roman" w:cs="Times New Roman"/>
              </w:rPr>
              <w:t xml:space="preserve">, информационные проекты, рефераты, </w:t>
            </w:r>
            <w:r>
              <w:rPr>
                <w:rFonts w:ascii="Times New Roman" w:hAnsi="Times New Roman" w:cs="Times New Roman"/>
              </w:rPr>
              <w:t xml:space="preserve">текущее </w:t>
            </w:r>
            <w:r w:rsidRPr="000B0721">
              <w:rPr>
                <w:rFonts w:ascii="Times New Roman" w:hAnsi="Times New Roman" w:cs="Times New Roman"/>
              </w:rPr>
              <w:t>тестирование</w:t>
            </w:r>
          </w:p>
        </w:tc>
      </w:tr>
      <w:tr w:rsidR="00476ECF" w:rsidRPr="000F6BBC" w:rsidTr="00743C6A">
        <w:tc>
          <w:tcPr>
            <w:tcW w:w="709" w:type="dxa"/>
          </w:tcPr>
          <w:p w:rsidR="00476ECF" w:rsidRPr="000F6BBC" w:rsidRDefault="00476ECF" w:rsidP="00CA1B7D">
            <w:pPr>
              <w:pStyle w:val="a9"/>
              <w:numPr>
                <w:ilvl w:val="0"/>
                <w:numId w:val="4"/>
              </w:numPr>
              <w:ind w:right="305"/>
              <w:rPr>
                <w:rFonts w:ascii="Times New Roman" w:hAnsi="Times New Roman" w:cs="Times New Roman"/>
              </w:rPr>
            </w:pPr>
          </w:p>
        </w:tc>
        <w:tc>
          <w:tcPr>
            <w:tcW w:w="2551" w:type="dxa"/>
          </w:tcPr>
          <w:p w:rsidR="00476ECF" w:rsidRPr="00A66492" w:rsidRDefault="00476ECF" w:rsidP="00B938CA">
            <w:pPr>
              <w:rPr>
                <w:rFonts w:ascii="Times New Roman" w:hAnsi="Times New Roman" w:cs="Times New Roman"/>
                <w:spacing w:val="2"/>
              </w:rPr>
            </w:pPr>
            <w:r w:rsidRPr="00A66492">
              <w:rPr>
                <w:rFonts w:ascii="Times New Roman" w:hAnsi="Times New Roman" w:cs="Times New Roman"/>
              </w:rPr>
              <w:t>Видеозапись в мультимедийных технологиях. Основы цифрового видео. Видеозапись и компьютерный видеомотаж</w:t>
            </w:r>
          </w:p>
        </w:tc>
        <w:tc>
          <w:tcPr>
            <w:tcW w:w="1418" w:type="dxa"/>
          </w:tcPr>
          <w:p w:rsidR="00476ECF" w:rsidRPr="000F6BBC" w:rsidRDefault="000D7ACA" w:rsidP="00476ECF">
            <w:pPr>
              <w:pStyle w:val="a9"/>
              <w:ind w:left="0"/>
              <w:jc w:val="both"/>
              <w:rPr>
                <w:rFonts w:ascii="Times New Roman" w:hAnsi="Times New Roman" w:cs="Times New Roman"/>
              </w:rPr>
            </w:pPr>
            <w:r>
              <w:rPr>
                <w:rFonts w:ascii="Times New Roman" w:hAnsi="Times New Roman" w:cs="Times New Roman"/>
              </w:rPr>
              <w:t>ОПК-3</w:t>
            </w:r>
          </w:p>
        </w:tc>
        <w:tc>
          <w:tcPr>
            <w:tcW w:w="4819" w:type="dxa"/>
          </w:tcPr>
          <w:p w:rsidR="00476ECF" w:rsidRPr="000F6BBC" w:rsidRDefault="000B0721" w:rsidP="00995F78">
            <w:pPr>
              <w:pStyle w:val="a9"/>
              <w:ind w:left="0"/>
              <w:rPr>
                <w:rFonts w:ascii="Times New Roman" w:hAnsi="Times New Roman" w:cs="Times New Roman"/>
              </w:rPr>
            </w:pPr>
            <w:r>
              <w:rPr>
                <w:rFonts w:ascii="Times New Roman" w:hAnsi="Times New Roman" w:cs="Times New Roman"/>
              </w:rPr>
              <w:t>Практические задания, проблемно-аналитические задания</w:t>
            </w:r>
            <w:r w:rsidRPr="000B0721">
              <w:rPr>
                <w:rFonts w:ascii="Times New Roman" w:hAnsi="Times New Roman" w:cs="Times New Roman"/>
              </w:rPr>
              <w:t xml:space="preserve">, информационные проекты, рефераты, </w:t>
            </w:r>
            <w:r>
              <w:rPr>
                <w:rFonts w:ascii="Times New Roman" w:hAnsi="Times New Roman" w:cs="Times New Roman"/>
              </w:rPr>
              <w:t xml:space="preserve">текущее </w:t>
            </w:r>
            <w:r w:rsidRPr="000B0721">
              <w:rPr>
                <w:rFonts w:ascii="Times New Roman" w:hAnsi="Times New Roman" w:cs="Times New Roman"/>
              </w:rPr>
              <w:t>тестирование</w:t>
            </w:r>
          </w:p>
        </w:tc>
      </w:tr>
      <w:tr w:rsidR="00476ECF" w:rsidRPr="000F6BBC" w:rsidTr="00743C6A">
        <w:tc>
          <w:tcPr>
            <w:tcW w:w="709" w:type="dxa"/>
          </w:tcPr>
          <w:p w:rsidR="00476ECF" w:rsidRPr="000F6BBC" w:rsidRDefault="00476ECF" w:rsidP="00CA1B7D">
            <w:pPr>
              <w:pStyle w:val="a9"/>
              <w:numPr>
                <w:ilvl w:val="0"/>
                <w:numId w:val="4"/>
              </w:numPr>
              <w:ind w:right="305"/>
              <w:rPr>
                <w:rFonts w:ascii="Times New Roman" w:hAnsi="Times New Roman" w:cs="Times New Roman"/>
              </w:rPr>
            </w:pPr>
          </w:p>
        </w:tc>
        <w:tc>
          <w:tcPr>
            <w:tcW w:w="2551" w:type="dxa"/>
          </w:tcPr>
          <w:p w:rsidR="00476ECF" w:rsidRPr="00A66492" w:rsidRDefault="00476ECF" w:rsidP="00B938CA">
            <w:pPr>
              <w:rPr>
                <w:rFonts w:ascii="Times New Roman" w:hAnsi="Times New Roman" w:cs="Times New Roman"/>
                <w:spacing w:val="2"/>
              </w:rPr>
            </w:pPr>
            <w:r w:rsidRPr="00A66492">
              <w:rPr>
                <w:rFonts w:ascii="Times New Roman" w:hAnsi="Times New Roman" w:cs="Times New Roman"/>
              </w:rPr>
              <w:t>Компьютерная 3-D графика. Построение и динамич</w:t>
            </w:r>
            <w:r>
              <w:rPr>
                <w:rFonts w:ascii="Times New Roman" w:hAnsi="Times New Roman" w:cs="Times New Roman"/>
              </w:rPr>
              <w:t>еское отображение графических 3</w:t>
            </w:r>
            <w:r w:rsidRPr="0091360E">
              <w:rPr>
                <w:rFonts w:ascii="Times New Roman" w:hAnsi="Times New Roman" w:cs="Times New Roman"/>
              </w:rPr>
              <w:t>-</w:t>
            </w:r>
            <w:r w:rsidRPr="00A66492">
              <w:rPr>
                <w:rFonts w:ascii="Times New Roman" w:hAnsi="Times New Roman" w:cs="Times New Roman"/>
              </w:rPr>
              <w:t>D объектов</w:t>
            </w:r>
          </w:p>
        </w:tc>
        <w:tc>
          <w:tcPr>
            <w:tcW w:w="1418" w:type="dxa"/>
          </w:tcPr>
          <w:p w:rsidR="00476ECF" w:rsidRPr="000F6BBC" w:rsidRDefault="000D7ACA" w:rsidP="00476ECF">
            <w:pPr>
              <w:pStyle w:val="a9"/>
              <w:ind w:left="0"/>
              <w:jc w:val="both"/>
              <w:rPr>
                <w:rFonts w:ascii="Times New Roman" w:hAnsi="Times New Roman" w:cs="Times New Roman"/>
              </w:rPr>
            </w:pPr>
            <w:r>
              <w:rPr>
                <w:rFonts w:ascii="Times New Roman" w:hAnsi="Times New Roman" w:cs="Times New Roman"/>
              </w:rPr>
              <w:t>ОПК-3</w:t>
            </w:r>
          </w:p>
        </w:tc>
        <w:tc>
          <w:tcPr>
            <w:tcW w:w="4819" w:type="dxa"/>
          </w:tcPr>
          <w:p w:rsidR="00476ECF" w:rsidRPr="000F6BBC" w:rsidRDefault="000B0721" w:rsidP="00995F78">
            <w:pPr>
              <w:pStyle w:val="a9"/>
              <w:ind w:left="0"/>
              <w:rPr>
                <w:rFonts w:ascii="Times New Roman" w:hAnsi="Times New Roman" w:cs="Times New Roman"/>
              </w:rPr>
            </w:pPr>
            <w:r>
              <w:rPr>
                <w:rFonts w:ascii="Times New Roman" w:hAnsi="Times New Roman" w:cs="Times New Roman"/>
              </w:rPr>
              <w:t>Практические задания, проблемно-аналитические задания</w:t>
            </w:r>
            <w:r w:rsidRPr="000B0721">
              <w:rPr>
                <w:rFonts w:ascii="Times New Roman" w:hAnsi="Times New Roman" w:cs="Times New Roman"/>
              </w:rPr>
              <w:t xml:space="preserve">, информационные проекты, рефераты, </w:t>
            </w:r>
            <w:r>
              <w:rPr>
                <w:rFonts w:ascii="Times New Roman" w:hAnsi="Times New Roman" w:cs="Times New Roman"/>
              </w:rPr>
              <w:t xml:space="preserve">текущее </w:t>
            </w:r>
            <w:r w:rsidRPr="000B0721">
              <w:rPr>
                <w:rFonts w:ascii="Times New Roman" w:hAnsi="Times New Roman" w:cs="Times New Roman"/>
              </w:rPr>
              <w:t>тестирование</w:t>
            </w:r>
          </w:p>
        </w:tc>
      </w:tr>
      <w:tr w:rsidR="00476ECF" w:rsidRPr="000F6BBC" w:rsidTr="00743C6A">
        <w:tc>
          <w:tcPr>
            <w:tcW w:w="709" w:type="dxa"/>
          </w:tcPr>
          <w:p w:rsidR="00476ECF" w:rsidRPr="000F6BBC" w:rsidRDefault="00476ECF" w:rsidP="00CA1B7D">
            <w:pPr>
              <w:pStyle w:val="a9"/>
              <w:numPr>
                <w:ilvl w:val="0"/>
                <w:numId w:val="4"/>
              </w:numPr>
              <w:ind w:right="305"/>
              <w:rPr>
                <w:rFonts w:ascii="Times New Roman" w:hAnsi="Times New Roman" w:cs="Times New Roman"/>
              </w:rPr>
            </w:pPr>
          </w:p>
        </w:tc>
        <w:tc>
          <w:tcPr>
            <w:tcW w:w="2551" w:type="dxa"/>
          </w:tcPr>
          <w:p w:rsidR="00476ECF" w:rsidRPr="00A66492" w:rsidRDefault="00476ECF" w:rsidP="00B938CA">
            <w:pPr>
              <w:ind w:left="45" w:hanging="45"/>
              <w:rPr>
                <w:rFonts w:ascii="Times New Roman" w:hAnsi="Times New Roman" w:cs="Times New Roman"/>
                <w:spacing w:val="2"/>
              </w:rPr>
            </w:pPr>
            <w:r w:rsidRPr="00A66492">
              <w:rPr>
                <w:rFonts w:ascii="Times New Roman" w:hAnsi="Times New Roman" w:cs="Times New Roman"/>
              </w:rPr>
              <w:t>GIF-анимация. АнимациявAdobeAfte</w:t>
            </w:r>
            <w:r w:rsidRPr="00A66492">
              <w:rPr>
                <w:rFonts w:ascii="Times New Roman" w:hAnsi="Times New Roman" w:cs="Times New Roman"/>
              </w:rPr>
              <w:lastRenderedPageBreak/>
              <w:t>rEffects. FLASH-анимация</w:t>
            </w:r>
          </w:p>
        </w:tc>
        <w:tc>
          <w:tcPr>
            <w:tcW w:w="1418" w:type="dxa"/>
          </w:tcPr>
          <w:p w:rsidR="00476ECF" w:rsidRPr="000F6BBC" w:rsidRDefault="000D7ACA" w:rsidP="00476ECF">
            <w:pPr>
              <w:pStyle w:val="a9"/>
              <w:ind w:left="0"/>
              <w:jc w:val="both"/>
              <w:rPr>
                <w:rFonts w:ascii="Times New Roman" w:hAnsi="Times New Roman" w:cs="Times New Roman"/>
              </w:rPr>
            </w:pPr>
            <w:r>
              <w:rPr>
                <w:rFonts w:ascii="Times New Roman" w:hAnsi="Times New Roman" w:cs="Times New Roman"/>
              </w:rPr>
              <w:lastRenderedPageBreak/>
              <w:t>ОПК-3</w:t>
            </w:r>
          </w:p>
        </w:tc>
        <w:tc>
          <w:tcPr>
            <w:tcW w:w="4819" w:type="dxa"/>
          </w:tcPr>
          <w:p w:rsidR="00476ECF" w:rsidRPr="000F6BBC" w:rsidRDefault="000B0721" w:rsidP="00995F78">
            <w:pPr>
              <w:pStyle w:val="a9"/>
              <w:ind w:left="0"/>
              <w:rPr>
                <w:rFonts w:ascii="Times New Roman" w:hAnsi="Times New Roman" w:cs="Times New Roman"/>
              </w:rPr>
            </w:pPr>
            <w:r>
              <w:rPr>
                <w:rFonts w:ascii="Times New Roman" w:hAnsi="Times New Roman" w:cs="Times New Roman"/>
              </w:rPr>
              <w:t>Практические задания, проблемно-аналитические задания</w:t>
            </w:r>
            <w:r w:rsidRPr="000B0721">
              <w:rPr>
                <w:rFonts w:ascii="Times New Roman" w:hAnsi="Times New Roman" w:cs="Times New Roman"/>
              </w:rPr>
              <w:t xml:space="preserve">, информационные </w:t>
            </w:r>
            <w:r w:rsidRPr="000B0721">
              <w:rPr>
                <w:rFonts w:ascii="Times New Roman" w:hAnsi="Times New Roman" w:cs="Times New Roman"/>
              </w:rPr>
              <w:lastRenderedPageBreak/>
              <w:t xml:space="preserve">проекты, рефераты, </w:t>
            </w:r>
            <w:r>
              <w:rPr>
                <w:rFonts w:ascii="Times New Roman" w:hAnsi="Times New Roman" w:cs="Times New Roman"/>
              </w:rPr>
              <w:t xml:space="preserve">текущее </w:t>
            </w:r>
            <w:r w:rsidRPr="000B0721">
              <w:rPr>
                <w:rFonts w:ascii="Times New Roman" w:hAnsi="Times New Roman" w:cs="Times New Roman"/>
              </w:rPr>
              <w:t>тестирование</w:t>
            </w:r>
          </w:p>
        </w:tc>
      </w:tr>
    </w:tbl>
    <w:p w:rsidR="00AA1A79" w:rsidRPr="000F6BBC" w:rsidRDefault="00AA1A79" w:rsidP="0091341C">
      <w:pPr>
        <w:pStyle w:val="a9"/>
        <w:ind w:left="567"/>
        <w:jc w:val="both"/>
        <w:rPr>
          <w:rFonts w:ascii="Times New Roman" w:hAnsi="Times New Roman" w:cs="Times New Roman"/>
        </w:rPr>
      </w:pPr>
    </w:p>
    <w:p w:rsidR="00AA1A79" w:rsidRPr="000F6BBC" w:rsidRDefault="00AA1A79" w:rsidP="0091341C">
      <w:pPr>
        <w:pStyle w:val="a9"/>
        <w:ind w:left="567"/>
        <w:jc w:val="both"/>
        <w:rPr>
          <w:rFonts w:ascii="Times New Roman" w:hAnsi="Times New Roman" w:cs="Times New Roman"/>
        </w:rPr>
      </w:pPr>
    </w:p>
    <w:p w:rsidR="00F50FCF" w:rsidRPr="000F6BBC" w:rsidRDefault="008C162A" w:rsidP="009134D5">
      <w:pPr>
        <w:pStyle w:val="a9"/>
        <w:ind w:left="567"/>
        <w:jc w:val="both"/>
        <w:rPr>
          <w:rFonts w:ascii="Times New Roman" w:hAnsi="Times New Roman" w:cs="Times New Roman"/>
          <w:b/>
          <w:i/>
        </w:rPr>
      </w:pPr>
      <w:r w:rsidRPr="000F6BBC">
        <w:rPr>
          <w:rFonts w:ascii="Times New Roman" w:hAnsi="Times New Roman" w:cs="Times New Roman"/>
          <w:i/>
        </w:rPr>
        <w:t>6.2</w:t>
      </w:r>
      <w:r w:rsidR="00D075DA" w:rsidRPr="000F6BBC">
        <w:rPr>
          <w:rFonts w:ascii="Times New Roman" w:hAnsi="Times New Roman" w:cs="Times New Roman"/>
          <w:i/>
        </w:rPr>
        <w:t>.</w:t>
      </w:r>
      <w:r w:rsidR="00A25EAC" w:rsidRPr="000F6BBC">
        <w:rPr>
          <w:rFonts w:ascii="Times New Roman" w:hAnsi="Times New Roman" w:cs="Times New Roman"/>
          <w:i/>
        </w:rPr>
        <w:t xml:space="preserve"> К</w:t>
      </w:r>
      <w:r w:rsidR="00721371" w:rsidRPr="000F6BBC">
        <w:rPr>
          <w:rFonts w:ascii="Times New Roman" w:hAnsi="Times New Roman" w:cs="Times New Roman"/>
          <w:i/>
        </w:rPr>
        <w:t>онтрольные задания или иные материалы, необходимые для оценки знаний, умений, навыков и (или) опыта деятельности</w:t>
      </w:r>
      <w:r w:rsidR="00A25EAC" w:rsidRPr="000F6BBC">
        <w:rPr>
          <w:rFonts w:ascii="Times New Roman" w:hAnsi="Times New Roman" w:cs="Times New Roman"/>
          <w:i/>
        </w:rPr>
        <w:t xml:space="preserve"> в процессе промежуточного </w:t>
      </w:r>
      <w:r w:rsidRPr="000F6BBC">
        <w:rPr>
          <w:rFonts w:ascii="Times New Roman" w:hAnsi="Times New Roman" w:cs="Times New Roman"/>
          <w:i/>
        </w:rPr>
        <w:t xml:space="preserve"> контроля </w:t>
      </w:r>
    </w:p>
    <w:p w:rsidR="008C162A" w:rsidRPr="000F6BBC" w:rsidRDefault="008C162A" w:rsidP="009134D5">
      <w:pPr>
        <w:pStyle w:val="a9"/>
        <w:ind w:left="567"/>
        <w:jc w:val="both"/>
        <w:rPr>
          <w:rFonts w:ascii="Times New Roman" w:hAnsi="Times New Roman" w:cs="Times New Roman"/>
        </w:rPr>
      </w:pPr>
    </w:p>
    <w:p w:rsidR="009134D5" w:rsidRPr="000F6BBC" w:rsidRDefault="00995F78" w:rsidP="009134D5">
      <w:pPr>
        <w:pStyle w:val="a9"/>
        <w:ind w:left="567"/>
        <w:jc w:val="both"/>
        <w:rPr>
          <w:rFonts w:ascii="Times New Roman" w:hAnsi="Times New Roman" w:cs="Times New Roman"/>
          <w:i/>
        </w:rPr>
      </w:pPr>
      <w:r w:rsidRPr="000F6BBC">
        <w:rPr>
          <w:rFonts w:ascii="Times New Roman" w:hAnsi="Times New Roman" w:cs="Times New Roman"/>
          <w:i/>
        </w:rPr>
        <w:t xml:space="preserve">Контрольные задания </w:t>
      </w:r>
    </w:p>
    <w:p w:rsidR="009134D5" w:rsidRPr="000F6BBC" w:rsidRDefault="009134D5" w:rsidP="00F50FCF">
      <w:pPr>
        <w:pStyle w:val="a9"/>
        <w:jc w:val="both"/>
        <w:rPr>
          <w:rFonts w:ascii="Times New Roman" w:hAnsi="Times New Roman" w:cs="Times New Roman"/>
          <w:b/>
        </w:rPr>
      </w:pPr>
    </w:p>
    <w:p w:rsidR="009C14FB" w:rsidRDefault="0036338B" w:rsidP="00EC136E">
      <w:pPr>
        <w:ind w:firstLine="567"/>
        <w:rPr>
          <w:rFonts w:ascii="Times New Roman" w:hAnsi="Times New Roman" w:cs="Times New Roman"/>
          <w:b/>
        </w:rPr>
      </w:pPr>
      <w:r>
        <w:rPr>
          <w:rFonts w:ascii="Times New Roman" w:hAnsi="Times New Roman" w:cs="Times New Roman"/>
          <w:b/>
        </w:rPr>
        <w:t>Пример т</w:t>
      </w:r>
      <w:r w:rsidR="00EC136E" w:rsidRPr="000F6BBC">
        <w:rPr>
          <w:rFonts w:ascii="Times New Roman" w:hAnsi="Times New Roman" w:cs="Times New Roman"/>
          <w:b/>
        </w:rPr>
        <w:t>ест</w:t>
      </w:r>
      <w:r>
        <w:rPr>
          <w:rFonts w:ascii="Times New Roman" w:hAnsi="Times New Roman" w:cs="Times New Roman"/>
          <w:b/>
        </w:rPr>
        <w:t>ового задания</w:t>
      </w:r>
    </w:p>
    <w:p w:rsidR="00EC136E" w:rsidRPr="000F6BBC" w:rsidRDefault="00EC136E" w:rsidP="00EC136E">
      <w:pPr>
        <w:ind w:firstLine="567"/>
        <w:rPr>
          <w:rFonts w:ascii="Times New Roman" w:hAnsi="Times New Roman" w:cs="Times New Roman"/>
          <w:b/>
        </w:rPr>
      </w:pPr>
    </w:p>
    <w:p w:rsidR="00FE4EB8" w:rsidRPr="00FE4EB8" w:rsidRDefault="00FE4EB8" w:rsidP="00FE4EB8">
      <w:pPr>
        <w:numPr>
          <w:ilvl w:val="0"/>
          <w:numId w:val="35"/>
        </w:numPr>
        <w:rPr>
          <w:rFonts w:ascii="Times New Roman" w:hAnsi="Times New Roman" w:cs="Times New Roman"/>
        </w:rPr>
      </w:pPr>
      <w:r w:rsidRPr="00FE4EB8">
        <w:rPr>
          <w:rFonts w:ascii="Times New Roman" w:hAnsi="Times New Roman" w:cs="Times New Roman"/>
        </w:rPr>
        <w:t>Одной из основных функций графического редактора является:</w:t>
      </w:r>
    </w:p>
    <w:p w:rsidR="00FE4EB8" w:rsidRPr="00FE4EB8" w:rsidRDefault="00FE4EB8" w:rsidP="00FE4EB8">
      <w:pPr>
        <w:numPr>
          <w:ilvl w:val="1"/>
          <w:numId w:val="35"/>
        </w:numPr>
        <w:rPr>
          <w:rFonts w:ascii="Times New Roman" w:hAnsi="Times New Roman" w:cs="Times New Roman"/>
        </w:rPr>
      </w:pPr>
      <w:r w:rsidRPr="00FE4EB8">
        <w:rPr>
          <w:rFonts w:ascii="Times New Roman" w:hAnsi="Times New Roman" w:cs="Times New Roman"/>
        </w:rPr>
        <w:t>масштабирование изображений;</w:t>
      </w:r>
    </w:p>
    <w:p w:rsidR="00FE4EB8" w:rsidRPr="00FE4EB8" w:rsidRDefault="00FE4EB8" w:rsidP="00FE4EB8">
      <w:pPr>
        <w:numPr>
          <w:ilvl w:val="1"/>
          <w:numId w:val="35"/>
        </w:numPr>
        <w:rPr>
          <w:rFonts w:ascii="Times New Roman" w:hAnsi="Times New Roman" w:cs="Times New Roman"/>
        </w:rPr>
      </w:pPr>
      <w:r w:rsidRPr="00FE4EB8">
        <w:rPr>
          <w:rFonts w:ascii="Times New Roman" w:hAnsi="Times New Roman" w:cs="Times New Roman"/>
        </w:rPr>
        <w:t>хранение кода изображения;</w:t>
      </w:r>
    </w:p>
    <w:p w:rsidR="00FE4EB8" w:rsidRPr="00FE4EB8" w:rsidRDefault="00FE4EB8" w:rsidP="00FE4EB8">
      <w:pPr>
        <w:numPr>
          <w:ilvl w:val="1"/>
          <w:numId w:val="35"/>
        </w:numPr>
        <w:rPr>
          <w:rFonts w:ascii="Times New Roman" w:hAnsi="Times New Roman" w:cs="Times New Roman"/>
        </w:rPr>
      </w:pPr>
      <w:r w:rsidRPr="00FE4EB8">
        <w:rPr>
          <w:rFonts w:ascii="Times New Roman" w:hAnsi="Times New Roman" w:cs="Times New Roman"/>
        </w:rPr>
        <w:t>создание изображений;</w:t>
      </w:r>
    </w:p>
    <w:p w:rsidR="00FE4EB8" w:rsidRDefault="00FE4EB8" w:rsidP="00FE4EB8">
      <w:pPr>
        <w:numPr>
          <w:ilvl w:val="1"/>
          <w:numId w:val="35"/>
        </w:numPr>
        <w:rPr>
          <w:rFonts w:ascii="Times New Roman" w:hAnsi="Times New Roman" w:cs="Times New Roman"/>
        </w:rPr>
      </w:pPr>
      <w:r w:rsidRPr="00FE4EB8">
        <w:rPr>
          <w:rFonts w:ascii="Times New Roman" w:hAnsi="Times New Roman" w:cs="Times New Roman"/>
        </w:rPr>
        <w:t>просмотр и вывод содержимого видеопамяти.</w:t>
      </w:r>
    </w:p>
    <w:p w:rsidR="00FE4EB8" w:rsidRPr="00FE4EB8" w:rsidRDefault="00FE4EB8" w:rsidP="00FE4EB8">
      <w:pPr>
        <w:ind w:left="851"/>
        <w:rPr>
          <w:rFonts w:ascii="Times New Roman" w:hAnsi="Times New Roman" w:cs="Times New Roman"/>
        </w:rPr>
      </w:pPr>
    </w:p>
    <w:p w:rsidR="00FE4EB8" w:rsidRPr="00FE4EB8" w:rsidRDefault="00FE4EB8" w:rsidP="00FE4EB8">
      <w:pPr>
        <w:numPr>
          <w:ilvl w:val="0"/>
          <w:numId w:val="35"/>
        </w:numPr>
        <w:rPr>
          <w:rFonts w:ascii="Times New Roman" w:hAnsi="Times New Roman" w:cs="Times New Roman"/>
        </w:rPr>
      </w:pPr>
      <w:r w:rsidRPr="00FE4EB8">
        <w:rPr>
          <w:rFonts w:ascii="Times New Roman" w:hAnsi="Times New Roman" w:cs="Times New Roman"/>
        </w:rPr>
        <w:t>Элементарным объектом, используемым в растровом графическом редакторе, является:</w:t>
      </w:r>
    </w:p>
    <w:p w:rsidR="00FE4EB8" w:rsidRPr="00FE4EB8" w:rsidRDefault="00FE4EB8" w:rsidP="00FE4EB8">
      <w:pPr>
        <w:numPr>
          <w:ilvl w:val="1"/>
          <w:numId w:val="35"/>
        </w:numPr>
        <w:rPr>
          <w:rFonts w:ascii="Times New Roman" w:hAnsi="Times New Roman" w:cs="Times New Roman"/>
        </w:rPr>
      </w:pPr>
      <w:r w:rsidRPr="00FE4EB8">
        <w:rPr>
          <w:rFonts w:ascii="Times New Roman" w:hAnsi="Times New Roman" w:cs="Times New Roman"/>
        </w:rPr>
        <w:t>точка (пиксель);</w:t>
      </w:r>
    </w:p>
    <w:p w:rsidR="00FE4EB8" w:rsidRPr="00FE4EB8" w:rsidRDefault="00FE4EB8" w:rsidP="00FE4EB8">
      <w:pPr>
        <w:numPr>
          <w:ilvl w:val="1"/>
          <w:numId w:val="35"/>
        </w:numPr>
        <w:rPr>
          <w:rFonts w:ascii="Times New Roman" w:hAnsi="Times New Roman" w:cs="Times New Roman"/>
        </w:rPr>
      </w:pPr>
      <w:r w:rsidRPr="00FE4EB8">
        <w:rPr>
          <w:rFonts w:ascii="Times New Roman" w:hAnsi="Times New Roman" w:cs="Times New Roman"/>
        </w:rPr>
        <w:t>объект (прямоугольник, круг и т.д.);</w:t>
      </w:r>
    </w:p>
    <w:p w:rsidR="00FE4EB8" w:rsidRDefault="00FE4EB8" w:rsidP="00FE4EB8">
      <w:pPr>
        <w:numPr>
          <w:ilvl w:val="1"/>
          <w:numId w:val="35"/>
        </w:numPr>
        <w:rPr>
          <w:rFonts w:ascii="Times New Roman" w:hAnsi="Times New Roman" w:cs="Times New Roman"/>
        </w:rPr>
      </w:pPr>
      <w:r w:rsidRPr="00FE4EB8">
        <w:rPr>
          <w:rFonts w:ascii="Times New Roman" w:hAnsi="Times New Roman" w:cs="Times New Roman"/>
        </w:rPr>
        <w:t>палитра цветов;</w:t>
      </w:r>
    </w:p>
    <w:p w:rsidR="00FE4EB8" w:rsidRDefault="00FE4EB8" w:rsidP="00FE4EB8">
      <w:pPr>
        <w:ind w:left="567"/>
        <w:rPr>
          <w:rFonts w:ascii="Times New Roman" w:hAnsi="Times New Roman" w:cs="Times New Roman"/>
        </w:rPr>
      </w:pPr>
      <w:r>
        <w:rPr>
          <w:rFonts w:ascii="Times New Roman" w:hAnsi="Times New Roman" w:cs="Times New Roman"/>
        </w:rPr>
        <w:t xml:space="preserve">г) </w:t>
      </w:r>
      <w:r w:rsidRPr="00FE4EB8">
        <w:rPr>
          <w:rFonts w:ascii="Times New Roman" w:hAnsi="Times New Roman" w:cs="Times New Roman"/>
        </w:rPr>
        <w:t>знакоместо (символ</w:t>
      </w:r>
      <w:r>
        <w:rPr>
          <w:rFonts w:ascii="Times New Roman" w:hAnsi="Times New Roman" w:cs="Times New Roman"/>
        </w:rPr>
        <w:t>)</w:t>
      </w:r>
    </w:p>
    <w:p w:rsidR="00FE4EB8" w:rsidRDefault="00FE4EB8" w:rsidP="00FE4EB8">
      <w:pPr>
        <w:ind w:left="567"/>
        <w:rPr>
          <w:rFonts w:ascii="Times New Roman" w:hAnsi="Times New Roman" w:cs="Times New Roman"/>
        </w:rPr>
      </w:pPr>
    </w:p>
    <w:p w:rsidR="00FE4EB8" w:rsidRPr="00FE4EB8" w:rsidRDefault="00FE4EB8" w:rsidP="00FE4EB8">
      <w:pPr>
        <w:numPr>
          <w:ilvl w:val="0"/>
          <w:numId w:val="35"/>
        </w:numPr>
        <w:rPr>
          <w:rFonts w:ascii="Times New Roman" w:hAnsi="Times New Roman" w:cs="Times New Roman"/>
        </w:rPr>
      </w:pPr>
      <w:r w:rsidRPr="00FE4EB8">
        <w:rPr>
          <w:rFonts w:ascii="Times New Roman" w:hAnsi="Times New Roman" w:cs="Times New Roman"/>
        </w:rPr>
        <w:t>Сетка из горизонтальных и вертикальных столбцов, которую на экране образуют пиксели, называется:</w:t>
      </w:r>
    </w:p>
    <w:p w:rsidR="00FE4EB8" w:rsidRPr="00FE4EB8" w:rsidRDefault="00FE4EB8" w:rsidP="00FE4EB8">
      <w:pPr>
        <w:ind w:left="567"/>
        <w:rPr>
          <w:rFonts w:ascii="Times New Roman" w:hAnsi="Times New Roman" w:cs="Times New Roman"/>
        </w:rPr>
      </w:pPr>
      <w:r>
        <w:rPr>
          <w:rFonts w:ascii="Times New Roman" w:hAnsi="Times New Roman" w:cs="Times New Roman"/>
        </w:rPr>
        <w:t xml:space="preserve">а) </w:t>
      </w:r>
      <w:r w:rsidRPr="00FE4EB8">
        <w:rPr>
          <w:rFonts w:ascii="Times New Roman" w:hAnsi="Times New Roman" w:cs="Times New Roman"/>
        </w:rPr>
        <w:t>видеопамять;</w:t>
      </w:r>
    </w:p>
    <w:p w:rsidR="00FE4EB8" w:rsidRPr="00FE4EB8" w:rsidRDefault="00FE4EB8" w:rsidP="00FE4EB8">
      <w:pPr>
        <w:ind w:left="567"/>
        <w:rPr>
          <w:rFonts w:ascii="Times New Roman" w:hAnsi="Times New Roman" w:cs="Times New Roman"/>
        </w:rPr>
      </w:pPr>
      <w:r>
        <w:rPr>
          <w:rFonts w:ascii="Times New Roman" w:hAnsi="Times New Roman" w:cs="Times New Roman"/>
        </w:rPr>
        <w:t xml:space="preserve">б) </w:t>
      </w:r>
      <w:r w:rsidRPr="00FE4EB8">
        <w:rPr>
          <w:rFonts w:ascii="Times New Roman" w:hAnsi="Times New Roman" w:cs="Times New Roman"/>
        </w:rPr>
        <w:t>видеоадаптер;</w:t>
      </w:r>
    </w:p>
    <w:p w:rsidR="00FE4EB8" w:rsidRPr="00FE4EB8" w:rsidRDefault="00FE4EB8" w:rsidP="00FE4EB8">
      <w:pPr>
        <w:ind w:left="567"/>
        <w:rPr>
          <w:rFonts w:ascii="Times New Roman" w:hAnsi="Times New Roman" w:cs="Times New Roman"/>
        </w:rPr>
      </w:pPr>
      <w:r>
        <w:rPr>
          <w:rFonts w:ascii="Times New Roman" w:hAnsi="Times New Roman" w:cs="Times New Roman"/>
        </w:rPr>
        <w:t xml:space="preserve">в) </w:t>
      </w:r>
      <w:r w:rsidRPr="00FE4EB8">
        <w:rPr>
          <w:rFonts w:ascii="Times New Roman" w:hAnsi="Times New Roman" w:cs="Times New Roman"/>
        </w:rPr>
        <w:t>растр;</w:t>
      </w:r>
    </w:p>
    <w:p w:rsidR="00FE4EB8" w:rsidRDefault="00FE4EB8" w:rsidP="00FE4EB8">
      <w:pPr>
        <w:ind w:left="567"/>
        <w:rPr>
          <w:rFonts w:ascii="Times New Roman" w:hAnsi="Times New Roman" w:cs="Times New Roman"/>
        </w:rPr>
      </w:pPr>
      <w:r>
        <w:rPr>
          <w:rFonts w:ascii="Times New Roman" w:hAnsi="Times New Roman" w:cs="Times New Roman"/>
        </w:rPr>
        <w:t xml:space="preserve">г) </w:t>
      </w:r>
      <w:r w:rsidRPr="00FE4EB8">
        <w:rPr>
          <w:rFonts w:ascii="Times New Roman" w:hAnsi="Times New Roman" w:cs="Times New Roman"/>
        </w:rPr>
        <w:t>дисплейный процессор;</w:t>
      </w:r>
    </w:p>
    <w:p w:rsidR="00FE4EB8" w:rsidRPr="00FE4EB8" w:rsidRDefault="00FE4EB8" w:rsidP="00FE4EB8">
      <w:pPr>
        <w:ind w:left="567"/>
        <w:rPr>
          <w:rFonts w:ascii="Times New Roman" w:hAnsi="Times New Roman" w:cs="Times New Roman"/>
        </w:rPr>
      </w:pPr>
    </w:p>
    <w:p w:rsidR="00FE4EB8" w:rsidRPr="00FE4EB8" w:rsidRDefault="00FE4EB8" w:rsidP="00FE4EB8">
      <w:pPr>
        <w:numPr>
          <w:ilvl w:val="0"/>
          <w:numId w:val="35"/>
        </w:numPr>
        <w:rPr>
          <w:rFonts w:ascii="Times New Roman" w:hAnsi="Times New Roman" w:cs="Times New Roman"/>
        </w:rPr>
      </w:pPr>
      <w:r w:rsidRPr="00FE4EB8">
        <w:rPr>
          <w:rFonts w:ascii="Times New Roman" w:hAnsi="Times New Roman" w:cs="Times New Roman"/>
        </w:rPr>
        <w:t>Графика с представлением изображения в виде совокупности объектов называется:</w:t>
      </w:r>
    </w:p>
    <w:p w:rsidR="00FE4EB8" w:rsidRPr="00FE4EB8" w:rsidRDefault="00FE4EB8" w:rsidP="00FE4EB8">
      <w:pPr>
        <w:numPr>
          <w:ilvl w:val="1"/>
          <w:numId w:val="35"/>
        </w:numPr>
        <w:rPr>
          <w:rFonts w:ascii="Times New Roman" w:hAnsi="Times New Roman" w:cs="Times New Roman"/>
        </w:rPr>
      </w:pPr>
      <w:r w:rsidRPr="00FE4EB8">
        <w:rPr>
          <w:rFonts w:ascii="Times New Roman" w:hAnsi="Times New Roman" w:cs="Times New Roman"/>
        </w:rPr>
        <w:t>фрактальной;</w:t>
      </w:r>
    </w:p>
    <w:p w:rsidR="00FE4EB8" w:rsidRPr="00FE4EB8" w:rsidRDefault="00FE4EB8" w:rsidP="00FE4EB8">
      <w:pPr>
        <w:numPr>
          <w:ilvl w:val="1"/>
          <w:numId w:val="35"/>
        </w:numPr>
        <w:rPr>
          <w:rFonts w:ascii="Times New Roman" w:hAnsi="Times New Roman" w:cs="Times New Roman"/>
        </w:rPr>
      </w:pPr>
      <w:r w:rsidRPr="00FE4EB8">
        <w:rPr>
          <w:rFonts w:ascii="Times New Roman" w:hAnsi="Times New Roman" w:cs="Times New Roman"/>
        </w:rPr>
        <w:t>растровой;</w:t>
      </w:r>
    </w:p>
    <w:p w:rsidR="00FE4EB8" w:rsidRPr="00FE4EB8" w:rsidRDefault="00FE4EB8" w:rsidP="00FE4EB8">
      <w:pPr>
        <w:numPr>
          <w:ilvl w:val="1"/>
          <w:numId w:val="35"/>
        </w:numPr>
        <w:rPr>
          <w:rFonts w:ascii="Times New Roman" w:hAnsi="Times New Roman" w:cs="Times New Roman"/>
        </w:rPr>
      </w:pPr>
      <w:r w:rsidRPr="00FE4EB8">
        <w:rPr>
          <w:rFonts w:ascii="Times New Roman" w:hAnsi="Times New Roman" w:cs="Times New Roman"/>
        </w:rPr>
        <w:t>векторной;</w:t>
      </w:r>
    </w:p>
    <w:p w:rsidR="00FE4EB8" w:rsidRDefault="00FE4EB8" w:rsidP="00FE4EB8">
      <w:pPr>
        <w:numPr>
          <w:ilvl w:val="1"/>
          <w:numId w:val="35"/>
        </w:numPr>
        <w:rPr>
          <w:rFonts w:ascii="Times New Roman" w:hAnsi="Times New Roman" w:cs="Times New Roman"/>
        </w:rPr>
      </w:pPr>
      <w:r w:rsidRPr="00FE4EB8">
        <w:rPr>
          <w:rFonts w:ascii="Times New Roman" w:hAnsi="Times New Roman" w:cs="Times New Roman"/>
        </w:rPr>
        <w:t>прямолинейной.</w:t>
      </w:r>
    </w:p>
    <w:p w:rsidR="00FE4EB8" w:rsidRPr="00FE4EB8" w:rsidRDefault="00FE4EB8" w:rsidP="00FE4EB8">
      <w:pPr>
        <w:ind w:left="851"/>
        <w:rPr>
          <w:rFonts w:ascii="Times New Roman" w:hAnsi="Times New Roman" w:cs="Times New Roman"/>
        </w:rPr>
      </w:pPr>
    </w:p>
    <w:p w:rsidR="00FE4EB8" w:rsidRPr="00FE4EB8" w:rsidRDefault="00FE4EB8" w:rsidP="00FE4EB8">
      <w:pPr>
        <w:numPr>
          <w:ilvl w:val="0"/>
          <w:numId w:val="35"/>
        </w:numPr>
        <w:rPr>
          <w:rFonts w:ascii="Times New Roman" w:hAnsi="Times New Roman" w:cs="Times New Roman"/>
        </w:rPr>
      </w:pPr>
      <w:r w:rsidRPr="00FE4EB8">
        <w:rPr>
          <w:rFonts w:ascii="Times New Roman" w:hAnsi="Times New Roman" w:cs="Times New Roman"/>
        </w:rPr>
        <w:t>Пиксель на экране дисплея представляет собой:</w:t>
      </w:r>
    </w:p>
    <w:p w:rsidR="00FE4EB8" w:rsidRPr="00FE4EB8" w:rsidRDefault="00FE4EB8" w:rsidP="00FE4EB8">
      <w:pPr>
        <w:numPr>
          <w:ilvl w:val="1"/>
          <w:numId w:val="35"/>
        </w:numPr>
        <w:rPr>
          <w:rFonts w:ascii="Times New Roman" w:hAnsi="Times New Roman" w:cs="Times New Roman"/>
        </w:rPr>
      </w:pPr>
      <w:r w:rsidRPr="00FE4EB8">
        <w:rPr>
          <w:rFonts w:ascii="Times New Roman" w:hAnsi="Times New Roman" w:cs="Times New Roman"/>
        </w:rPr>
        <w:t>минимальный участок изображения, которому независимым образом можно задать цвет;</w:t>
      </w:r>
    </w:p>
    <w:p w:rsidR="00FE4EB8" w:rsidRPr="00FE4EB8" w:rsidRDefault="00FE4EB8" w:rsidP="00FE4EB8">
      <w:pPr>
        <w:numPr>
          <w:ilvl w:val="1"/>
          <w:numId w:val="35"/>
        </w:numPr>
        <w:rPr>
          <w:rFonts w:ascii="Times New Roman" w:hAnsi="Times New Roman" w:cs="Times New Roman"/>
        </w:rPr>
      </w:pPr>
      <w:r w:rsidRPr="00FE4EB8">
        <w:rPr>
          <w:rFonts w:ascii="Times New Roman" w:hAnsi="Times New Roman" w:cs="Times New Roman"/>
        </w:rPr>
        <w:t>двоичный код графической информации;</w:t>
      </w:r>
    </w:p>
    <w:p w:rsidR="00FE4EB8" w:rsidRPr="00FE4EB8" w:rsidRDefault="00FE4EB8" w:rsidP="00FE4EB8">
      <w:pPr>
        <w:numPr>
          <w:ilvl w:val="1"/>
          <w:numId w:val="35"/>
        </w:numPr>
        <w:rPr>
          <w:rFonts w:ascii="Times New Roman" w:hAnsi="Times New Roman" w:cs="Times New Roman"/>
        </w:rPr>
      </w:pPr>
      <w:r w:rsidRPr="00FE4EB8">
        <w:rPr>
          <w:rFonts w:ascii="Times New Roman" w:hAnsi="Times New Roman" w:cs="Times New Roman"/>
        </w:rPr>
        <w:t>электронный луч;</w:t>
      </w:r>
    </w:p>
    <w:p w:rsidR="00FE4EB8" w:rsidRDefault="00FE4EB8" w:rsidP="00FE4EB8">
      <w:pPr>
        <w:numPr>
          <w:ilvl w:val="1"/>
          <w:numId w:val="35"/>
        </w:numPr>
        <w:rPr>
          <w:rFonts w:ascii="Times New Roman" w:hAnsi="Times New Roman" w:cs="Times New Roman"/>
        </w:rPr>
      </w:pPr>
      <w:r w:rsidRPr="00FE4EB8">
        <w:rPr>
          <w:rFonts w:ascii="Times New Roman" w:hAnsi="Times New Roman" w:cs="Times New Roman"/>
        </w:rPr>
        <w:t>совокупность 16 зерен люминофора.</w:t>
      </w:r>
    </w:p>
    <w:p w:rsidR="00FE4EB8" w:rsidRPr="00FE4EB8" w:rsidRDefault="00FE4EB8" w:rsidP="00FE4EB8">
      <w:pPr>
        <w:ind w:left="851"/>
        <w:rPr>
          <w:rFonts w:ascii="Times New Roman" w:hAnsi="Times New Roman" w:cs="Times New Roman"/>
        </w:rPr>
      </w:pPr>
    </w:p>
    <w:p w:rsidR="00FE4EB8" w:rsidRPr="00FE4EB8" w:rsidRDefault="00FE4EB8" w:rsidP="00FE4EB8">
      <w:pPr>
        <w:numPr>
          <w:ilvl w:val="0"/>
          <w:numId w:val="35"/>
        </w:numPr>
        <w:rPr>
          <w:rFonts w:ascii="Times New Roman" w:hAnsi="Times New Roman" w:cs="Times New Roman"/>
        </w:rPr>
      </w:pPr>
      <w:r w:rsidRPr="00FE4EB8">
        <w:rPr>
          <w:rFonts w:ascii="Times New Roman" w:hAnsi="Times New Roman" w:cs="Times New Roman"/>
        </w:rPr>
        <w:t>Видеоконтроллер – это:</w:t>
      </w:r>
    </w:p>
    <w:p w:rsidR="00FE4EB8" w:rsidRPr="00FE4EB8" w:rsidRDefault="00FE4EB8" w:rsidP="00FE4EB8">
      <w:pPr>
        <w:numPr>
          <w:ilvl w:val="1"/>
          <w:numId w:val="35"/>
        </w:numPr>
        <w:rPr>
          <w:rFonts w:ascii="Times New Roman" w:hAnsi="Times New Roman" w:cs="Times New Roman"/>
        </w:rPr>
      </w:pPr>
      <w:r w:rsidRPr="00FE4EB8">
        <w:rPr>
          <w:rFonts w:ascii="Times New Roman" w:hAnsi="Times New Roman" w:cs="Times New Roman"/>
        </w:rPr>
        <w:t>дисплейный процессор;</w:t>
      </w:r>
    </w:p>
    <w:p w:rsidR="00FE4EB8" w:rsidRPr="00FE4EB8" w:rsidRDefault="00FE4EB8" w:rsidP="00FE4EB8">
      <w:pPr>
        <w:numPr>
          <w:ilvl w:val="1"/>
          <w:numId w:val="35"/>
        </w:numPr>
        <w:rPr>
          <w:rFonts w:ascii="Times New Roman" w:hAnsi="Times New Roman" w:cs="Times New Roman"/>
        </w:rPr>
      </w:pPr>
      <w:r w:rsidRPr="00FE4EB8">
        <w:rPr>
          <w:rFonts w:ascii="Times New Roman" w:hAnsi="Times New Roman" w:cs="Times New Roman"/>
        </w:rPr>
        <w:t>программа, распределяющая ресурсы видеопамяти;</w:t>
      </w:r>
    </w:p>
    <w:p w:rsidR="00FE4EB8" w:rsidRPr="00FE4EB8" w:rsidRDefault="00FE4EB8" w:rsidP="00FE4EB8">
      <w:pPr>
        <w:numPr>
          <w:ilvl w:val="1"/>
          <w:numId w:val="35"/>
        </w:numPr>
        <w:rPr>
          <w:rFonts w:ascii="Times New Roman" w:hAnsi="Times New Roman" w:cs="Times New Roman"/>
        </w:rPr>
      </w:pPr>
      <w:r w:rsidRPr="00FE4EB8">
        <w:rPr>
          <w:rFonts w:ascii="Times New Roman" w:hAnsi="Times New Roman" w:cs="Times New Roman"/>
        </w:rPr>
        <w:t>электронное энергозависимое устройство для хранения информации о графическом изображении;</w:t>
      </w:r>
    </w:p>
    <w:p w:rsidR="00FE4EB8" w:rsidRDefault="00FE4EB8" w:rsidP="00FE4EB8">
      <w:pPr>
        <w:numPr>
          <w:ilvl w:val="1"/>
          <w:numId w:val="35"/>
        </w:numPr>
        <w:rPr>
          <w:rFonts w:ascii="Times New Roman" w:hAnsi="Times New Roman" w:cs="Times New Roman"/>
        </w:rPr>
      </w:pPr>
      <w:r w:rsidRPr="00FE4EB8">
        <w:rPr>
          <w:rFonts w:ascii="Times New Roman" w:hAnsi="Times New Roman" w:cs="Times New Roman"/>
        </w:rPr>
        <w:t>устройство, управляющее работой графического дисплея.</w:t>
      </w:r>
    </w:p>
    <w:p w:rsidR="00FE4EB8" w:rsidRPr="00FE4EB8" w:rsidRDefault="00FE4EB8" w:rsidP="00FE4EB8">
      <w:pPr>
        <w:ind w:left="851"/>
        <w:rPr>
          <w:rFonts w:ascii="Times New Roman" w:hAnsi="Times New Roman" w:cs="Times New Roman"/>
        </w:rPr>
      </w:pPr>
    </w:p>
    <w:p w:rsidR="00FE4EB8" w:rsidRPr="00FE4EB8" w:rsidRDefault="00FE4EB8" w:rsidP="00FE4EB8">
      <w:pPr>
        <w:numPr>
          <w:ilvl w:val="0"/>
          <w:numId w:val="35"/>
        </w:numPr>
        <w:rPr>
          <w:rFonts w:ascii="Times New Roman" w:hAnsi="Times New Roman" w:cs="Times New Roman"/>
        </w:rPr>
      </w:pPr>
      <w:r w:rsidRPr="00FE4EB8">
        <w:rPr>
          <w:rFonts w:ascii="Times New Roman" w:hAnsi="Times New Roman" w:cs="Times New Roman"/>
        </w:rPr>
        <w:lastRenderedPageBreak/>
        <w:t>Цвет точки на экране дисплея с 16-цветной палитрой формируется из сигналов:</w:t>
      </w:r>
    </w:p>
    <w:p w:rsidR="00FE4EB8" w:rsidRPr="00FE4EB8" w:rsidRDefault="00FE4EB8" w:rsidP="00FE4EB8">
      <w:pPr>
        <w:numPr>
          <w:ilvl w:val="1"/>
          <w:numId w:val="35"/>
        </w:numPr>
        <w:rPr>
          <w:rFonts w:ascii="Times New Roman" w:hAnsi="Times New Roman" w:cs="Times New Roman"/>
        </w:rPr>
      </w:pPr>
      <w:r w:rsidRPr="00FE4EB8">
        <w:rPr>
          <w:rFonts w:ascii="Times New Roman" w:hAnsi="Times New Roman" w:cs="Times New Roman"/>
        </w:rPr>
        <w:t>красного, зеленого и синего;</w:t>
      </w:r>
    </w:p>
    <w:p w:rsidR="00FE4EB8" w:rsidRPr="00FE4EB8" w:rsidRDefault="00FE4EB8" w:rsidP="00FE4EB8">
      <w:pPr>
        <w:numPr>
          <w:ilvl w:val="1"/>
          <w:numId w:val="35"/>
        </w:numPr>
        <w:rPr>
          <w:rFonts w:ascii="Times New Roman" w:hAnsi="Times New Roman" w:cs="Times New Roman"/>
        </w:rPr>
      </w:pPr>
      <w:r w:rsidRPr="00FE4EB8">
        <w:rPr>
          <w:rFonts w:ascii="Times New Roman" w:hAnsi="Times New Roman" w:cs="Times New Roman"/>
        </w:rPr>
        <w:t>красного, зеленого, синего и яркости;</w:t>
      </w:r>
    </w:p>
    <w:p w:rsidR="00FE4EB8" w:rsidRPr="00FE4EB8" w:rsidRDefault="00FE4EB8" w:rsidP="00FE4EB8">
      <w:pPr>
        <w:numPr>
          <w:ilvl w:val="1"/>
          <w:numId w:val="35"/>
        </w:numPr>
        <w:rPr>
          <w:rFonts w:ascii="Times New Roman" w:hAnsi="Times New Roman" w:cs="Times New Roman"/>
        </w:rPr>
      </w:pPr>
      <w:r w:rsidRPr="00FE4EB8">
        <w:rPr>
          <w:rFonts w:ascii="Times New Roman" w:hAnsi="Times New Roman" w:cs="Times New Roman"/>
        </w:rPr>
        <w:t>желтого, зеленого, синего и красного;</w:t>
      </w:r>
    </w:p>
    <w:p w:rsidR="00FE4EB8" w:rsidRDefault="00FE4EB8" w:rsidP="00FE4EB8">
      <w:pPr>
        <w:numPr>
          <w:ilvl w:val="1"/>
          <w:numId w:val="35"/>
        </w:numPr>
        <w:rPr>
          <w:rFonts w:ascii="Times New Roman" w:hAnsi="Times New Roman" w:cs="Times New Roman"/>
        </w:rPr>
      </w:pPr>
      <w:r w:rsidRPr="00FE4EB8">
        <w:rPr>
          <w:rFonts w:ascii="Times New Roman" w:hAnsi="Times New Roman" w:cs="Times New Roman"/>
        </w:rPr>
        <w:t>желтого, синего, красного и яркости.</w:t>
      </w:r>
    </w:p>
    <w:p w:rsidR="00FE4EB8" w:rsidRPr="00FE4EB8" w:rsidRDefault="00FE4EB8" w:rsidP="00FE4EB8">
      <w:pPr>
        <w:ind w:left="851"/>
        <w:rPr>
          <w:rFonts w:ascii="Times New Roman" w:hAnsi="Times New Roman" w:cs="Times New Roman"/>
        </w:rPr>
      </w:pPr>
    </w:p>
    <w:p w:rsidR="00FE4EB8" w:rsidRPr="00FE4EB8" w:rsidRDefault="00FE4EB8" w:rsidP="00FE4EB8">
      <w:pPr>
        <w:numPr>
          <w:ilvl w:val="0"/>
          <w:numId w:val="35"/>
        </w:numPr>
        <w:rPr>
          <w:rFonts w:ascii="Times New Roman" w:hAnsi="Times New Roman" w:cs="Times New Roman"/>
        </w:rPr>
      </w:pPr>
      <w:r w:rsidRPr="00FE4EB8">
        <w:rPr>
          <w:rFonts w:ascii="Times New Roman" w:hAnsi="Times New Roman" w:cs="Times New Roman"/>
        </w:rPr>
        <w:t>Какой способ представления графической информации экономичнее по использованию памяти:</w:t>
      </w:r>
    </w:p>
    <w:p w:rsidR="00FE4EB8" w:rsidRPr="00FE4EB8" w:rsidRDefault="00FE4EB8" w:rsidP="00FE4EB8">
      <w:pPr>
        <w:numPr>
          <w:ilvl w:val="1"/>
          <w:numId w:val="35"/>
        </w:numPr>
        <w:rPr>
          <w:rFonts w:ascii="Times New Roman" w:hAnsi="Times New Roman" w:cs="Times New Roman"/>
        </w:rPr>
      </w:pPr>
      <w:r w:rsidRPr="00FE4EB8">
        <w:rPr>
          <w:rFonts w:ascii="Times New Roman" w:hAnsi="Times New Roman" w:cs="Times New Roman"/>
        </w:rPr>
        <w:t>растровый;</w:t>
      </w:r>
    </w:p>
    <w:p w:rsidR="00FE4EB8" w:rsidRDefault="00FE4EB8" w:rsidP="00FE4EB8">
      <w:pPr>
        <w:numPr>
          <w:ilvl w:val="1"/>
          <w:numId w:val="35"/>
        </w:numPr>
        <w:rPr>
          <w:rFonts w:ascii="Times New Roman" w:hAnsi="Times New Roman" w:cs="Times New Roman"/>
        </w:rPr>
      </w:pPr>
      <w:r w:rsidRPr="00FE4EB8">
        <w:rPr>
          <w:rFonts w:ascii="Times New Roman" w:hAnsi="Times New Roman" w:cs="Times New Roman"/>
        </w:rPr>
        <w:t>векторный.</w:t>
      </w:r>
    </w:p>
    <w:p w:rsidR="009C14FB" w:rsidRPr="00FE4EB8" w:rsidRDefault="009C14FB" w:rsidP="009C14FB">
      <w:pPr>
        <w:ind w:left="851"/>
        <w:rPr>
          <w:rFonts w:ascii="Times New Roman" w:hAnsi="Times New Roman" w:cs="Times New Roman"/>
        </w:rPr>
      </w:pPr>
    </w:p>
    <w:p w:rsidR="009C14FB" w:rsidRPr="009C14FB" w:rsidRDefault="009C14FB" w:rsidP="009C14FB">
      <w:pPr>
        <w:numPr>
          <w:ilvl w:val="0"/>
          <w:numId w:val="35"/>
        </w:numPr>
        <w:rPr>
          <w:rFonts w:ascii="Times New Roman" w:hAnsi="Times New Roman" w:cs="Times New Roman"/>
        </w:rPr>
      </w:pPr>
      <w:r w:rsidRPr="009C14FB">
        <w:rPr>
          <w:rFonts w:ascii="Times New Roman" w:hAnsi="Times New Roman" w:cs="Times New Roman"/>
        </w:rPr>
        <w:t>Кнопки панели инструментов, палитра, рабочее поле, меню образуют:</w:t>
      </w:r>
    </w:p>
    <w:p w:rsidR="009C14FB" w:rsidRPr="009C14FB" w:rsidRDefault="009C14FB" w:rsidP="009C14FB">
      <w:pPr>
        <w:numPr>
          <w:ilvl w:val="1"/>
          <w:numId w:val="35"/>
        </w:numPr>
        <w:rPr>
          <w:rFonts w:ascii="Times New Roman" w:hAnsi="Times New Roman" w:cs="Times New Roman"/>
        </w:rPr>
      </w:pPr>
      <w:r w:rsidRPr="009C14FB">
        <w:rPr>
          <w:rFonts w:ascii="Times New Roman" w:hAnsi="Times New Roman" w:cs="Times New Roman"/>
        </w:rPr>
        <w:t>полный набор графических примитивов графического редактора;</w:t>
      </w:r>
    </w:p>
    <w:p w:rsidR="009C14FB" w:rsidRPr="009C14FB" w:rsidRDefault="009C14FB" w:rsidP="009C14FB">
      <w:pPr>
        <w:numPr>
          <w:ilvl w:val="1"/>
          <w:numId w:val="35"/>
        </w:numPr>
        <w:rPr>
          <w:rFonts w:ascii="Times New Roman" w:hAnsi="Times New Roman" w:cs="Times New Roman"/>
        </w:rPr>
      </w:pPr>
      <w:r w:rsidRPr="009C14FB">
        <w:rPr>
          <w:rFonts w:ascii="Times New Roman" w:hAnsi="Times New Roman" w:cs="Times New Roman"/>
        </w:rPr>
        <w:t>среду графического редактора;</w:t>
      </w:r>
    </w:p>
    <w:p w:rsidR="009C14FB" w:rsidRPr="009C14FB" w:rsidRDefault="009C14FB" w:rsidP="009C14FB">
      <w:pPr>
        <w:numPr>
          <w:ilvl w:val="1"/>
          <w:numId w:val="35"/>
        </w:numPr>
        <w:rPr>
          <w:rFonts w:ascii="Times New Roman" w:hAnsi="Times New Roman" w:cs="Times New Roman"/>
        </w:rPr>
      </w:pPr>
      <w:r w:rsidRPr="009C14FB">
        <w:rPr>
          <w:rFonts w:ascii="Times New Roman" w:hAnsi="Times New Roman" w:cs="Times New Roman"/>
        </w:rPr>
        <w:t>перечень режимов работы графического редактора;</w:t>
      </w:r>
    </w:p>
    <w:p w:rsidR="009C14FB" w:rsidRDefault="009C14FB" w:rsidP="009C14FB">
      <w:pPr>
        <w:numPr>
          <w:ilvl w:val="1"/>
          <w:numId w:val="35"/>
        </w:numPr>
        <w:rPr>
          <w:rFonts w:ascii="Times New Roman" w:hAnsi="Times New Roman" w:cs="Times New Roman"/>
        </w:rPr>
      </w:pPr>
      <w:r w:rsidRPr="009C14FB">
        <w:rPr>
          <w:rFonts w:ascii="Times New Roman" w:hAnsi="Times New Roman" w:cs="Times New Roman"/>
        </w:rPr>
        <w:t>набор команд, которыми можно воспользоваться при работе с графическим редактором.</w:t>
      </w:r>
    </w:p>
    <w:p w:rsidR="009C14FB" w:rsidRPr="009C14FB" w:rsidRDefault="009C14FB" w:rsidP="009C14FB">
      <w:pPr>
        <w:ind w:left="851"/>
        <w:rPr>
          <w:rFonts w:ascii="Times New Roman" w:hAnsi="Times New Roman" w:cs="Times New Roman"/>
        </w:rPr>
      </w:pPr>
    </w:p>
    <w:p w:rsidR="009C14FB" w:rsidRPr="009C14FB" w:rsidRDefault="009C14FB" w:rsidP="009C14FB">
      <w:pPr>
        <w:numPr>
          <w:ilvl w:val="0"/>
          <w:numId w:val="35"/>
        </w:numPr>
        <w:rPr>
          <w:rFonts w:ascii="Times New Roman" w:hAnsi="Times New Roman" w:cs="Times New Roman"/>
        </w:rPr>
      </w:pPr>
      <w:r w:rsidRPr="009C14FB">
        <w:rPr>
          <w:rFonts w:ascii="Times New Roman" w:hAnsi="Times New Roman" w:cs="Times New Roman"/>
        </w:rPr>
        <w:t>Наименьшим элементом поверхности экрана, для которого могут быть заданы адрес, цвет и интенсивность, является:</w:t>
      </w:r>
    </w:p>
    <w:p w:rsidR="009C14FB" w:rsidRPr="009C14FB" w:rsidRDefault="009C14FB" w:rsidP="009C14FB">
      <w:pPr>
        <w:numPr>
          <w:ilvl w:val="1"/>
          <w:numId w:val="35"/>
        </w:numPr>
        <w:rPr>
          <w:rFonts w:ascii="Times New Roman" w:hAnsi="Times New Roman" w:cs="Times New Roman"/>
        </w:rPr>
      </w:pPr>
      <w:r w:rsidRPr="009C14FB">
        <w:rPr>
          <w:rFonts w:ascii="Times New Roman" w:hAnsi="Times New Roman" w:cs="Times New Roman"/>
        </w:rPr>
        <w:t>символ;</w:t>
      </w:r>
    </w:p>
    <w:p w:rsidR="009C14FB" w:rsidRPr="009C14FB" w:rsidRDefault="009C14FB" w:rsidP="009C14FB">
      <w:pPr>
        <w:numPr>
          <w:ilvl w:val="1"/>
          <w:numId w:val="35"/>
        </w:numPr>
        <w:rPr>
          <w:rFonts w:ascii="Times New Roman" w:hAnsi="Times New Roman" w:cs="Times New Roman"/>
        </w:rPr>
      </w:pPr>
      <w:r w:rsidRPr="009C14FB">
        <w:rPr>
          <w:rFonts w:ascii="Times New Roman" w:hAnsi="Times New Roman" w:cs="Times New Roman"/>
        </w:rPr>
        <w:t>зерно люминофора;</w:t>
      </w:r>
    </w:p>
    <w:p w:rsidR="009C14FB" w:rsidRPr="009C14FB" w:rsidRDefault="009C14FB" w:rsidP="009C14FB">
      <w:pPr>
        <w:numPr>
          <w:ilvl w:val="1"/>
          <w:numId w:val="35"/>
        </w:numPr>
        <w:rPr>
          <w:rFonts w:ascii="Times New Roman" w:hAnsi="Times New Roman" w:cs="Times New Roman"/>
        </w:rPr>
      </w:pPr>
      <w:r w:rsidRPr="009C14FB">
        <w:rPr>
          <w:rFonts w:ascii="Times New Roman" w:hAnsi="Times New Roman" w:cs="Times New Roman"/>
        </w:rPr>
        <w:t>пиксель;</w:t>
      </w:r>
    </w:p>
    <w:p w:rsidR="009C14FB" w:rsidRDefault="009C14FB" w:rsidP="009C14FB">
      <w:pPr>
        <w:numPr>
          <w:ilvl w:val="1"/>
          <w:numId w:val="35"/>
        </w:numPr>
        <w:rPr>
          <w:rFonts w:ascii="Times New Roman" w:hAnsi="Times New Roman" w:cs="Times New Roman"/>
        </w:rPr>
      </w:pPr>
      <w:r w:rsidRPr="009C14FB">
        <w:rPr>
          <w:rFonts w:ascii="Times New Roman" w:hAnsi="Times New Roman" w:cs="Times New Roman"/>
        </w:rPr>
        <w:t>растр.</w:t>
      </w:r>
    </w:p>
    <w:p w:rsidR="009C14FB" w:rsidRPr="009C14FB" w:rsidRDefault="009C14FB" w:rsidP="009C14FB">
      <w:pPr>
        <w:ind w:left="851"/>
        <w:rPr>
          <w:rFonts w:ascii="Times New Roman" w:hAnsi="Times New Roman" w:cs="Times New Roman"/>
        </w:rPr>
      </w:pPr>
    </w:p>
    <w:p w:rsidR="009C14FB" w:rsidRPr="009C14FB" w:rsidRDefault="009C14FB" w:rsidP="009C14FB">
      <w:pPr>
        <w:numPr>
          <w:ilvl w:val="0"/>
          <w:numId w:val="35"/>
        </w:numPr>
        <w:rPr>
          <w:rFonts w:ascii="Times New Roman" w:hAnsi="Times New Roman" w:cs="Times New Roman"/>
        </w:rPr>
      </w:pPr>
      <w:r w:rsidRPr="009C14FB">
        <w:rPr>
          <w:rFonts w:ascii="Times New Roman" w:hAnsi="Times New Roman" w:cs="Times New Roman"/>
        </w:rPr>
        <w:t>Деформация изображения при изменении размера рисунка – один из недостатков:</w:t>
      </w:r>
    </w:p>
    <w:p w:rsidR="009C14FB" w:rsidRPr="009C14FB" w:rsidRDefault="009C14FB" w:rsidP="009C14FB">
      <w:pPr>
        <w:numPr>
          <w:ilvl w:val="1"/>
          <w:numId w:val="35"/>
        </w:numPr>
        <w:rPr>
          <w:rFonts w:ascii="Times New Roman" w:hAnsi="Times New Roman" w:cs="Times New Roman"/>
        </w:rPr>
      </w:pPr>
      <w:r w:rsidRPr="009C14FB">
        <w:rPr>
          <w:rFonts w:ascii="Times New Roman" w:hAnsi="Times New Roman" w:cs="Times New Roman"/>
        </w:rPr>
        <w:t>векторной графики;</w:t>
      </w:r>
    </w:p>
    <w:p w:rsidR="009C14FB" w:rsidRDefault="009C14FB" w:rsidP="009C14FB">
      <w:pPr>
        <w:numPr>
          <w:ilvl w:val="1"/>
          <w:numId w:val="35"/>
        </w:numPr>
        <w:rPr>
          <w:rFonts w:ascii="Times New Roman" w:hAnsi="Times New Roman" w:cs="Times New Roman"/>
        </w:rPr>
      </w:pPr>
      <w:r w:rsidRPr="009C14FB">
        <w:rPr>
          <w:rFonts w:ascii="Times New Roman" w:hAnsi="Times New Roman" w:cs="Times New Roman"/>
        </w:rPr>
        <w:t>растровой графики.</w:t>
      </w:r>
    </w:p>
    <w:p w:rsidR="009C14FB" w:rsidRPr="009C14FB" w:rsidRDefault="009C14FB" w:rsidP="009C14FB">
      <w:pPr>
        <w:ind w:left="851"/>
        <w:rPr>
          <w:rFonts w:ascii="Times New Roman" w:hAnsi="Times New Roman" w:cs="Times New Roman"/>
        </w:rPr>
      </w:pPr>
    </w:p>
    <w:p w:rsidR="009C14FB" w:rsidRPr="009C14FB" w:rsidRDefault="009C14FB" w:rsidP="009C14FB">
      <w:pPr>
        <w:numPr>
          <w:ilvl w:val="0"/>
          <w:numId w:val="35"/>
        </w:numPr>
        <w:rPr>
          <w:rFonts w:ascii="Times New Roman" w:hAnsi="Times New Roman" w:cs="Times New Roman"/>
        </w:rPr>
      </w:pPr>
      <w:r w:rsidRPr="009C14FB">
        <w:rPr>
          <w:rFonts w:ascii="Times New Roman" w:hAnsi="Times New Roman" w:cs="Times New Roman"/>
        </w:rPr>
        <w:t>Видеопамять – это:</w:t>
      </w:r>
    </w:p>
    <w:p w:rsidR="009C14FB" w:rsidRPr="009C14FB" w:rsidRDefault="009C14FB" w:rsidP="009C14FB">
      <w:pPr>
        <w:numPr>
          <w:ilvl w:val="1"/>
          <w:numId w:val="35"/>
        </w:numPr>
        <w:rPr>
          <w:rFonts w:ascii="Times New Roman" w:hAnsi="Times New Roman" w:cs="Times New Roman"/>
        </w:rPr>
      </w:pPr>
      <w:r w:rsidRPr="009C14FB">
        <w:rPr>
          <w:rFonts w:ascii="Times New Roman" w:hAnsi="Times New Roman" w:cs="Times New Roman"/>
        </w:rPr>
        <w:t>электронное устройство для хранения двоичного кода изображения, выводимого на экран;</w:t>
      </w:r>
    </w:p>
    <w:p w:rsidR="009C14FB" w:rsidRPr="009C14FB" w:rsidRDefault="009C14FB" w:rsidP="009C14FB">
      <w:pPr>
        <w:numPr>
          <w:ilvl w:val="1"/>
          <w:numId w:val="35"/>
        </w:numPr>
        <w:rPr>
          <w:rFonts w:ascii="Times New Roman" w:hAnsi="Times New Roman" w:cs="Times New Roman"/>
        </w:rPr>
      </w:pPr>
      <w:r w:rsidRPr="009C14FB">
        <w:rPr>
          <w:rFonts w:ascii="Times New Roman" w:hAnsi="Times New Roman" w:cs="Times New Roman"/>
        </w:rPr>
        <w:t>программа, распределяющая ресурсы ПК при обработке изображения;</w:t>
      </w:r>
    </w:p>
    <w:p w:rsidR="009C14FB" w:rsidRPr="009C14FB" w:rsidRDefault="009C14FB" w:rsidP="009C14FB">
      <w:pPr>
        <w:numPr>
          <w:ilvl w:val="1"/>
          <w:numId w:val="35"/>
        </w:numPr>
        <w:rPr>
          <w:rFonts w:ascii="Times New Roman" w:hAnsi="Times New Roman" w:cs="Times New Roman"/>
        </w:rPr>
      </w:pPr>
      <w:r w:rsidRPr="009C14FB">
        <w:rPr>
          <w:rFonts w:ascii="Times New Roman" w:hAnsi="Times New Roman" w:cs="Times New Roman"/>
        </w:rPr>
        <w:t>устройство, управляющее работой графического дисплея;</w:t>
      </w:r>
    </w:p>
    <w:p w:rsidR="009C14FB" w:rsidRDefault="009C14FB" w:rsidP="009C14FB">
      <w:pPr>
        <w:numPr>
          <w:ilvl w:val="1"/>
          <w:numId w:val="35"/>
        </w:numPr>
        <w:rPr>
          <w:rFonts w:ascii="Times New Roman" w:hAnsi="Times New Roman" w:cs="Times New Roman"/>
        </w:rPr>
      </w:pPr>
      <w:r w:rsidRPr="009C14FB">
        <w:rPr>
          <w:rFonts w:ascii="Times New Roman" w:hAnsi="Times New Roman" w:cs="Times New Roman"/>
        </w:rPr>
        <w:t>часть оперативного запоминающего устройства.</w:t>
      </w:r>
    </w:p>
    <w:p w:rsidR="009C14FB" w:rsidRPr="009C14FB" w:rsidRDefault="009C14FB" w:rsidP="009C14FB">
      <w:pPr>
        <w:ind w:left="851"/>
        <w:rPr>
          <w:rFonts w:ascii="Times New Roman" w:hAnsi="Times New Roman" w:cs="Times New Roman"/>
        </w:rPr>
      </w:pPr>
    </w:p>
    <w:p w:rsidR="009C14FB" w:rsidRPr="009C14FB" w:rsidRDefault="009C14FB" w:rsidP="009C14FB">
      <w:pPr>
        <w:numPr>
          <w:ilvl w:val="0"/>
          <w:numId w:val="35"/>
        </w:numPr>
        <w:rPr>
          <w:rFonts w:ascii="Times New Roman" w:hAnsi="Times New Roman" w:cs="Times New Roman"/>
        </w:rPr>
      </w:pPr>
      <w:r w:rsidRPr="009C14FB">
        <w:rPr>
          <w:rFonts w:ascii="Times New Roman" w:hAnsi="Times New Roman" w:cs="Times New Roman"/>
        </w:rPr>
        <w:t>Графика с представлением изображения в виде совокупностей точек называется:</w:t>
      </w:r>
    </w:p>
    <w:p w:rsidR="009C14FB" w:rsidRPr="009C14FB" w:rsidRDefault="009C14FB" w:rsidP="009C14FB">
      <w:pPr>
        <w:numPr>
          <w:ilvl w:val="1"/>
          <w:numId w:val="35"/>
        </w:numPr>
        <w:rPr>
          <w:rFonts w:ascii="Times New Roman" w:hAnsi="Times New Roman" w:cs="Times New Roman"/>
        </w:rPr>
      </w:pPr>
      <w:r w:rsidRPr="009C14FB">
        <w:rPr>
          <w:rFonts w:ascii="Times New Roman" w:hAnsi="Times New Roman" w:cs="Times New Roman"/>
        </w:rPr>
        <w:t>прямолинейной;</w:t>
      </w:r>
    </w:p>
    <w:p w:rsidR="009C14FB" w:rsidRPr="009C14FB" w:rsidRDefault="009C14FB" w:rsidP="009C14FB">
      <w:pPr>
        <w:numPr>
          <w:ilvl w:val="1"/>
          <w:numId w:val="35"/>
        </w:numPr>
        <w:rPr>
          <w:rFonts w:ascii="Times New Roman" w:hAnsi="Times New Roman" w:cs="Times New Roman"/>
        </w:rPr>
      </w:pPr>
      <w:r w:rsidRPr="009C14FB">
        <w:rPr>
          <w:rFonts w:ascii="Times New Roman" w:hAnsi="Times New Roman" w:cs="Times New Roman"/>
        </w:rPr>
        <w:t>фрактальной;</w:t>
      </w:r>
    </w:p>
    <w:p w:rsidR="009C14FB" w:rsidRPr="009C14FB" w:rsidRDefault="009C14FB" w:rsidP="009C14FB">
      <w:pPr>
        <w:numPr>
          <w:ilvl w:val="1"/>
          <w:numId w:val="35"/>
        </w:numPr>
        <w:rPr>
          <w:rFonts w:ascii="Times New Roman" w:hAnsi="Times New Roman" w:cs="Times New Roman"/>
        </w:rPr>
      </w:pPr>
      <w:r w:rsidRPr="009C14FB">
        <w:rPr>
          <w:rFonts w:ascii="Times New Roman" w:hAnsi="Times New Roman" w:cs="Times New Roman"/>
        </w:rPr>
        <w:t>векторной;</w:t>
      </w:r>
    </w:p>
    <w:p w:rsidR="009C14FB" w:rsidRDefault="009C14FB" w:rsidP="009C14FB">
      <w:pPr>
        <w:numPr>
          <w:ilvl w:val="1"/>
          <w:numId w:val="35"/>
        </w:numPr>
        <w:rPr>
          <w:rFonts w:ascii="Times New Roman" w:hAnsi="Times New Roman" w:cs="Times New Roman"/>
        </w:rPr>
      </w:pPr>
      <w:r w:rsidRPr="009C14FB">
        <w:rPr>
          <w:rFonts w:ascii="Times New Roman" w:hAnsi="Times New Roman" w:cs="Times New Roman"/>
        </w:rPr>
        <w:t>растровой.</w:t>
      </w:r>
    </w:p>
    <w:p w:rsidR="009C14FB" w:rsidRPr="009C14FB" w:rsidRDefault="009C14FB" w:rsidP="009C14FB">
      <w:pPr>
        <w:ind w:left="851"/>
        <w:rPr>
          <w:rFonts w:ascii="Times New Roman" w:hAnsi="Times New Roman" w:cs="Times New Roman"/>
        </w:rPr>
      </w:pPr>
    </w:p>
    <w:p w:rsidR="009C14FB" w:rsidRPr="009C14FB" w:rsidRDefault="009C14FB" w:rsidP="009C14FB">
      <w:pPr>
        <w:numPr>
          <w:ilvl w:val="0"/>
          <w:numId w:val="35"/>
        </w:numPr>
        <w:rPr>
          <w:rFonts w:ascii="Times New Roman" w:hAnsi="Times New Roman" w:cs="Times New Roman"/>
        </w:rPr>
      </w:pPr>
      <w:r w:rsidRPr="009C14FB">
        <w:rPr>
          <w:rFonts w:ascii="Times New Roman" w:hAnsi="Times New Roman" w:cs="Times New Roman"/>
        </w:rPr>
        <w:t>Какие устройства входят в состав графического адаптера?</w:t>
      </w:r>
    </w:p>
    <w:p w:rsidR="009C14FB" w:rsidRPr="009C14FB" w:rsidRDefault="009C14FB" w:rsidP="009C14FB">
      <w:pPr>
        <w:numPr>
          <w:ilvl w:val="1"/>
          <w:numId w:val="35"/>
        </w:numPr>
        <w:rPr>
          <w:rFonts w:ascii="Times New Roman" w:hAnsi="Times New Roman" w:cs="Times New Roman"/>
        </w:rPr>
      </w:pPr>
      <w:r w:rsidRPr="009C14FB">
        <w:rPr>
          <w:rFonts w:ascii="Times New Roman" w:hAnsi="Times New Roman" w:cs="Times New Roman"/>
        </w:rPr>
        <w:t>дисплейный процессор и видеопамять;</w:t>
      </w:r>
    </w:p>
    <w:p w:rsidR="009C14FB" w:rsidRPr="009C14FB" w:rsidRDefault="009C14FB" w:rsidP="009C14FB">
      <w:pPr>
        <w:numPr>
          <w:ilvl w:val="1"/>
          <w:numId w:val="35"/>
        </w:numPr>
        <w:rPr>
          <w:rFonts w:ascii="Times New Roman" w:hAnsi="Times New Roman" w:cs="Times New Roman"/>
        </w:rPr>
      </w:pPr>
      <w:r w:rsidRPr="009C14FB">
        <w:rPr>
          <w:rFonts w:ascii="Times New Roman" w:hAnsi="Times New Roman" w:cs="Times New Roman"/>
        </w:rPr>
        <w:t>дисплей, дисплейный процессор и видеопамять;</w:t>
      </w:r>
    </w:p>
    <w:p w:rsidR="009C14FB" w:rsidRPr="009C14FB" w:rsidRDefault="009C14FB" w:rsidP="009C14FB">
      <w:pPr>
        <w:numPr>
          <w:ilvl w:val="1"/>
          <w:numId w:val="35"/>
        </w:numPr>
        <w:rPr>
          <w:rFonts w:ascii="Times New Roman" w:hAnsi="Times New Roman" w:cs="Times New Roman"/>
        </w:rPr>
      </w:pPr>
      <w:r w:rsidRPr="009C14FB">
        <w:rPr>
          <w:rFonts w:ascii="Times New Roman" w:hAnsi="Times New Roman" w:cs="Times New Roman"/>
        </w:rPr>
        <w:t>дисплейный процессор, оперативная память, магистраль;</w:t>
      </w:r>
    </w:p>
    <w:p w:rsidR="009C14FB" w:rsidRDefault="009C14FB" w:rsidP="009C14FB">
      <w:pPr>
        <w:numPr>
          <w:ilvl w:val="1"/>
          <w:numId w:val="35"/>
        </w:numPr>
        <w:rPr>
          <w:rFonts w:ascii="Times New Roman" w:hAnsi="Times New Roman" w:cs="Times New Roman"/>
        </w:rPr>
      </w:pPr>
      <w:r w:rsidRPr="009C14FB">
        <w:rPr>
          <w:rFonts w:ascii="Times New Roman" w:hAnsi="Times New Roman" w:cs="Times New Roman"/>
        </w:rPr>
        <w:t>магистраль, дисплейный процессор и видеопамять.</w:t>
      </w:r>
    </w:p>
    <w:p w:rsidR="009C14FB" w:rsidRDefault="009C14FB" w:rsidP="009C14FB">
      <w:pPr>
        <w:ind w:left="851"/>
        <w:rPr>
          <w:rFonts w:ascii="Times New Roman" w:hAnsi="Times New Roman" w:cs="Times New Roman"/>
        </w:rPr>
      </w:pPr>
    </w:p>
    <w:p w:rsidR="009C14FB" w:rsidRPr="009C14FB" w:rsidRDefault="009C14FB" w:rsidP="009C14FB">
      <w:pPr>
        <w:numPr>
          <w:ilvl w:val="0"/>
          <w:numId w:val="35"/>
        </w:numPr>
        <w:rPr>
          <w:rFonts w:ascii="Times New Roman" w:hAnsi="Times New Roman" w:cs="Times New Roman"/>
        </w:rPr>
      </w:pPr>
      <w:r w:rsidRPr="009C14FB">
        <w:rPr>
          <w:rFonts w:ascii="Times New Roman" w:hAnsi="Times New Roman" w:cs="Times New Roman"/>
        </w:rPr>
        <w:t>Примитивами в графическом редакторе называют:</w:t>
      </w:r>
    </w:p>
    <w:p w:rsidR="009C14FB" w:rsidRPr="009C14FB" w:rsidRDefault="009C14FB" w:rsidP="009C14FB">
      <w:pPr>
        <w:numPr>
          <w:ilvl w:val="1"/>
          <w:numId w:val="35"/>
        </w:numPr>
        <w:rPr>
          <w:rFonts w:ascii="Times New Roman" w:hAnsi="Times New Roman" w:cs="Times New Roman"/>
        </w:rPr>
      </w:pPr>
      <w:r w:rsidRPr="009C14FB">
        <w:rPr>
          <w:rFonts w:ascii="Times New Roman" w:hAnsi="Times New Roman" w:cs="Times New Roman"/>
        </w:rPr>
        <w:t>среду графического редактора;</w:t>
      </w:r>
    </w:p>
    <w:p w:rsidR="009C14FB" w:rsidRPr="009C14FB" w:rsidRDefault="009C14FB" w:rsidP="009C14FB">
      <w:pPr>
        <w:numPr>
          <w:ilvl w:val="1"/>
          <w:numId w:val="35"/>
        </w:numPr>
        <w:rPr>
          <w:rFonts w:ascii="Times New Roman" w:hAnsi="Times New Roman" w:cs="Times New Roman"/>
        </w:rPr>
      </w:pPr>
      <w:r w:rsidRPr="009C14FB">
        <w:rPr>
          <w:rFonts w:ascii="Times New Roman" w:hAnsi="Times New Roman" w:cs="Times New Roman"/>
        </w:rPr>
        <w:t>простейшие фигуры, рисуемые с помощью специальных инструментов графического редактора;</w:t>
      </w:r>
    </w:p>
    <w:p w:rsidR="009C14FB" w:rsidRPr="009C14FB" w:rsidRDefault="009C14FB" w:rsidP="009C14FB">
      <w:pPr>
        <w:numPr>
          <w:ilvl w:val="1"/>
          <w:numId w:val="35"/>
        </w:numPr>
        <w:rPr>
          <w:rFonts w:ascii="Times New Roman" w:hAnsi="Times New Roman" w:cs="Times New Roman"/>
        </w:rPr>
      </w:pPr>
      <w:r w:rsidRPr="009C14FB">
        <w:rPr>
          <w:rFonts w:ascii="Times New Roman" w:hAnsi="Times New Roman" w:cs="Times New Roman"/>
        </w:rPr>
        <w:lastRenderedPageBreak/>
        <w:t>операции, выполняемые над файлами, содержащими изображения, созданные в графическом редакторе;</w:t>
      </w:r>
    </w:p>
    <w:p w:rsidR="009C14FB" w:rsidRDefault="009C14FB" w:rsidP="009C14FB">
      <w:pPr>
        <w:numPr>
          <w:ilvl w:val="1"/>
          <w:numId w:val="35"/>
        </w:numPr>
        <w:rPr>
          <w:rFonts w:ascii="Times New Roman" w:hAnsi="Times New Roman" w:cs="Times New Roman"/>
        </w:rPr>
      </w:pPr>
      <w:r w:rsidRPr="009C14FB">
        <w:rPr>
          <w:rFonts w:ascii="Times New Roman" w:hAnsi="Times New Roman" w:cs="Times New Roman"/>
        </w:rPr>
        <w:t>режимы работы графического редактора.</w:t>
      </w:r>
    </w:p>
    <w:p w:rsidR="009C14FB" w:rsidRPr="009C14FB" w:rsidRDefault="009C14FB" w:rsidP="009C14FB">
      <w:pPr>
        <w:ind w:left="851"/>
        <w:rPr>
          <w:rFonts w:ascii="Times New Roman" w:hAnsi="Times New Roman" w:cs="Times New Roman"/>
        </w:rPr>
      </w:pPr>
    </w:p>
    <w:p w:rsidR="009C14FB" w:rsidRPr="009C14FB" w:rsidRDefault="009C14FB" w:rsidP="009C14FB">
      <w:pPr>
        <w:numPr>
          <w:ilvl w:val="0"/>
          <w:numId w:val="35"/>
        </w:numPr>
        <w:rPr>
          <w:rFonts w:ascii="Times New Roman" w:hAnsi="Times New Roman" w:cs="Times New Roman"/>
        </w:rPr>
      </w:pPr>
      <w:r w:rsidRPr="009C14FB">
        <w:rPr>
          <w:rFonts w:ascii="Times New Roman" w:hAnsi="Times New Roman" w:cs="Times New Roman"/>
        </w:rPr>
        <w:t xml:space="preserve">Какое расширение имеют файлы графического редактора </w:t>
      </w:r>
      <w:r w:rsidRPr="009C14FB">
        <w:rPr>
          <w:rFonts w:ascii="Times New Roman" w:hAnsi="Times New Roman" w:cs="Times New Roman"/>
          <w:lang w:val="en-US"/>
        </w:rPr>
        <w:t>Paint</w:t>
      </w:r>
      <w:r w:rsidRPr="009C14FB">
        <w:rPr>
          <w:rFonts w:ascii="Times New Roman" w:hAnsi="Times New Roman" w:cs="Times New Roman"/>
        </w:rPr>
        <w:t>?</w:t>
      </w:r>
    </w:p>
    <w:p w:rsidR="009C14FB" w:rsidRPr="009C14FB" w:rsidRDefault="009C14FB" w:rsidP="009C14FB">
      <w:pPr>
        <w:numPr>
          <w:ilvl w:val="1"/>
          <w:numId w:val="35"/>
        </w:numPr>
        <w:rPr>
          <w:rFonts w:ascii="Times New Roman" w:hAnsi="Times New Roman" w:cs="Times New Roman"/>
        </w:rPr>
      </w:pPr>
      <w:r w:rsidRPr="009C14FB">
        <w:rPr>
          <w:rFonts w:ascii="Times New Roman" w:hAnsi="Times New Roman" w:cs="Times New Roman"/>
          <w:lang w:val="en-US"/>
        </w:rPr>
        <w:t>exe;</w:t>
      </w:r>
    </w:p>
    <w:p w:rsidR="009C14FB" w:rsidRPr="009C14FB" w:rsidRDefault="009C14FB" w:rsidP="009C14FB">
      <w:pPr>
        <w:numPr>
          <w:ilvl w:val="1"/>
          <w:numId w:val="35"/>
        </w:numPr>
        <w:rPr>
          <w:rFonts w:ascii="Times New Roman" w:hAnsi="Times New Roman" w:cs="Times New Roman"/>
        </w:rPr>
      </w:pPr>
      <w:r w:rsidRPr="009C14FB">
        <w:rPr>
          <w:rFonts w:ascii="Times New Roman" w:hAnsi="Times New Roman" w:cs="Times New Roman"/>
          <w:lang w:val="en-US"/>
        </w:rPr>
        <w:t>doc;</w:t>
      </w:r>
    </w:p>
    <w:p w:rsidR="009C14FB" w:rsidRPr="009C14FB" w:rsidRDefault="009C14FB" w:rsidP="009C14FB">
      <w:pPr>
        <w:numPr>
          <w:ilvl w:val="1"/>
          <w:numId w:val="35"/>
        </w:numPr>
        <w:rPr>
          <w:rFonts w:ascii="Times New Roman" w:hAnsi="Times New Roman" w:cs="Times New Roman"/>
        </w:rPr>
      </w:pPr>
      <w:r w:rsidRPr="009C14FB">
        <w:rPr>
          <w:rFonts w:ascii="Times New Roman" w:hAnsi="Times New Roman" w:cs="Times New Roman"/>
          <w:lang w:val="en-US"/>
        </w:rPr>
        <w:t>bmp;</w:t>
      </w:r>
    </w:p>
    <w:p w:rsidR="009C14FB" w:rsidRPr="009C14FB" w:rsidRDefault="009C14FB" w:rsidP="009C14FB">
      <w:pPr>
        <w:numPr>
          <w:ilvl w:val="1"/>
          <w:numId w:val="35"/>
        </w:numPr>
        <w:rPr>
          <w:rFonts w:ascii="Times New Roman" w:hAnsi="Times New Roman" w:cs="Times New Roman"/>
        </w:rPr>
      </w:pPr>
      <w:r w:rsidRPr="009C14FB">
        <w:rPr>
          <w:rFonts w:ascii="Times New Roman" w:hAnsi="Times New Roman" w:cs="Times New Roman"/>
          <w:lang w:val="en-US"/>
        </w:rPr>
        <w:t>com.</w:t>
      </w:r>
    </w:p>
    <w:p w:rsidR="00FE4EB8" w:rsidRDefault="00FE4EB8" w:rsidP="00FE4EB8">
      <w:pPr>
        <w:rPr>
          <w:sz w:val="28"/>
          <w:szCs w:val="28"/>
        </w:rPr>
      </w:pPr>
    </w:p>
    <w:p w:rsidR="004E40DF" w:rsidRPr="004E40DF" w:rsidRDefault="004E40DF" w:rsidP="004E40DF">
      <w:pPr>
        <w:pStyle w:val="a9"/>
        <w:tabs>
          <w:tab w:val="left" w:pos="426"/>
        </w:tabs>
        <w:ind w:left="284"/>
        <w:rPr>
          <w:rFonts w:ascii="Times New Roman" w:hAnsi="Times New Roman" w:cs="Times New Roman"/>
        </w:rPr>
      </w:pPr>
    </w:p>
    <w:p w:rsidR="0036338B" w:rsidRPr="0036338B" w:rsidRDefault="0036338B" w:rsidP="0036338B">
      <w:pPr>
        <w:tabs>
          <w:tab w:val="left" w:pos="426"/>
        </w:tabs>
        <w:spacing w:after="120"/>
        <w:ind w:firstLine="567"/>
        <w:rPr>
          <w:rFonts w:ascii="Times New Roman" w:hAnsi="Times New Roman" w:cs="Times New Roman"/>
          <w:b/>
        </w:rPr>
      </w:pPr>
      <w:r w:rsidRPr="0036338B">
        <w:rPr>
          <w:rFonts w:ascii="Times New Roman" w:hAnsi="Times New Roman" w:cs="Times New Roman"/>
          <w:b/>
        </w:rPr>
        <w:t>Примерная тематика презентаций (информационных проектов)</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Основные задачи компьютерной графики.</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Виды графических систем. Основные достоинства и недостатки.</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Графические системы с векторным сканированием.</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Растровые графические системы. Основные характеристики растра.</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Растровые графические системы. Построчная и чересстрочная развертки растра.</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Форматы графических файлов.</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Векторные форматы графических файлов. Основные достоинства и недостатки.</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Растровые форматы графических файлов. Основные достоинства и недостатки.</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Методы сжатия растровых файлов.</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Векторные и растровые прикладные графические редакторы. Области применения.</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Аддитивная цветовая модель RGB.</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Субтрактивная цветовая модель CMY,CMYK.</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Цветовая модель HSB.</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Базовые растровые алгоритмы. Основные решаемые задачи. Понятие связности.</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Растровое представление отрезка. Алгоритм Брезенхэма.</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Устранение ступенчатого эффекта в растровых изображениях.</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Заполнение области (закрашивание).</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Закрашивание многоугольников, заданных своими вершинами.</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Отсечение многоугольников относительно видимого окна.</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Проецирование. Виды плоских геометрических проекций.</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Виды параллельных проекций. Искажения объекта при параллельном проецировании.</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Ортографическая проекция.</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Аксонометрические проекции.</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Косоугольные проекции.</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Перспективные (центральные) проекции.</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Системы координат в компьютерной графике. Переход от мировых к экранным координатам.</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Основные геометрические модели трехмерных объектов.</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Каркасная и граневая геометрические модели трехмерных объектов. Достоинства и недостатки, область применения.</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Граневая геометрическая модель трехмерных объектов. Полигональная сетка, параметрические бикубические куски.</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Объемно-параметрическая геометрическая модель трехмерных объектов.</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Кинематическая геометрическая модель трехмерных объектов.</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Способы визуализации трехмерных изображений.</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Способы задания полигональной сетки. Основные достоинства и недостатки.</w:t>
      </w:r>
    </w:p>
    <w:p w:rsidR="007513CB" w:rsidRP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lastRenderedPageBreak/>
        <w:t>Основные способы математического описания кривых и поверхностей. Достоинства параметрического способа описания.</w:t>
      </w:r>
    </w:p>
    <w:p w:rsidR="007513CB" w:rsidRDefault="007513CB" w:rsidP="007513CB">
      <w:pPr>
        <w:numPr>
          <w:ilvl w:val="0"/>
          <w:numId w:val="41"/>
        </w:numPr>
        <w:spacing w:before="100" w:beforeAutospacing="1" w:after="100" w:afterAutospacing="1"/>
        <w:jc w:val="both"/>
        <w:rPr>
          <w:rFonts w:ascii="Times New Roman" w:hAnsi="Times New Roman" w:cs="Times New Roman"/>
        </w:rPr>
      </w:pPr>
      <w:r w:rsidRPr="007513CB">
        <w:rPr>
          <w:rFonts w:ascii="Times New Roman" w:hAnsi="Times New Roman" w:cs="Times New Roman"/>
        </w:rPr>
        <w:t>Форма Эрмита для задания параметрической кубической кривой. Основные достоинства и недостатки. Условия непрерывности.</w:t>
      </w:r>
    </w:p>
    <w:p w:rsidR="0036338B" w:rsidRPr="0036338B" w:rsidRDefault="0036338B" w:rsidP="0036338B">
      <w:pPr>
        <w:pStyle w:val="afc"/>
        <w:shd w:val="clear" w:color="auto" w:fill="auto"/>
        <w:tabs>
          <w:tab w:val="left" w:pos="284"/>
          <w:tab w:val="left" w:pos="567"/>
        </w:tabs>
        <w:spacing w:before="0" w:after="120" w:line="240" w:lineRule="auto"/>
        <w:ind w:firstLine="567"/>
        <w:jc w:val="left"/>
        <w:rPr>
          <w:rFonts w:ascii="Times New Roman" w:hAnsi="Times New Roman" w:cs="Times New Roman"/>
          <w:b/>
          <w:sz w:val="24"/>
          <w:szCs w:val="24"/>
        </w:rPr>
      </w:pPr>
      <w:r w:rsidRPr="0036338B">
        <w:rPr>
          <w:rFonts w:ascii="Times New Roman" w:hAnsi="Times New Roman" w:cs="Times New Roman"/>
          <w:b/>
          <w:sz w:val="24"/>
          <w:szCs w:val="24"/>
        </w:rPr>
        <w:t>Проблемно-аналитические задания</w:t>
      </w:r>
    </w:p>
    <w:p w:rsidR="00BE6FA5" w:rsidRPr="006650F1" w:rsidRDefault="00BE6FA5" w:rsidP="00BE6FA5">
      <w:pPr>
        <w:pStyle w:val="afc"/>
        <w:numPr>
          <w:ilvl w:val="3"/>
          <w:numId w:val="26"/>
        </w:numPr>
        <w:shd w:val="clear" w:color="auto" w:fill="auto"/>
        <w:tabs>
          <w:tab w:val="left" w:pos="791"/>
          <w:tab w:val="left" w:pos="993"/>
        </w:tabs>
        <w:spacing w:before="0" w:after="0" w:line="274" w:lineRule="exact"/>
        <w:ind w:left="567" w:right="60" w:firstLine="0"/>
        <w:jc w:val="left"/>
        <w:rPr>
          <w:rFonts w:ascii="Times New Roman" w:hAnsi="Times New Roman" w:cs="Times New Roman"/>
          <w:sz w:val="24"/>
          <w:szCs w:val="24"/>
        </w:rPr>
      </w:pPr>
      <w:r w:rsidRPr="006650F1">
        <w:rPr>
          <w:rFonts w:ascii="Times New Roman" w:hAnsi="Times New Roman" w:cs="Times New Roman"/>
          <w:sz w:val="24"/>
          <w:szCs w:val="24"/>
        </w:rPr>
        <w:t>Психофизиологические аспекты восприятия пространства и воспроизведения его на плоскости.</w:t>
      </w:r>
    </w:p>
    <w:p w:rsidR="00BE6FA5" w:rsidRPr="006650F1" w:rsidRDefault="00BE6FA5" w:rsidP="00BE6FA5">
      <w:pPr>
        <w:pStyle w:val="afc"/>
        <w:numPr>
          <w:ilvl w:val="3"/>
          <w:numId w:val="26"/>
        </w:numPr>
        <w:shd w:val="clear" w:color="auto" w:fill="auto"/>
        <w:tabs>
          <w:tab w:val="left" w:pos="791"/>
          <w:tab w:val="left" w:pos="993"/>
        </w:tabs>
        <w:spacing w:before="0" w:after="0" w:line="274" w:lineRule="exact"/>
        <w:ind w:left="567" w:firstLine="0"/>
        <w:jc w:val="left"/>
        <w:rPr>
          <w:rFonts w:ascii="Times New Roman" w:hAnsi="Times New Roman" w:cs="Times New Roman"/>
          <w:sz w:val="24"/>
          <w:szCs w:val="24"/>
        </w:rPr>
      </w:pPr>
      <w:r w:rsidRPr="006650F1">
        <w:rPr>
          <w:rFonts w:ascii="Times New Roman" w:hAnsi="Times New Roman" w:cs="Times New Roman"/>
          <w:sz w:val="24"/>
          <w:szCs w:val="24"/>
        </w:rPr>
        <w:t>Психофизиологические аспекты восприятия цвета и света.</w:t>
      </w:r>
    </w:p>
    <w:p w:rsidR="00BE6FA5" w:rsidRPr="006650F1" w:rsidRDefault="00BD3F00" w:rsidP="00BE6FA5">
      <w:pPr>
        <w:pStyle w:val="afc"/>
        <w:numPr>
          <w:ilvl w:val="3"/>
          <w:numId w:val="26"/>
        </w:numPr>
        <w:shd w:val="clear" w:color="auto" w:fill="auto"/>
        <w:tabs>
          <w:tab w:val="left" w:pos="365"/>
          <w:tab w:val="left" w:pos="791"/>
          <w:tab w:val="left" w:pos="993"/>
        </w:tabs>
        <w:spacing w:before="0" w:after="0" w:line="274" w:lineRule="exact"/>
        <w:ind w:left="567" w:firstLine="0"/>
        <w:jc w:val="left"/>
        <w:rPr>
          <w:rFonts w:ascii="Times New Roman" w:hAnsi="Times New Roman" w:cs="Times New Roman"/>
          <w:sz w:val="24"/>
          <w:szCs w:val="24"/>
        </w:rPr>
      </w:pPr>
      <w:r>
        <w:rPr>
          <w:rFonts w:ascii="Times New Roman" w:hAnsi="Times New Roman" w:cs="Times New Roman"/>
          <w:sz w:val="24"/>
          <w:szCs w:val="24"/>
        </w:rPr>
        <w:t>Анализ достоинств и недостатков</w:t>
      </w:r>
      <w:r w:rsidR="00BE6FA5" w:rsidRPr="006650F1">
        <w:rPr>
          <w:rFonts w:ascii="Times New Roman" w:hAnsi="Times New Roman" w:cs="Times New Roman"/>
          <w:sz w:val="24"/>
          <w:szCs w:val="24"/>
        </w:rPr>
        <w:t xml:space="preserve"> растровых изображений.</w:t>
      </w:r>
    </w:p>
    <w:p w:rsidR="00BE6FA5" w:rsidRDefault="00BD3F00" w:rsidP="00BE6FA5">
      <w:pPr>
        <w:pStyle w:val="afc"/>
        <w:numPr>
          <w:ilvl w:val="3"/>
          <w:numId w:val="26"/>
        </w:numPr>
        <w:shd w:val="clear" w:color="auto" w:fill="auto"/>
        <w:tabs>
          <w:tab w:val="left" w:pos="365"/>
          <w:tab w:val="left" w:pos="791"/>
          <w:tab w:val="left" w:pos="993"/>
        </w:tabs>
        <w:spacing w:before="0" w:after="0" w:line="274" w:lineRule="exact"/>
        <w:ind w:left="567" w:firstLine="0"/>
        <w:jc w:val="left"/>
        <w:rPr>
          <w:rFonts w:ascii="Times New Roman" w:hAnsi="Times New Roman" w:cs="Times New Roman"/>
          <w:sz w:val="24"/>
          <w:szCs w:val="24"/>
        </w:rPr>
      </w:pPr>
      <w:r>
        <w:rPr>
          <w:rFonts w:ascii="Times New Roman" w:hAnsi="Times New Roman" w:cs="Times New Roman"/>
          <w:sz w:val="24"/>
          <w:szCs w:val="24"/>
        </w:rPr>
        <w:t>Анализ достоинста и недостатков</w:t>
      </w:r>
      <w:r w:rsidR="00BE6FA5" w:rsidRPr="006650F1">
        <w:rPr>
          <w:rFonts w:ascii="Times New Roman" w:hAnsi="Times New Roman" w:cs="Times New Roman"/>
          <w:sz w:val="24"/>
          <w:szCs w:val="24"/>
        </w:rPr>
        <w:t xml:space="preserve"> векторной графики.</w:t>
      </w:r>
    </w:p>
    <w:p w:rsidR="00CB171E" w:rsidRDefault="00CB171E" w:rsidP="00BE6FA5">
      <w:pPr>
        <w:pStyle w:val="afc"/>
        <w:numPr>
          <w:ilvl w:val="3"/>
          <w:numId w:val="26"/>
        </w:numPr>
        <w:shd w:val="clear" w:color="auto" w:fill="auto"/>
        <w:tabs>
          <w:tab w:val="left" w:pos="365"/>
          <w:tab w:val="left" w:pos="791"/>
          <w:tab w:val="left" w:pos="993"/>
        </w:tabs>
        <w:spacing w:before="0" w:after="0" w:line="274" w:lineRule="exact"/>
        <w:ind w:left="567" w:firstLine="0"/>
        <w:jc w:val="left"/>
        <w:rPr>
          <w:rFonts w:ascii="Times New Roman" w:hAnsi="Times New Roman" w:cs="Times New Roman"/>
          <w:sz w:val="24"/>
          <w:szCs w:val="24"/>
        </w:rPr>
      </w:pPr>
      <w:r>
        <w:rPr>
          <w:rFonts w:ascii="Times New Roman" w:hAnsi="Times New Roman" w:cs="Times New Roman"/>
          <w:sz w:val="24"/>
          <w:szCs w:val="24"/>
        </w:rPr>
        <w:t>Проблемы создания виртуальной реальности.</w:t>
      </w:r>
    </w:p>
    <w:p w:rsidR="00CB171E" w:rsidRDefault="00CB171E" w:rsidP="00BE6FA5">
      <w:pPr>
        <w:pStyle w:val="afc"/>
        <w:numPr>
          <w:ilvl w:val="3"/>
          <w:numId w:val="26"/>
        </w:numPr>
        <w:shd w:val="clear" w:color="auto" w:fill="auto"/>
        <w:tabs>
          <w:tab w:val="left" w:pos="365"/>
          <w:tab w:val="left" w:pos="791"/>
          <w:tab w:val="left" w:pos="993"/>
        </w:tabs>
        <w:spacing w:before="0" w:after="0" w:line="274" w:lineRule="exact"/>
        <w:ind w:left="567" w:firstLine="0"/>
        <w:jc w:val="left"/>
        <w:rPr>
          <w:rFonts w:ascii="Times New Roman" w:hAnsi="Times New Roman" w:cs="Times New Roman"/>
          <w:sz w:val="24"/>
          <w:szCs w:val="24"/>
        </w:rPr>
      </w:pPr>
      <w:r>
        <w:rPr>
          <w:rFonts w:ascii="Times New Roman" w:hAnsi="Times New Roman" w:cs="Times New Roman"/>
          <w:sz w:val="24"/>
          <w:szCs w:val="24"/>
        </w:rPr>
        <w:t>«Виртуальная реальность»: анализ социальных последствий.</w:t>
      </w:r>
    </w:p>
    <w:p w:rsidR="00CB171E" w:rsidRDefault="005C3248" w:rsidP="00BE6FA5">
      <w:pPr>
        <w:pStyle w:val="afc"/>
        <w:numPr>
          <w:ilvl w:val="3"/>
          <w:numId w:val="26"/>
        </w:numPr>
        <w:shd w:val="clear" w:color="auto" w:fill="auto"/>
        <w:tabs>
          <w:tab w:val="left" w:pos="365"/>
          <w:tab w:val="left" w:pos="791"/>
          <w:tab w:val="left" w:pos="993"/>
        </w:tabs>
        <w:spacing w:before="0" w:after="0" w:line="274" w:lineRule="exact"/>
        <w:ind w:left="567" w:firstLine="0"/>
        <w:jc w:val="left"/>
        <w:rPr>
          <w:rFonts w:ascii="Times New Roman" w:hAnsi="Times New Roman" w:cs="Times New Roman"/>
          <w:sz w:val="24"/>
          <w:szCs w:val="24"/>
        </w:rPr>
      </w:pPr>
      <w:r>
        <w:rPr>
          <w:rFonts w:ascii="Times New Roman" w:hAnsi="Times New Roman" w:cs="Times New Roman"/>
          <w:sz w:val="24"/>
          <w:szCs w:val="24"/>
        </w:rPr>
        <w:t>Анализ преимуществ применения мультимедийных технологий в образовании.</w:t>
      </w:r>
    </w:p>
    <w:p w:rsidR="005C3248" w:rsidRDefault="005C3248" w:rsidP="00BE6FA5">
      <w:pPr>
        <w:pStyle w:val="afc"/>
        <w:numPr>
          <w:ilvl w:val="3"/>
          <w:numId w:val="26"/>
        </w:numPr>
        <w:shd w:val="clear" w:color="auto" w:fill="auto"/>
        <w:tabs>
          <w:tab w:val="left" w:pos="365"/>
          <w:tab w:val="left" w:pos="791"/>
          <w:tab w:val="left" w:pos="993"/>
        </w:tabs>
        <w:spacing w:before="0" w:after="0" w:line="274" w:lineRule="exact"/>
        <w:ind w:left="567" w:firstLine="0"/>
        <w:jc w:val="left"/>
        <w:rPr>
          <w:rFonts w:ascii="Times New Roman" w:hAnsi="Times New Roman" w:cs="Times New Roman"/>
          <w:sz w:val="24"/>
          <w:szCs w:val="24"/>
        </w:rPr>
      </w:pPr>
      <w:r>
        <w:rPr>
          <w:rFonts w:ascii="Times New Roman" w:hAnsi="Times New Roman" w:cs="Times New Roman"/>
          <w:sz w:val="24"/>
          <w:szCs w:val="24"/>
        </w:rPr>
        <w:t>Особенности разработки мультимедиа ресурсов.</w:t>
      </w:r>
    </w:p>
    <w:p w:rsidR="00282993" w:rsidRDefault="0097228F" w:rsidP="00BE6FA5">
      <w:pPr>
        <w:pStyle w:val="afc"/>
        <w:numPr>
          <w:ilvl w:val="3"/>
          <w:numId w:val="26"/>
        </w:numPr>
        <w:shd w:val="clear" w:color="auto" w:fill="auto"/>
        <w:tabs>
          <w:tab w:val="left" w:pos="365"/>
          <w:tab w:val="left" w:pos="791"/>
          <w:tab w:val="left" w:pos="993"/>
        </w:tabs>
        <w:spacing w:before="0" w:after="0" w:line="274" w:lineRule="exact"/>
        <w:ind w:left="567" w:firstLine="0"/>
        <w:jc w:val="left"/>
        <w:rPr>
          <w:rFonts w:ascii="Times New Roman" w:hAnsi="Times New Roman" w:cs="Times New Roman"/>
          <w:sz w:val="24"/>
          <w:szCs w:val="24"/>
        </w:rPr>
      </w:pPr>
      <w:r>
        <w:rPr>
          <w:rFonts w:ascii="Times New Roman" w:hAnsi="Times New Roman" w:cs="Times New Roman"/>
          <w:sz w:val="24"/>
          <w:szCs w:val="24"/>
        </w:rPr>
        <w:t>Анализ математических методов</w:t>
      </w:r>
      <w:r w:rsidR="00282993" w:rsidRPr="00282993">
        <w:rPr>
          <w:rFonts w:ascii="Times New Roman" w:hAnsi="Times New Roman" w:cs="Times New Roman"/>
          <w:sz w:val="24"/>
          <w:szCs w:val="24"/>
        </w:rPr>
        <w:t xml:space="preserve"> описания кривых</w:t>
      </w:r>
      <w:r>
        <w:rPr>
          <w:rFonts w:ascii="Times New Roman" w:hAnsi="Times New Roman" w:cs="Times New Roman"/>
          <w:sz w:val="24"/>
          <w:szCs w:val="24"/>
        </w:rPr>
        <w:t xml:space="preserve"> в векторных редакторах</w:t>
      </w:r>
      <w:r w:rsidR="00282993">
        <w:rPr>
          <w:rFonts w:ascii="Times New Roman" w:hAnsi="Times New Roman" w:cs="Times New Roman"/>
          <w:sz w:val="24"/>
          <w:szCs w:val="24"/>
        </w:rPr>
        <w:t>.</w:t>
      </w:r>
    </w:p>
    <w:p w:rsidR="00282993" w:rsidRDefault="00282993" w:rsidP="00BE6FA5">
      <w:pPr>
        <w:pStyle w:val="afc"/>
        <w:numPr>
          <w:ilvl w:val="3"/>
          <w:numId w:val="26"/>
        </w:numPr>
        <w:shd w:val="clear" w:color="auto" w:fill="auto"/>
        <w:tabs>
          <w:tab w:val="left" w:pos="365"/>
          <w:tab w:val="left" w:pos="791"/>
          <w:tab w:val="left" w:pos="993"/>
        </w:tabs>
        <w:spacing w:before="0" w:after="0" w:line="274" w:lineRule="exact"/>
        <w:ind w:left="567" w:firstLine="0"/>
        <w:jc w:val="left"/>
        <w:rPr>
          <w:rFonts w:ascii="Times New Roman" w:hAnsi="Times New Roman" w:cs="Times New Roman"/>
          <w:sz w:val="24"/>
          <w:szCs w:val="24"/>
        </w:rPr>
      </w:pPr>
      <w:r w:rsidRPr="00282993">
        <w:rPr>
          <w:rFonts w:ascii="Times New Roman" w:hAnsi="Times New Roman" w:cs="Times New Roman"/>
          <w:sz w:val="24"/>
          <w:szCs w:val="24"/>
        </w:rPr>
        <w:t>Особенности создания и редактирования 3-мерных объектов.</w:t>
      </w:r>
    </w:p>
    <w:p w:rsidR="009A3DCE" w:rsidRPr="00282993" w:rsidRDefault="009A3DCE" w:rsidP="00BE6FA5">
      <w:pPr>
        <w:pStyle w:val="afc"/>
        <w:numPr>
          <w:ilvl w:val="3"/>
          <w:numId w:val="26"/>
        </w:numPr>
        <w:shd w:val="clear" w:color="auto" w:fill="auto"/>
        <w:tabs>
          <w:tab w:val="left" w:pos="365"/>
          <w:tab w:val="left" w:pos="791"/>
          <w:tab w:val="left" w:pos="993"/>
        </w:tabs>
        <w:spacing w:before="0" w:after="0" w:line="274" w:lineRule="exact"/>
        <w:ind w:left="567" w:firstLine="0"/>
        <w:jc w:val="left"/>
        <w:rPr>
          <w:rFonts w:ascii="Times New Roman" w:hAnsi="Times New Roman" w:cs="Times New Roman"/>
          <w:sz w:val="24"/>
          <w:szCs w:val="24"/>
        </w:rPr>
      </w:pPr>
      <w:r w:rsidRPr="009A3DCE">
        <w:rPr>
          <w:rFonts w:ascii="Times New Roman" w:hAnsi="Times New Roman" w:cs="Times New Roman"/>
          <w:sz w:val="24"/>
          <w:szCs w:val="24"/>
        </w:rPr>
        <w:t xml:space="preserve">Мультимедиа </w:t>
      </w:r>
      <w:r>
        <w:rPr>
          <w:rFonts w:ascii="Times New Roman" w:hAnsi="Times New Roman" w:cs="Times New Roman"/>
          <w:sz w:val="24"/>
          <w:szCs w:val="24"/>
        </w:rPr>
        <w:t>с линейной</w:t>
      </w:r>
      <w:r w:rsidRPr="009A3DCE">
        <w:rPr>
          <w:rFonts w:ascii="Times New Roman" w:hAnsi="Times New Roman" w:cs="Times New Roman"/>
          <w:sz w:val="24"/>
          <w:szCs w:val="24"/>
        </w:rPr>
        <w:t xml:space="preserve"> (без обратной связи) и интерактивн</w:t>
      </w:r>
      <w:r>
        <w:rPr>
          <w:rFonts w:ascii="Times New Roman" w:hAnsi="Times New Roman" w:cs="Times New Roman"/>
          <w:sz w:val="24"/>
          <w:szCs w:val="24"/>
        </w:rPr>
        <w:t>ой средами.</w:t>
      </w:r>
    </w:p>
    <w:p w:rsidR="00CB171E" w:rsidRDefault="00CB171E" w:rsidP="00CB171E">
      <w:pPr>
        <w:pStyle w:val="afc"/>
        <w:shd w:val="clear" w:color="auto" w:fill="auto"/>
        <w:tabs>
          <w:tab w:val="left" w:pos="365"/>
          <w:tab w:val="left" w:pos="791"/>
          <w:tab w:val="left" w:pos="993"/>
        </w:tabs>
        <w:spacing w:before="0" w:after="0" w:line="274" w:lineRule="exact"/>
        <w:ind w:left="567" w:firstLine="0"/>
        <w:jc w:val="left"/>
        <w:rPr>
          <w:rFonts w:ascii="Times New Roman" w:hAnsi="Times New Roman" w:cs="Times New Roman"/>
          <w:sz w:val="24"/>
          <w:szCs w:val="24"/>
        </w:rPr>
      </w:pPr>
    </w:p>
    <w:p w:rsidR="00282993" w:rsidRPr="00282993" w:rsidRDefault="00282993" w:rsidP="00282993">
      <w:pPr>
        <w:pStyle w:val="afc"/>
        <w:shd w:val="clear" w:color="auto" w:fill="auto"/>
        <w:tabs>
          <w:tab w:val="left" w:pos="284"/>
          <w:tab w:val="left" w:pos="567"/>
        </w:tabs>
        <w:spacing w:before="0" w:after="120" w:line="240" w:lineRule="auto"/>
        <w:ind w:firstLine="567"/>
        <w:jc w:val="left"/>
        <w:rPr>
          <w:rFonts w:ascii="Times New Roman" w:hAnsi="Times New Roman" w:cs="Times New Roman"/>
          <w:b/>
          <w:sz w:val="24"/>
          <w:szCs w:val="24"/>
        </w:rPr>
      </w:pPr>
      <w:r w:rsidRPr="00282993">
        <w:rPr>
          <w:rFonts w:ascii="Times New Roman" w:hAnsi="Times New Roman" w:cs="Times New Roman"/>
          <w:b/>
          <w:sz w:val="24"/>
          <w:szCs w:val="24"/>
        </w:rPr>
        <w:t>Практические задания</w:t>
      </w:r>
    </w:p>
    <w:p w:rsidR="00EC58BC" w:rsidRPr="009A3DCE" w:rsidRDefault="00EC58BC" w:rsidP="009A3DCE">
      <w:pPr>
        <w:pStyle w:val="a9"/>
        <w:numPr>
          <w:ilvl w:val="0"/>
          <w:numId w:val="44"/>
        </w:numPr>
        <w:jc w:val="both"/>
        <w:rPr>
          <w:rFonts w:ascii="Times New Roman" w:hAnsi="Times New Roman" w:cs="Times New Roman"/>
        </w:rPr>
      </w:pPr>
      <w:r w:rsidRPr="009A3DCE">
        <w:rPr>
          <w:rFonts w:ascii="Times New Roman" w:hAnsi="Times New Roman" w:cs="Times New Roman"/>
        </w:rPr>
        <w:t>Вычислите, сколько байтов занимает на CD одна минута звукозаписи (частота дискретизации — 44 000, разрядность — 16 битов). Какова максимальная продолжительность звукозаписи на диске ёмкостью 700 Мб?</w:t>
      </w:r>
    </w:p>
    <w:p w:rsidR="00EC58BC" w:rsidRPr="009A3DCE" w:rsidRDefault="00EC58BC" w:rsidP="009A3DCE">
      <w:pPr>
        <w:pStyle w:val="a9"/>
        <w:numPr>
          <w:ilvl w:val="0"/>
          <w:numId w:val="44"/>
        </w:numPr>
        <w:jc w:val="both"/>
        <w:rPr>
          <w:rFonts w:ascii="Times New Roman" w:hAnsi="Times New Roman" w:cs="Times New Roman"/>
        </w:rPr>
      </w:pPr>
      <w:r w:rsidRPr="009A3DCE">
        <w:rPr>
          <w:rFonts w:ascii="Times New Roman" w:hAnsi="Times New Roman" w:cs="Times New Roman"/>
        </w:rPr>
        <w:t>Вычислите, какое количество информации содержит 1,5-часовой цветной фильм, если один его кадр содержит около мегабайта информации, а за 1 секунду сменяется 25 кадров. </w:t>
      </w:r>
    </w:p>
    <w:p w:rsidR="00EC58BC" w:rsidRPr="009A3DCE" w:rsidRDefault="00EC58BC" w:rsidP="009A3DCE">
      <w:pPr>
        <w:pStyle w:val="a9"/>
        <w:numPr>
          <w:ilvl w:val="0"/>
          <w:numId w:val="44"/>
        </w:numPr>
        <w:jc w:val="both"/>
        <w:rPr>
          <w:rFonts w:ascii="Times New Roman" w:hAnsi="Times New Roman" w:cs="Times New Roman"/>
        </w:rPr>
      </w:pPr>
      <w:r w:rsidRPr="009A3DCE">
        <w:rPr>
          <w:rFonts w:ascii="Times New Roman" w:hAnsi="Times New Roman" w:cs="Times New Roman"/>
        </w:rPr>
        <w:t>Алгоритмы архивации изображений без потерь. Алгоритм RLE. Алгоритм LZW.</w:t>
      </w:r>
    </w:p>
    <w:p w:rsidR="00EC58BC" w:rsidRPr="009A3DCE" w:rsidRDefault="00EC58BC" w:rsidP="009A3DCE">
      <w:pPr>
        <w:pStyle w:val="a9"/>
        <w:numPr>
          <w:ilvl w:val="0"/>
          <w:numId w:val="44"/>
        </w:numPr>
        <w:jc w:val="both"/>
        <w:rPr>
          <w:rFonts w:ascii="Times New Roman" w:hAnsi="Times New Roman" w:cs="Times New Roman"/>
        </w:rPr>
      </w:pPr>
      <w:r w:rsidRPr="009A3DCE">
        <w:rPr>
          <w:rFonts w:ascii="Times New Roman" w:hAnsi="Times New Roman" w:cs="Times New Roman"/>
        </w:rPr>
        <w:t>Алгоритмы архивации с потерями. Алгоритм JPEG. Фрактальный алгоритм. Рекурсивный (волновой) алгоритм.</w:t>
      </w:r>
    </w:p>
    <w:p w:rsidR="00EC58BC" w:rsidRPr="00A80BA3" w:rsidRDefault="00EC58BC" w:rsidP="009A3DCE">
      <w:pPr>
        <w:pStyle w:val="a9"/>
        <w:numPr>
          <w:ilvl w:val="0"/>
          <w:numId w:val="44"/>
        </w:numPr>
        <w:jc w:val="both"/>
        <w:rPr>
          <w:rFonts w:ascii="Times New Roman" w:hAnsi="Times New Roman" w:cs="Times New Roman"/>
          <w:lang w:val="en-US"/>
        </w:rPr>
      </w:pPr>
      <w:r w:rsidRPr="009A3DCE">
        <w:rPr>
          <w:rFonts w:ascii="Times New Roman" w:hAnsi="Times New Roman" w:cs="Times New Roman"/>
        </w:rPr>
        <w:t xml:space="preserve">Алгоритмы сжатия видео. Базовые технологии сжатия видео. </w:t>
      </w:r>
      <w:r w:rsidRPr="00E82AA5">
        <w:rPr>
          <w:rFonts w:ascii="Times New Roman" w:hAnsi="Times New Roman" w:cs="Times New Roman"/>
          <w:lang w:val="en-US"/>
        </w:rPr>
        <w:t xml:space="preserve">Motion-JPEG. MPEG-1. H.261. H.263. </w:t>
      </w:r>
      <w:r w:rsidRPr="00A80BA3">
        <w:rPr>
          <w:rFonts w:ascii="Times New Roman" w:hAnsi="Times New Roman" w:cs="Times New Roman"/>
          <w:lang w:val="en-US"/>
        </w:rPr>
        <w:t>MPEG-2. MPEG-4.</w:t>
      </w:r>
    </w:p>
    <w:p w:rsidR="00282993" w:rsidRDefault="00EC58BC" w:rsidP="009A3DCE">
      <w:pPr>
        <w:pStyle w:val="afc"/>
        <w:numPr>
          <w:ilvl w:val="0"/>
          <w:numId w:val="44"/>
        </w:numPr>
        <w:shd w:val="clear" w:color="auto" w:fill="auto"/>
        <w:tabs>
          <w:tab w:val="left" w:pos="365"/>
          <w:tab w:val="left" w:pos="791"/>
          <w:tab w:val="left" w:pos="993"/>
        </w:tabs>
        <w:spacing w:before="0" w:after="0" w:line="274" w:lineRule="exact"/>
        <w:jc w:val="left"/>
        <w:rPr>
          <w:rFonts w:ascii="Times New Roman" w:hAnsi="Times New Roman" w:cs="Times New Roman"/>
          <w:sz w:val="24"/>
          <w:szCs w:val="24"/>
        </w:rPr>
      </w:pPr>
      <w:r w:rsidRPr="00EC58BC">
        <w:rPr>
          <w:rFonts w:ascii="Times New Roman" w:hAnsi="Times New Roman" w:cs="Times New Roman"/>
          <w:sz w:val="24"/>
          <w:szCs w:val="24"/>
        </w:rPr>
        <w:t>Программные средства разработки мультимедиа-продуктов</w:t>
      </w:r>
      <w:r w:rsidR="009A3DCE">
        <w:rPr>
          <w:rFonts w:ascii="Times New Roman" w:hAnsi="Times New Roman" w:cs="Times New Roman"/>
          <w:sz w:val="24"/>
          <w:szCs w:val="24"/>
        </w:rPr>
        <w:t>.</w:t>
      </w:r>
    </w:p>
    <w:p w:rsidR="009A3DCE" w:rsidRDefault="0086295B" w:rsidP="003F5F69">
      <w:pPr>
        <w:pStyle w:val="afc"/>
        <w:numPr>
          <w:ilvl w:val="0"/>
          <w:numId w:val="44"/>
        </w:numPr>
        <w:shd w:val="clear" w:color="auto" w:fill="auto"/>
        <w:tabs>
          <w:tab w:val="left" w:pos="365"/>
          <w:tab w:val="left" w:pos="791"/>
          <w:tab w:val="left" w:pos="993"/>
        </w:tabs>
        <w:spacing w:before="0" w:after="0" w:line="274" w:lineRule="exact"/>
        <w:jc w:val="left"/>
        <w:rPr>
          <w:rFonts w:ascii="Times New Roman" w:hAnsi="Times New Roman" w:cs="Times New Roman"/>
          <w:sz w:val="24"/>
          <w:szCs w:val="24"/>
        </w:rPr>
      </w:pPr>
      <w:r w:rsidRPr="0086295B">
        <w:rPr>
          <w:rFonts w:ascii="Times New Roman" w:hAnsi="Times New Roman" w:cs="Times New Roman"/>
          <w:sz w:val="24"/>
          <w:szCs w:val="24"/>
        </w:rPr>
        <w:t>Работа с программой Corel Draw. Знакомство с основными инструментами рисования панели "Кривая". Знакомство с интерфейсом программы.</w:t>
      </w:r>
    </w:p>
    <w:p w:rsidR="0086295B" w:rsidRDefault="0086295B" w:rsidP="003F5F69">
      <w:pPr>
        <w:pStyle w:val="afc"/>
        <w:numPr>
          <w:ilvl w:val="0"/>
          <w:numId w:val="44"/>
        </w:numPr>
        <w:shd w:val="clear" w:color="auto" w:fill="auto"/>
        <w:tabs>
          <w:tab w:val="left" w:pos="365"/>
          <w:tab w:val="left" w:pos="791"/>
          <w:tab w:val="left" w:pos="993"/>
        </w:tabs>
        <w:spacing w:before="0" w:after="0" w:line="274" w:lineRule="exact"/>
        <w:jc w:val="left"/>
        <w:rPr>
          <w:rFonts w:ascii="Times New Roman" w:hAnsi="Times New Roman" w:cs="Times New Roman"/>
          <w:sz w:val="24"/>
          <w:szCs w:val="24"/>
        </w:rPr>
      </w:pPr>
      <w:r w:rsidRPr="0086295B">
        <w:rPr>
          <w:rFonts w:ascii="Times New Roman" w:hAnsi="Times New Roman" w:cs="Times New Roman"/>
          <w:sz w:val="24"/>
          <w:szCs w:val="24"/>
        </w:rPr>
        <w:t>Работа с программой Adobe Photoshop. Слои и работа с ними в программе Adobe Photoshop. Знакомство с интерфейсом программы.</w:t>
      </w:r>
    </w:p>
    <w:p w:rsidR="0086295B" w:rsidRPr="00282993" w:rsidRDefault="0086295B" w:rsidP="003F5F69">
      <w:pPr>
        <w:pStyle w:val="afc"/>
        <w:numPr>
          <w:ilvl w:val="0"/>
          <w:numId w:val="44"/>
        </w:numPr>
        <w:shd w:val="clear" w:color="auto" w:fill="auto"/>
        <w:tabs>
          <w:tab w:val="left" w:pos="365"/>
          <w:tab w:val="left" w:pos="791"/>
          <w:tab w:val="left" w:pos="993"/>
        </w:tabs>
        <w:spacing w:before="0" w:after="0" w:line="274" w:lineRule="exact"/>
        <w:jc w:val="left"/>
        <w:rPr>
          <w:rFonts w:ascii="Times New Roman" w:hAnsi="Times New Roman" w:cs="Times New Roman"/>
          <w:sz w:val="24"/>
          <w:szCs w:val="24"/>
        </w:rPr>
      </w:pPr>
      <w:r>
        <w:rPr>
          <w:rFonts w:ascii="Times New Roman" w:hAnsi="Times New Roman" w:cs="Times New Roman"/>
          <w:sz w:val="24"/>
          <w:szCs w:val="24"/>
        </w:rPr>
        <w:t>Создание видеоролика</w:t>
      </w:r>
      <w:r w:rsidR="003F5F69">
        <w:rPr>
          <w:rFonts w:ascii="Times New Roman" w:hAnsi="Times New Roman" w:cs="Times New Roman"/>
          <w:sz w:val="24"/>
          <w:szCs w:val="24"/>
        </w:rPr>
        <w:t xml:space="preserve"> с помощью программы </w:t>
      </w:r>
      <w:r w:rsidR="003F5F69" w:rsidRPr="003F5F69">
        <w:rPr>
          <w:rFonts w:ascii="Times New Roman" w:hAnsi="Times New Roman" w:cs="Times New Roman"/>
          <w:sz w:val="24"/>
          <w:szCs w:val="24"/>
        </w:rPr>
        <w:t>Windows Movie Maker</w:t>
      </w:r>
      <w:r w:rsidR="003F5F69">
        <w:rPr>
          <w:rFonts w:ascii="Times New Roman" w:hAnsi="Times New Roman" w:cs="Times New Roman"/>
          <w:sz w:val="24"/>
          <w:szCs w:val="24"/>
        </w:rPr>
        <w:t>.</w:t>
      </w:r>
    </w:p>
    <w:p w:rsidR="003F5F69" w:rsidRDefault="003F5F69" w:rsidP="000844B8">
      <w:pPr>
        <w:pStyle w:val="a9"/>
        <w:ind w:left="567"/>
        <w:jc w:val="both"/>
        <w:rPr>
          <w:rFonts w:ascii="Times New Roman" w:hAnsi="Times New Roman" w:cs="Times New Roman"/>
          <w:i/>
        </w:rPr>
      </w:pPr>
    </w:p>
    <w:p w:rsidR="000F7022" w:rsidRPr="000F7022" w:rsidRDefault="000F7022" w:rsidP="000F7022">
      <w:pPr>
        <w:pStyle w:val="a9"/>
        <w:spacing w:after="120"/>
        <w:contextualSpacing w:val="0"/>
        <w:rPr>
          <w:rFonts w:ascii="Times New Roman" w:hAnsi="Times New Roman" w:cs="Times New Roman"/>
          <w:b/>
        </w:rPr>
      </w:pPr>
      <w:r w:rsidRPr="000F7022">
        <w:rPr>
          <w:rFonts w:ascii="Times New Roman" w:hAnsi="Times New Roman" w:cs="Times New Roman"/>
          <w:b/>
        </w:rPr>
        <w:t>Типовые задания к интерактивным занятиям</w:t>
      </w:r>
    </w:p>
    <w:p w:rsidR="008B1D0C" w:rsidRDefault="008B1D0C" w:rsidP="008B1D0C">
      <w:pPr>
        <w:pStyle w:val="a9"/>
        <w:numPr>
          <w:ilvl w:val="0"/>
          <w:numId w:val="45"/>
        </w:numPr>
      </w:pPr>
      <w:r w:rsidRPr="008B1D0C">
        <w:rPr>
          <w:rFonts w:ascii="Times New Roman" w:hAnsi="Times New Roman" w:cs="Times New Roman"/>
        </w:rPr>
        <w:t>Характеристика, возможности и области применения мультимедийных приложений</w:t>
      </w:r>
    </w:p>
    <w:p w:rsidR="008B1D0C" w:rsidRDefault="008B1D0C" w:rsidP="008B1D0C">
      <w:pPr>
        <w:pStyle w:val="a9"/>
        <w:numPr>
          <w:ilvl w:val="0"/>
          <w:numId w:val="45"/>
        </w:numPr>
      </w:pPr>
      <w:r w:rsidRPr="008B1D0C">
        <w:rPr>
          <w:rFonts w:ascii="Times New Roman" w:hAnsi="Times New Roman" w:cs="Times New Roman"/>
        </w:rPr>
        <w:t xml:space="preserve">Мультимедийные технологии и средства массовой и межличностной коммуникации. </w:t>
      </w:r>
    </w:p>
    <w:p w:rsidR="008B1D0C" w:rsidRDefault="008B1D0C" w:rsidP="008B1D0C">
      <w:pPr>
        <w:pStyle w:val="a9"/>
        <w:numPr>
          <w:ilvl w:val="0"/>
          <w:numId w:val="45"/>
        </w:numPr>
      </w:pPr>
      <w:r w:rsidRPr="008B1D0C">
        <w:rPr>
          <w:rFonts w:ascii="Times New Roman" w:hAnsi="Times New Roman" w:cs="Times New Roman"/>
        </w:rPr>
        <w:t>Общие сведения о компьютерной графике и ее видах</w:t>
      </w:r>
    </w:p>
    <w:p w:rsidR="008B1D0C" w:rsidRDefault="008B1D0C" w:rsidP="008B1D0C">
      <w:pPr>
        <w:pStyle w:val="a9"/>
        <w:numPr>
          <w:ilvl w:val="0"/>
          <w:numId w:val="45"/>
        </w:numPr>
      </w:pPr>
      <w:r w:rsidRPr="008B1D0C">
        <w:rPr>
          <w:rFonts w:ascii="Times New Roman" w:hAnsi="Times New Roman" w:cs="Times New Roman"/>
        </w:rPr>
        <w:t xml:space="preserve">Особенности компьютерной графики в мультимедийных технологиях. </w:t>
      </w:r>
    </w:p>
    <w:p w:rsidR="008B1D0C" w:rsidRDefault="008B1D0C" w:rsidP="008B1D0C">
      <w:pPr>
        <w:pStyle w:val="a9"/>
        <w:numPr>
          <w:ilvl w:val="0"/>
          <w:numId w:val="45"/>
        </w:numPr>
      </w:pPr>
      <w:r w:rsidRPr="008B1D0C">
        <w:rPr>
          <w:rFonts w:ascii="Times New Roman" w:hAnsi="Times New Roman" w:cs="Times New Roman"/>
        </w:rPr>
        <w:t>Основы цифрового аудио в мультимедийных технологиях.</w:t>
      </w:r>
    </w:p>
    <w:p w:rsidR="000F7022" w:rsidRPr="000F7022" w:rsidRDefault="000F7022" w:rsidP="000844B8">
      <w:pPr>
        <w:pStyle w:val="a9"/>
        <w:ind w:left="567"/>
        <w:jc w:val="both"/>
        <w:rPr>
          <w:rFonts w:ascii="Times New Roman" w:hAnsi="Times New Roman" w:cs="Times New Roman"/>
        </w:rPr>
      </w:pPr>
    </w:p>
    <w:p w:rsidR="000F7022" w:rsidRDefault="000F7022" w:rsidP="000844B8">
      <w:pPr>
        <w:pStyle w:val="a9"/>
        <w:ind w:left="567"/>
        <w:jc w:val="both"/>
        <w:rPr>
          <w:rFonts w:ascii="Times New Roman" w:hAnsi="Times New Roman" w:cs="Times New Roman"/>
          <w:i/>
        </w:rPr>
      </w:pPr>
    </w:p>
    <w:p w:rsidR="00721371" w:rsidRPr="000C1622" w:rsidRDefault="00D87978" w:rsidP="000844B8">
      <w:pPr>
        <w:pStyle w:val="a9"/>
        <w:ind w:left="567"/>
        <w:jc w:val="both"/>
        <w:rPr>
          <w:rFonts w:ascii="Times New Roman" w:hAnsi="Times New Roman" w:cs="Times New Roman"/>
          <w:i/>
        </w:rPr>
      </w:pPr>
      <w:r w:rsidRPr="000C1622">
        <w:rPr>
          <w:rFonts w:ascii="Times New Roman" w:hAnsi="Times New Roman" w:cs="Times New Roman"/>
          <w:i/>
        </w:rPr>
        <w:t>6.3</w:t>
      </w:r>
      <w:r w:rsidR="00C17E64" w:rsidRPr="000C1622">
        <w:rPr>
          <w:rFonts w:ascii="Times New Roman" w:hAnsi="Times New Roman" w:cs="Times New Roman"/>
          <w:i/>
        </w:rPr>
        <w:t>.</w:t>
      </w:r>
      <w:r w:rsidR="00721371" w:rsidRPr="000C1622">
        <w:rPr>
          <w:rFonts w:ascii="Times New Roman" w:hAnsi="Times New Roman" w:cs="Times New Roman"/>
          <w:i/>
        </w:rPr>
        <w:t xml:space="preserve"> Методические материалы, определяющие процедуры оценивания знаний, умений, навыков и (или) опыта деятельности</w:t>
      </w:r>
    </w:p>
    <w:p w:rsidR="00240B9E" w:rsidRPr="000C1622" w:rsidRDefault="00240B9E" w:rsidP="000844B8">
      <w:pPr>
        <w:pStyle w:val="a9"/>
        <w:ind w:left="567"/>
        <w:jc w:val="both"/>
        <w:rPr>
          <w:rFonts w:ascii="Times New Roman" w:hAnsi="Times New Roman" w:cs="Times New Roman"/>
          <w:i/>
        </w:rPr>
      </w:pPr>
    </w:p>
    <w:p w:rsidR="00BC3EA8" w:rsidRPr="00BC3EA8" w:rsidRDefault="00BC3EA8" w:rsidP="00BC3EA8">
      <w:pPr>
        <w:ind w:firstLine="709"/>
        <w:jc w:val="both"/>
        <w:rPr>
          <w:rFonts w:ascii="Times New Roman" w:eastAsiaTheme="minorHAnsi" w:hAnsi="Times New Roman" w:cs="Times New Roman"/>
          <w:lang w:eastAsia="en-US"/>
        </w:rPr>
      </w:pPr>
      <w:r w:rsidRPr="00BC3EA8">
        <w:rPr>
          <w:rFonts w:ascii="Times New Roman" w:eastAsiaTheme="minorHAnsi" w:hAnsi="Times New Roman" w:cs="Times New Roman"/>
          <w:lang w:eastAsia="en-US"/>
        </w:rPr>
        <w:lastRenderedPageBreak/>
        <w:t xml:space="preserve">Все задания, используемые для текущего контроля формирования компетенций условно можно разделить на две группы: </w:t>
      </w:r>
    </w:p>
    <w:p w:rsidR="00BC3EA8" w:rsidRPr="00BC3EA8" w:rsidRDefault="00BC3EA8" w:rsidP="00BC3EA8">
      <w:pPr>
        <w:numPr>
          <w:ilvl w:val="0"/>
          <w:numId w:val="46"/>
        </w:numPr>
        <w:tabs>
          <w:tab w:val="left" w:pos="993"/>
        </w:tabs>
        <w:ind w:left="0" w:firstLine="709"/>
        <w:contextualSpacing/>
        <w:jc w:val="both"/>
        <w:rPr>
          <w:rFonts w:ascii="Times New Roman" w:eastAsiaTheme="minorHAnsi" w:hAnsi="Times New Roman" w:cs="Times New Roman"/>
          <w:lang w:eastAsia="en-US"/>
        </w:rPr>
      </w:pPr>
      <w:r w:rsidRPr="00BC3EA8">
        <w:rPr>
          <w:rFonts w:ascii="Times New Roman" w:eastAsiaTheme="minorHAnsi" w:hAnsi="Times New Roman" w:cs="Times New Roman"/>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BC3EA8" w:rsidRPr="00BC3EA8" w:rsidRDefault="00BC3EA8" w:rsidP="00BC3EA8">
      <w:pPr>
        <w:numPr>
          <w:ilvl w:val="0"/>
          <w:numId w:val="46"/>
        </w:numPr>
        <w:tabs>
          <w:tab w:val="left" w:pos="993"/>
        </w:tabs>
        <w:ind w:left="0" w:firstLine="709"/>
        <w:contextualSpacing/>
        <w:jc w:val="both"/>
        <w:rPr>
          <w:rFonts w:ascii="Times New Roman" w:eastAsiaTheme="minorHAnsi" w:hAnsi="Times New Roman" w:cs="Times New Roman"/>
          <w:lang w:eastAsia="en-US"/>
        </w:rPr>
      </w:pPr>
      <w:r w:rsidRPr="00BC3EA8">
        <w:rPr>
          <w:rFonts w:ascii="Times New Roman" w:eastAsiaTheme="minorHAnsi" w:hAnsi="Times New Roman" w:cs="Times New Roman"/>
          <w:lang w:eastAsia="en-US"/>
        </w:rPr>
        <w:t xml:space="preserve">задания, которые дополняют теоретические вопросы  (практические задания, проблемно-аналитические задания, тест). </w:t>
      </w:r>
    </w:p>
    <w:p w:rsidR="00BC3EA8" w:rsidRPr="00BC3EA8" w:rsidRDefault="00BC3EA8" w:rsidP="00BC3EA8">
      <w:pPr>
        <w:tabs>
          <w:tab w:val="left" w:pos="993"/>
        </w:tabs>
        <w:ind w:firstLine="709"/>
        <w:jc w:val="both"/>
        <w:rPr>
          <w:rFonts w:ascii="Times New Roman" w:eastAsiaTheme="minorHAnsi" w:hAnsi="Times New Roman" w:cs="Times New Roman"/>
          <w:lang w:eastAsia="en-US"/>
        </w:rPr>
      </w:pPr>
      <w:r w:rsidRPr="00BC3EA8">
        <w:rPr>
          <w:rFonts w:ascii="Times New Roman" w:eastAsiaTheme="minorHAnsi" w:hAnsi="Times New Roman" w:cs="Times New Roman"/>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BC3EA8" w:rsidRPr="007D7B27" w:rsidRDefault="00BC3EA8" w:rsidP="00BC3EA8">
      <w:pPr>
        <w:pStyle w:val="a9"/>
        <w:jc w:val="center"/>
        <w:rPr>
          <w:i/>
        </w:rPr>
      </w:pPr>
    </w:p>
    <w:p w:rsidR="00BC3EA8" w:rsidRPr="00BC3EA8" w:rsidRDefault="00BC3EA8" w:rsidP="00BC3EA8">
      <w:pPr>
        <w:pStyle w:val="aa"/>
        <w:ind w:left="425" w:hanging="425"/>
        <w:jc w:val="both"/>
        <w:rPr>
          <w:rFonts w:ascii="Times New Roman" w:hAnsi="Times New Roman" w:cs="Times New Roman"/>
          <w:b/>
          <w:sz w:val="24"/>
          <w:szCs w:val="24"/>
        </w:rPr>
      </w:pPr>
      <w:r w:rsidRPr="00BC3EA8">
        <w:rPr>
          <w:rFonts w:ascii="Times New Roman" w:hAnsi="Times New Roman" w:cs="Times New Roman"/>
          <w:b/>
          <w:sz w:val="24"/>
          <w:szCs w:val="24"/>
        </w:rPr>
        <w:t>6.3.1. Требование к теоретическому устному ответу</w:t>
      </w:r>
    </w:p>
    <w:p w:rsidR="00BC3EA8" w:rsidRPr="00BC3EA8" w:rsidRDefault="00BC3EA8" w:rsidP="00BC3EA8">
      <w:pPr>
        <w:pStyle w:val="aa"/>
        <w:ind w:firstLine="567"/>
        <w:jc w:val="both"/>
        <w:rPr>
          <w:rFonts w:ascii="Times New Roman" w:hAnsi="Times New Roman" w:cs="Times New Roman"/>
          <w:sz w:val="24"/>
          <w:szCs w:val="24"/>
        </w:rPr>
      </w:pPr>
      <w:r w:rsidRPr="00BC3EA8">
        <w:rPr>
          <w:rFonts w:ascii="Times New Roman" w:hAnsi="Times New Roman" w:cs="Times New Roman"/>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w:t>
      </w:r>
      <w:r>
        <w:rPr>
          <w:rFonts w:ascii="Times New Roman" w:hAnsi="Times New Roman" w:cs="Times New Roman"/>
          <w:sz w:val="24"/>
          <w:szCs w:val="24"/>
        </w:rPr>
        <w:t>по дисциплине.</w:t>
      </w:r>
      <w:r w:rsidRPr="00BC3EA8">
        <w:rPr>
          <w:rFonts w:ascii="Times New Roman" w:hAnsi="Times New Roman" w:cs="Times New Roman"/>
          <w:sz w:val="24"/>
          <w:szCs w:val="24"/>
        </w:rPr>
        <w:t xml:space="preserve"> Кроме того, оценивается не только глубина знаний  поставленных вопросов, но и умение использовать в ответе материалы </w:t>
      </w:r>
      <w:r>
        <w:rPr>
          <w:rFonts w:ascii="Times New Roman" w:hAnsi="Times New Roman" w:cs="Times New Roman"/>
          <w:sz w:val="24"/>
          <w:szCs w:val="24"/>
        </w:rPr>
        <w:t xml:space="preserve">по предмету. </w:t>
      </w:r>
      <w:r w:rsidRPr="00BC3EA8">
        <w:rPr>
          <w:rFonts w:ascii="Times New Roman" w:hAnsi="Times New Roman" w:cs="Times New Roman"/>
          <w:sz w:val="24"/>
          <w:szCs w:val="24"/>
        </w:rPr>
        <w:t>Оценивается культура речи, владение навыками ораторского искусства.</w:t>
      </w:r>
    </w:p>
    <w:p w:rsidR="00BC3EA8" w:rsidRPr="00BC3EA8" w:rsidRDefault="00BC3EA8" w:rsidP="00BC3EA8">
      <w:pPr>
        <w:pStyle w:val="aa"/>
        <w:ind w:firstLine="567"/>
        <w:jc w:val="both"/>
        <w:rPr>
          <w:rFonts w:ascii="Times New Roman" w:hAnsi="Times New Roman" w:cs="Times New Roman"/>
          <w:sz w:val="24"/>
          <w:szCs w:val="24"/>
        </w:rPr>
      </w:pPr>
      <w:r w:rsidRPr="00BC3EA8">
        <w:rPr>
          <w:rFonts w:ascii="Times New Roman" w:hAnsi="Times New Roman" w:cs="Times New Roman"/>
          <w:i/>
          <w:sz w:val="24"/>
          <w:szCs w:val="24"/>
        </w:rPr>
        <w:t xml:space="preserve">Критерии оценивания: </w:t>
      </w:r>
      <w:r w:rsidRPr="00BC3EA8">
        <w:rPr>
          <w:rFonts w:ascii="Times New Roman" w:hAnsi="Times New Roman" w:cs="Times New Roman"/>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культура речи, навыки ораторского искусства. Изложение материала без фактических ошибок.</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«отличн</w:t>
      </w:r>
      <w:r w:rsidRPr="00BC3EA8">
        <w:rPr>
          <w:rFonts w:ascii="Times New Roman" w:hAnsi="Times New Roman" w:cs="Times New Roman"/>
        </w:rPr>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«хорошо»</w:t>
      </w:r>
      <w:r w:rsidRPr="00BC3EA8">
        <w:rPr>
          <w:rFonts w:ascii="Times New Roman" w:hAnsi="Times New Roman" w:cs="Times New Roman"/>
        </w:rP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BC3EA8" w:rsidRPr="00BC3EA8" w:rsidRDefault="00BC3EA8" w:rsidP="00BC3EA8">
      <w:pPr>
        <w:tabs>
          <w:tab w:val="left" w:pos="851"/>
        </w:tabs>
        <w:ind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«удовлетворительно»</w:t>
      </w:r>
      <w:r w:rsidRPr="00BC3EA8">
        <w:rPr>
          <w:rFonts w:ascii="Times New Roman" w:hAnsi="Times New Roman" w:cs="Times New Roman"/>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BC3EA8" w:rsidRPr="00BC3EA8" w:rsidRDefault="00BC3EA8" w:rsidP="00BC3EA8">
      <w:pPr>
        <w:tabs>
          <w:tab w:val="left" w:pos="851"/>
        </w:tabs>
        <w:ind w:right="-1"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«неудовлетворительно»</w:t>
      </w:r>
      <w:r w:rsidRPr="00BC3EA8">
        <w:rPr>
          <w:rFonts w:ascii="Times New Roman" w:hAnsi="Times New Roman" w:cs="Times New Roman"/>
        </w:rPr>
        <w:t xml:space="preserve"> ставится, если обучающийся не отвечает на поставленные вопросы.</w:t>
      </w:r>
    </w:p>
    <w:p w:rsidR="00BC3EA8" w:rsidRPr="00BC3EA8" w:rsidRDefault="00BC3EA8" w:rsidP="00BC3EA8">
      <w:pPr>
        <w:rPr>
          <w:rFonts w:ascii="Times New Roman" w:hAnsi="Times New Roman" w:cs="Times New Roman"/>
          <w:b/>
          <w:u w:val="single"/>
        </w:rPr>
      </w:pPr>
    </w:p>
    <w:p w:rsidR="00BC3EA8" w:rsidRPr="00BC3EA8" w:rsidRDefault="00BC3EA8" w:rsidP="00BC3EA8">
      <w:pPr>
        <w:ind w:left="992" w:hanging="992"/>
        <w:rPr>
          <w:rFonts w:ascii="Times New Roman" w:hAnsi="Times New Roman" w:cs="Times New Roman"/>
          <w:b/>
        </w:rPr>
      </w:pPr>
      <w:r w:rsidRPr="00BC3EA8">
        <w:rPr>
          <w:rFonts w:ascii="Times New Roman" w:hAnsi="Times New Roman" w:cs="Times New Roman"/>
          <w:b/>
        </w:rPr>
        <w:t>6.3.2. Требование к решению ситуационной, проблемной  задачи (кейс-измерители)</w:t>
      </w:r>
    </w:p>
    <w:p w:rsidR="00BC3EA8" w:rsidRPr="00BC3EA8" w:rsidRDefault="00BC3EA8" w:rsidP="00BC3EA8">
      <w:pPr>
        <w:ind w:firstLine="708"/>
        <w:jc w:val="both"/>
        <w:rPr>
          <w:rFonts w:ascii="Times New Roman" w:hAnsi="Times New Roman" w:cs="Times New Roman"/>
        </w:rPr>
      </w:pPr>
      <w:r w:rsidRPr="00BC3EA8">
        <w:rPr>
          <w:rFonts w:ascii="Times New Roman" w:hAnsi="Times New Roman" w:cs="Times New Roman"/>
        </w:rPr>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BC3EA8" w:rsidRPr="00BC3EA8" w:rsidRDefault="00BC3EA8" w:rsidP="00BC3EA8">
      <w:pPr>
        <w:ind w:firstLine="708"/>
        <w:jc w:val="both"/>
        <w:rPr>
          <w:rFonts w:ascii="Times New Roman" w:hAnsi="Times New Roman" w:cs="Times New Roman"/>
        </w:rPr>
      </w:pPr>
      <w:r w:rsidRPr="00BC3EA8">
        <w:rPr>
          <w:rFonts w:ascii="Times New Roman" w:hAnsi="Times New Roman" w:cs="Times New Roman"/>
        </w:rPr>
        <w:t>1) Студент не может достигнуть цели с помощью известных ему (из ранее изученных) способов действия.</w:t>
      </w:r>
    </w:p>
    <w:p w:rsidR="00BC3EA8" w:rsidRPr="00BC3EA8" w:rsidRDefault="00BC3EA8" w:rsidP="00BC3EA8">
      <w:pPr>
        <w:ind w:firstLine="708"/>
        <w:jc w:val="both"/>
        <w:rPr>
          <w:rFonts w:ascii="Times New Roman" w:hAnsi="Times New Roman" w:cs="Times New Roman"/>
        </w:rPr>
      </w:pPr>
      <w:r w:rsidRPr="00BC3EA8">
        <w:rPr>
          <w:rFonts w:ascii="Times New Roman" w:hAnsi="Times New Roman" w:cs="Times New Roman"/>
        </w:rPr>
        <w:t>2) Проблемная ситуация побуждает его искать новый способ объяснения или действия.</w:t>
      </w:r>
    </w:p>
    <w:p w:rsidR="00BC3EA8" w:rsidRPr="00BC3EA8" w:rsidRDefault="00BC3EA8" w:rsidP="00BC3EA8">
      <w:pPr>
        <w:ind w:firstLine="708"/>
        <w:jc w:val="both"/>
        <w:rPr>
          <w:rFonts w:ascii="Times New Roman" w:hAnsi="Times New Roman" w:cs="Times New Roman"/>
        </w:rPr>
      </w:pPr>
      <w:r w:rsidRPr="00BC3EA8">
        <w:rPr>
          <w:rFonts w:ascii="Times New Roman" w:hAnsi="Times New Roman" w:cs="Times New Roman"/>
        </w:rPr>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BC3EA8" w:rsidRPr="00BC3EA8" w:rsidRDefault="00BC3EA8" w:rsidP="00BC3EA8">
      <w:pPr>
        <w:shd w:val="clear" w:color="auto" w:fill="FFFFFF" w:themeFill="background1"/>
        <w:ind w:firstLine="709"/>
        <w:jc w:val="both"/>
        <w:rPr>
          <w:rFonts w:ascii="Times New Roman" w:hAnsi="Times New Roman" w:cs="Times New Roman"/>
        </w:rPr>
      </w:pPr>
      <w:r w:rsidRPr="00BC3EA8">
        <w:rPr>
          <w:rFonts w:ascii="Times New Roman" w:hAnsi="Times New Roman" w:cs="Times New Roman"/>
        </w:rPr>
        <w:t>4) Проблемная ситуация создается проблемным формулированием вопросов, задач, заданий, заданий поискового характера.</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rPr>
        <w:lastRenderedPageBreak/>
        <w:t>Также это могут быть задачи с неполным набором данных, или, наоборот - с избыточным количеством.</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rPr>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 как решить конкретную задачу?    </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i/>
        </w:rPr>
        <w:t>Критерии оценивания</w:t>
      </w:r>
      <w:r w:rsidRPr="00BC3EA8">
        <w:rPr>
          <w:rFonts w:ascii="Times New Roman" w:hAnsi="Times New Roman" w:cs="Times New Roman"/>
        </w:rPr>
        <w:t xml:space="preserve"> – нахождение решения с опорой на теоретические и практические положения,изложенные в научной литературе по данному вопросу. Оценивается также достаточность пояснений.</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«отличн</w:t>
      </w:r>
      <w:r w:rsidRPr="00BC3EA8">
        <w:rPr>
          <w:rFonts w:ascii="Times New Roman" w:hAnsi="Times New Roman" w:cs="Times New Roman"/>
        </w:rPr>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«хорошо»</w:t>
      </w:r>
      <w:r w:rsidRPr="00BC3EA8">
        <w:rPr>
          <w:rFonts w:ascii="Times New Roman" w:hAnsi="Times New Roman" w:cs="Times New Roman"/>
        </w:rPr>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BC3EA8" w:rsidRPr="00BC3EA8" w:rsidRDefault="00BC3EA8" w:rsidP="00BC3EA8">
      <w:pPr>
        <w:tabs>
          <w:tab w:val="left" w:pos="851"/>
        </w:tabs>
        <w:ind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«удовлетворительно»</w:t>
      </w:r>
      <w:r w:rsidRPr="00BC3EA8">
        <w:rPr>
          <w:rFonts w:ascii="Times New Roman" w:hAnsi="Times New Roman" w:cs="Times New Roman"/>
        </w:rPr>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BC3EA8" w:rsidRPr="00BC3EA8" w:rsidRDefault="00BC3EA8" w:rsidP="00BC3EA8">
      <w:pPr>
        <w:tabs>
          <w:tab w:val="left" w:pos="851"/>
        </w:tabs>
        <w:ind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«неудовлетворительно»</w:t>
      </w:r>
      <w:r w:rsidRPr="00BC3EA8">
        <w:rPr>
          <w:rFonts w:ascii="Times New Roman" w:hAnsi="Times New Roman" w:cs="Times New Roman"/>
        </w:rPr>
        <w:t xml:space="preserve"> ставится, если обучающийся  не определил, в чем заключается противоречие. </w:t>
      </w:r>
    </w:p>
    <w:p w:rsidR="00BC3EA8" w:rsidRPr="00BC3EA8" w:rsidRDefault="00BC3EA8" w:rsidP="00BC3EA8">
      <w:pPr>
        <w:rPr>
          <w:rFonts w:ascii="Times New Roman" w:hAnsi="Times New Roman" w:cs="Times New Roman"/>
        </w:rPr>
      </w:pPr>
    </w:p>
    <w:p w:rsidR="00BC3EA8" w:rsidRPr="00BC3EA8" w:rsidRDefault="00BC3EA8" w:rsidP="00BC3EA8">
      <w:pPr>
        <w:ind w:left="357" w:hanging="357"/>
        <w:rPr>
          <w:rFonts w:ascii="Times New Roman" w:hAnsi="Times New Roman" w:cs="Times New Roman"/>
          <w:b/>
        </w:rPr>
      </w:pPr>
      <w:r w:rsidRPr="00BC3EA8">
        <w:rPr>
          <w:rFonts w:ascii="Times New Roman" w:hAnsi="Times New Roman" w:cs="Times New Roman"/>
          <w:b/>
        </w:rPr>
        <w:t>6.3.3. Интерактивные задания</w:t>
      </w:r>
    </w:p>
    <w:p w:rsidR="00BC3EA8" w:rsidRPr="00BC3EA8" w:rsidRDefault="00BC3EA8" w:rsidP="00BC3EA8">
      <w:pPr>
        <w:pStyle w:val="a9"/>
        <w:ind w:left="0" w:firstLine="567"/>
        <w:rPr>
          <w:rFonts w:ascii="Times New Roman" w:hAnsi="Times New Roman" w:cs="Times New Roman"/>
        </w:rPr>
      </w:pPr>
      <w:r w:rsidRPr="00BC3EA8">
        <w:rPr>
          <w:rFonts w:ascii="Times New Roman" w:hAnsi="Times New Roman" w:cs="Times New Roman"/>
        </w:rPr>
        <w:t xml:space="preserve">Интерактивные методы - методы обучения, основанные на взаимодействии обучающихся между собой. </w:t>
      </w:r>
    </w:p>
    <w:p w:rsidR="00BC3EA8" w:rsidRPr="00BC3EA8" w:rsidRDefault="00BC3EA8" w:rsidP="00BC3EA8">
      <w:pPr>
        <w:pStyle w:val="a9"/>
        <w:ind w:left="0" w:firstLine="567"/>
        <w:rPr>
          <w:rFonts w:ascii="Times New Roman" w:hAnsi="Times New Roman" w:cs="Times New Roman"/>
        </w:rPr>
      </w:pPr>
      <w:r w:rsidRPr="00BC3EA8">
        <w:rPr>
          <w:rFonts w:ascii="Times New Roman" w:hAnsi="Times New Roman" w:cs="Times New Roman"/>
        </w:rPr>
        <w:t xml:space="preserve">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 и ИТ - это часто дискуссии или «пресс-конференции». </w:t>
      </w:r>
    </w:p>
    <w:p w:rsidR="00BC3EA8" w:rsidRPr="00BC3EA8" w:rsidRDefault="00BC3EA8" w:rsidP="00BC3EA8">
      <w:pPr>
        <w:ind w:firstLine="567"/>
        <w:jc w:val="both"/>
        <w:rPr>
          <w:rFonts w:ascii="Times New Roman" w:hAnsi="Times New Roman" w:cs="Times New Roman"/>
          <w:bCs/>
          <w:spacing w:val="-2"/>
        </w:rPr>
      </w:pPr>
      <w:r w:rsidRPr="00BC3EA8">
        <w:rPr>
          <w:rFonts w:ascii="Times New Roman" w:hAnsi="Times New Roman" w:cs="Times New Roman"/>
          <w:bCs/>
          <w:spacing w:val="-2"/>
        </w:rPr>
        <w:t>Наибольший активизирующий эффект на таких занятиях дают ситуации, в которых учащиеся сами должны:</w:t>
      </w:r>
    </w:p>
    <w:p w:rsidR="00BC3EA8" w:rsidRPr="00BC3EA8" w:rsidRDefault="00BC3EA8" w:rsidP="00BC3EA8">
      <w:pPr>
        <w:ind w:firstLine="567"/>
        <w:jc w:val="both"/>
        <w:rPr>
          <w:rFonts w:ascii="Times New Roman" w:hAnsi="Times New Roman" w:cs="Times New Roman"/>
          <w:bCs/>
          <w:spacing w:val="-2"/>
        </w:rPr>
      </w:pPr>
      <w:r w:rsidRPr="00BC3EA8">
        <w:rPr>
          <w:rFonts w:ascii="Times New Roman" w:hAnsi="Times New Roman" w:cs="Times New Roman"/>
          <w:bCs/>
          <w:spacing w:val="-2"/>
        </w:rPr>
        <w:t>- отстаивать своё мнение; </w:t>
      </w:r>
    </w:p>
    <w:p w:rsidR="00BC3EA8" w:rsidRPr="00BC3EA8" w:rsidRDefault="00BC3EA8" w:rsidP="00BC3EA8">
      <w:pPr>
        <w:ind w:firstLine="567"/>
        <w:jc w:val="both"/>
        <w:rPr>
          <w:rFonts w:ascii="Times New Roman" w:hAnsi="Times New Roman" w:cs="Times New Roman"/>
          <w:bCs/>
          <w:spacing w:val="-2"/>
        </w:rPr>
      </w:pPr>
      <w:r w:rsidRPr="00BC3EA8">
        <w:rPr>
          <w:rFonts w:ascii="Times New Roman" w:hAnsi="Times New Roman" w:cs="Times New Roman"/>
          <w:bCs/>
          <w:spacing w:val="-2"/>
        </w:rPr>
        <w:t>- принимать участие в обсуждениях дискуссиях; </w:t>
      </w:r>
    </w:p>
    <w:p w:rsidR="00BC3EA8" w:rsidRPr="00BC3EA8" w:rsidRDefault="00BC3EA8" w:rsidP="00BC3EA8">
      <w:pPr>
        <w:ind w:firstLine="567"/>
        <w:jc w:val="both"/>
        <w:rPr>
          <w:rFonts w:ascii="Times New Roman" w:hAnsi="Times New Roman" w:cs="Times New Roman"/>
          <w:bCs/>
          <w:spacing w:val="-2"/>
        </w:rPr>
      </w:pPr>
      <w:r w:rsidRPr="00BC3EA8">
        <w:rPr>
          <w:rFonts w:ascii="Times New Roman" w:hAnsi="Times New Roman" w:cs="Times New Roman"/>
          <w:bCs/>
          <w:spacing w:val="-2"/>
        </w:rPr>
        <w:t>- оценивать ответы товарищей; </w:t>
      </w:r>
    </w:p>
    <w:p w:rsidR="00BC3EA8" w:rsidRPr="00BC3EA8" w:rsidRDefault="00BC3EA8" w:rsidP="00BC3EA8">
      <w:pPr>
        <w:ind w:firstLine="567"/>
        <w:jc w:val="both"/>
        <w:rPr>
          <w:rFonts w:ascii="Times New Roman" w:hAnsi="Times New Roman" w:cs="Times New Roman"/>
          <w:bCs/>
          <w:spacing w:val="-2"/>
        </w:rPr>
      </w:pPr>
      <w:r w:rsidRPr="00BC3EA8">
        <w:rPr>
          <w:rFonts w:ascii="Times New Roman" w:hAnsi="Times New Roman" w:cs="Times New Roman"/>
          <w:bCs/>
          <w:spacing w:val="-2"/>
        </w:rPr>
        <w:t>- объяснять более слабым учащимся непонятные моменты;</w:t>
      </w:r>
    </w:p>
    <w:p w:rsidR="00BC3EA8" w:rsidRPr="00BC3EA8" w:rsidRDefault="00BC3EA8" w:rsidP="00BC3EA8">
      <w:pPr>
        <w:ind w:firstLine="567"/>
        <w:jc w:val="both"/>
        <w:rPr>
          <w:rFonts w:ascii="Times New Roman" w:hAnsi="Times New Roman" w:cs="Times New Roman"/>
          <w:bCs/>
          <w:spacing w:val="-2"/>
        </w:rPr>
      </w:pPr>
      <w:r w:rsidRPr="00BC3EA8">
        <w:rPr>
          <w:rFonts w:ascii="Times New Roman" w:hAnsi="Times New Roman" w:cs="Times New Roman"/>
          <w:bCs/>
          <w:spacing w:val="-2"/>
        </w:rPr>
        <w:t> - находить несколько вариантов возможного решения познавательной задачи; </w:t>
      </w:r>
    </w:p>
    <w:p w:rsidR="00BC3EA8" w:rsidRPr="00BC3EA8" w:rsidRDefault="00BC3EA8" w:rsidP="00BC3EA8">
      <w:pPr>
        <w:ind w:firstLine="567"/>
        <w:jc w:val="both"/>
        <w:rPr>
          <w:rFonts w:ascii="Times New Roman" w:hAnsi="Times New Roman" w:cs="Times New Roman"/>
          <w:bCs/>
          <w:spacing w:val="-2"/>
        </w:rPr>
      </w:pPr>
      <w:r w:rsidRPr="00BC3EA8">
        <w:rPr>
          <w:rFonts w:ascii="Times New Roman" w:hAnsi="Times New Roman" w:cs="Times New Roman"/>
          <w:bCs/>
          <w:spacing w:val="-2"/>
        </w:rPr>
        <w:t>- решать познавательные задачи путем комплексного применения известных им способов решения. </w:t>
      </w:r>
    </w:p>
    <w:p w:rsidR="00BC3EA8" w:rsidRPr="00BC3EA8" w:rsidRDefault="00BC3EA8" w:rsidP="00BC3EA8">
      <w:pPr>
        <w:ind w:firstLine="567"/>
        <w:jc w:val="both"/>
        <w:rPr>
          <w:rFonts w:ascii="Times New Roman" w:hAnsi="Times New Roman" w:cs="Times New Roman"/>
          <w:bCs/>
          <w:spacing w:val="-2"/>
        </w:rPr>
      </w:pPr>
      <w:r w:rsidRPr="00BC3EA8">
        <w:rPr>
          <w:rFonts w:ascii="Times New Roman" w:hAnsi="Times New Roman" w:cs="Times New Roman"/>
          <w:bCs/>
          <w:spacing w:val="-2"/>
        </w:rPr>
        <w:t>По такого рода действиям должна оцениваться работа студента.</w:t>
      </w:r>
    </w:p>
    <w:p w:rsidR="00BC3EA8" w:rsidRPr="00BC3EA8" w:rsidRDefault="00BC3EA8" w:rsidP="00BC3EA8">
      <w:pPr>
        <w:ind w:firstLine="567"/>
        <w:jc w:val="both"/>
        <w:rPr>
          <w:rFonts w:ascii="Times New Roman" w:hAnsi="Times New Roman" w:cs="Times New Roman"/>
          <w:bCs/>
          <w:spacing w:val="-2"/>
        </w:rPr>
      </w:pPr>
      <w:r w:rsidRPr="00BC3EA8">
        <w:rPr>
          <w:rFonts w:ascii="Times New Roman" w:hAnsi="Times New Roman" w:cs="Times New Roman"/>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BC3EA8" w:rsidRPr="00BC3EA8" w:rsidRDefault="00BC3EA8" w:rsidP="00BC3EA8">
      <w:pPr>
        <w:ind w:firstLine="567"/>
        <w:jc w:val="both"/>
        <w:rPr>
          <w:rFonts w:ascii="Times New Roman" w:hAnsi="Times New Roman" w:cs="Times New Roman"/>
          <w:bCs/>
          <w:spacing w:val="-2"/>
        </w:rPr>
      </w:pPr>
      <w:r w:rsidRPr="00BC3EA8">
        <w:rPr>
          <w:rFonts w:ascii="Times New Roman" w:hAnsi="Times New Roman" w:cs="Times New Roman"/>
          <w:bCs/>
          <w:i/>
          <w:spacing w:val="-2"/>
        </w:rPr>
        <w:t>Критерии оценивания</w:t>
      </w:r>
      <w:r w:rsidRPr="00BC3EA8">
        <w:rPr>
          <w:rFonts w:ascii="Times New Roman" w:hAnsi="Times New Roman" w:cs="Times New Roman"/>
          <w:bCs/>
          <w:spacing w:val="-2"/>
        </w:rPr>
        <w:t xml:space="preserve"> - оценка учитывает степень наличия вышеупомянутых действий студента. </w:t>
      </w:r>
    </w:p>
    <w:p w:rsidR="00BC3EA8" w:rsidRPr="00BC3EA8" w:rsidRDefault="00BC3EA8" w:rsidP="00BC3EA8">
      <w:pPr>
        <w:ind w:firstLine="567"/>
        <w:jc w:val="both"/>
        <w:rPr>
          <w:rFonts w:ascii="Times New Roman" w:hAnsi="Times New Roman" w:cs="Times New Roman"/>
          <w:bCs/>
          <w:spacing w:val="-2"/>
        </w:rPr>
      </w:pPr>
      <w:r w:rsidRPr="00BC3EA8">
        <w:rPr>
          <w:rFonts w:ascii="Times New Roman" w:hAnsi="Times New Roman" w:cs="Times New Roman"/>
        </w:rPr>
        <w:t xml:space="preserve">Оценка </w:t>
      </w:r>
      <w:r w:rsidRPr="00BC3EA8">
        <w:rPr>
          <w:rFonts w:ascii="Times New Roman" w:hAnsi="Times New Roman" w:cs="Times New Roman"/>
          <w:i/>
        </w:rPr>
        <w:t>«отличн</w:t>
      </w:r>
      <w:r w:rsidRPr="00BC3EA8">
        <w:rPr>
          <w:rFonts w:ascii="Times New Roman" w:hAnsi="Times New Roman" w:cs="Times New Roman"/>
        </w:rPr>
        <w:t xml:space="preserve">о» ставится в случае, когда студент умеет: отстаивать свое мнение; </w:t>
      </w:r>
      <w:r w:rsidRPr="00BC3EA8">
        <w:rPr>
          <w:rFonts w:ascii="Times New Roman" w:hAnsi="Times New Roman" w:cs="Times New Roman"/>
          <w:bCs/>
          <w:spacing w:val="-2"/>
        </w:rPr>
        <w:t>находить несколько вариантов возможного решения познавательной задачи; 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«хорошо»</w:t>
      </w:r>
      <w:r w:rsidRPr="00BC3EA8">
        <w:rPr>
          <w:rFonts w:ascii="Times New Roman" w:hAnsi="Times New Roman" w:cs="Times New Roman"/>
        </w:rPr>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«удовлетворительно»</w:t>
      </w:r>
      <w:r w:rsidRPr="00BC3EA8">
        <w:rPr>
          <w:rFonts w:ascii="Times New Roman" w:hAnsi="Times New Roman" w:cs="Times New Roman"/>
        </w:rPr>
        <w:t xml:space="preserve"> ставится, когда   студент участвует в обсуждении, умеет приводить некоторые доводы.</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rPr>
        <w:lastRenderedPageBreak/>
        <w:t xml:space="preserve">Оценка </w:t>
      </w:r>
      <w:r w:rsidRPr="00BC3EA8">
        <w:rPr>
          <w:rFonts w:ascii="Times New Roman" w:hAnsi="Times New Roman" w:cs="Times New Roman"/>
          <w:i/>
        </w:rPr>
        <w:t>«неудовлетворительно»</w:t>
      </w:r>
      <w:r w:rsidRPr="00BC3EA8">
        <w:rPr>
          <w:rFonts w:ascii="Times New Roman" w:hAnsi="Times New Roman" w:cs="Times New Roman"/>
        </w:rPr>
        <w:t xml:space="preserve"> ставится, если не выполняются все вышеизложенные действия, студент пассивен на таких занятиях.</w:t>
      </w:r>
    </w:p>
    <w:p w:rsidR="00BC3EA8" w:rsidRPr="00BC3EA8" w:rsidRDefault="00BC3EA8" w:rsidP="00BC3EA8">
      <w:pPr>
        <w:pStyle w:val="a9"/>
        <w:ind w:left="0" w:firstLine="567"/>
        <w:rPr>
          <w:rFonts w:ascii="Times New Roman" w:hAnsi="Times New Roman" w:cs="Times New Roman"/>
        </w:rPr>
      </w:pPr>
    </w:p>
    <w:p w:rsidR="00BC3EA8" w:rsidRPr="00BC3EA8" w:rsidRDefault="00BC3EA8" w:rsidP="00BC3EA8">
      <w:pPr>
        <w:jc w:val="both"/>
        <w:rPr>
          <w:rFonts w:ascii="Times New Roman" w:hAnsi="Times New Roman" w:cs="Times New Roman"/>
        </w:rPr>
      </w:pPr>
      <w:r w:rsidRPr="00BC3EA8">
        <w:rPr>
          <w:rFonts w:ascii="Times New Roman" w:hAnsi="Times New Roman" w:cs="Times New Roman"/>
          <w:b/>
        </w:rPr>
        <w:t>6.3.4. Исследовательский проект</w:t>
      </w:r>
    </w:p>
    <w:p w:rsidR="00BC3EA8" w:rsidRPr="00BC3EA8" w:rsidRDefault="00BC3EA8" w:rsidP="00BC3EA8">
      <w:pPr>
        <w:tabs>
          <w:tab w:val="center" w:pos="4536"/>
          <w:tab w:val="right" w:pos="9072"/>
        </w:tabs>
        <w:ind w:firstLine="567"/>
        <w:jc w:val="both"/>
        <w:rPr>
          <w:rFonts w:ascii="Times New Roman" w:hAnsi="Times New Roman" w:cs="Times New Roman"/>
        </w:rPr>
      </w:pPr>
      <w:r w:rsidRPr="00BC3EA8">
        <w:rPr>
          <w:rFonts w:ascii="Times New Roman" w:hAnsi="Times New Roman" w:cs="Times New Roman"/>
          <w:b/>
          <w:i/>
        </w:rPr>
        <w:tab/>
        <w:t xml:space="preserve"> Исследовательский проект</w:t>
      </w:r>
      <w:r w:rsidRPr="00BC3EA8">
        <w:rPr>
          <w:rFonts w:ascii="Times New Roman" w:hAnsi="Times New Roman" w:cs="Times New Roman"/>
          <w:b/>
        </w:rPr>
        <w:t xml:space="preserve"> – </w:t>
      </w:r>
      <w:r w:rsidRPr="00BC3EA8">
        <w:rPr>
          <w:rFonts w:ascii="Times New Roman" w:hAnsi="Times New Roman" w:cs="Times New Roman"/>
        </w:rP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rPr>
        <w:t xml:space="preserve">Результаты выполнения  исследовательского проекта оформляется в виде реферата (объем:   12-15 страниц.; 14 шрифт, 1,5 интервал). </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i/>
        </w:rPr>
        <w:t>Критерии оценивания</w:t>
      </w:r>
      <w:r w:rsidRPr="00BC3EA8">
        <w:rPr>
          <w:rFonts w:ascii="Times New Roman" w:hAnsi="Times New Roman" w:cs="Times New Roman"/>
        </w:rP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«отличн</w:t>
      </w:r>
      <w:r w:rsidRPr="00BC3EA8">
        <w:rPr>
          <w:rFonts w:ascii="Times New Roman" w:hAnsi="Times New Roman" w:cs="Times New Roman"/>
        </w:rPr>
        <w:t>о» ставится в случае, когда обучающийся демонстрирует полное понимание проблемы, все требования, предъявляемые к заданию выполнены.</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«хорошо»</w:t>
      </w:r>
      <w:r w:rsidRPr="00BC3EA8">
        <w:rPr>
          <w:rFonts w:ascii="Times New Roman" w:hAnsi="Times New Roman" w:cs="Times New Roman"/>
        </w:rPr>
        <w:t xml:space="preserve"> ставится, если обучающийся демонстрирует значительное понимание проблемы, все требования, предъявляемые к заданию выполнены.</w:t>
      </w:r>
    </w:p>
    <w:p w:rsidR="00BC3EA8" w:rsidRPr="00BC3EA8" w:rsidRDefault="00BC3EA8" w:rsidP="00BC3EA8">
      <w:pPr>
        <w:tabs>
          <w:tab w:val="left" w:pos="851"/>
        </w:tabs>
        <w:ind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«удовлетворительно»</w:t>
      </w:r>
      <w:r w:rsidRPr="00BC3EA8">
        <w:rPr>
          <w:rFonts w:ascii="Times New Roman" w:hAnsi="Times New Roman" w:cs="Times New Roman"/>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BC3EA8" w:rsidRPr="00BC3EA8" w:rsidRDefault="00BC3EA8" w:rsidP="00BC3EA8">
      <w:pPr>
        <w:tabs>
          <w:tab w:val="left" w:pos="851"/>
        </w:tabs>
        <w:ind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«неудовлетворительно»</w:t>
      </w:r>
      <w:r w:rsidRPr="00BC3EA8">
        <w:rPr>
          <w:rFonts w:ascii="Times New Roman" w:hAnsi="Times New Roman" w:cs="Times New Roman"/>
        </w:rPr>
        <w:t xml:space="preserve"> ставится, если обучающийся  демонстрирует непонимание проблемы, многие требования, предъявляемые к заданию, не выполнены.</w:t>
      </w:r>
    </w:p>
    <w:p w:rsidR="00BC3EA8" w:rsidRPr="00BC3EA8" w:rsidRDefault="00BC3EA8" w:rsidP="00BC3EA8">
      <w:pPr>
        <w:jc w:val="both"/>
        <w:rPr>
          <w:rFonts w:ascii="Times New Roman" w:hAnsi="Times New Roman" w:cs="Times New Roman"/>
        </w:rPr>
      </w:pPr>
    </w:p>
    <w:p w:rsidR="00BC3EA8" w:rsidRPr="00BC3EA8" w:rsidRDefault="00BC3EA8" w:rsidP="00BC3EA8">
      <w:pPr>
        <w:jc w:val="both"/>
        <w:rPr>
          <w:rFonts w:ascii="Times New Roman" w:hAnsi="Times New Roman" w:cs="Times New Roman"/>
          <w:bCs/>
          <w:spacing w:val="-4"/>
        </w:rPr>
      </w:pPr>
      <w:r w:rsidRPr="00BC3EA8">
        <w:rPr>
          <w:rFonts w:ascii="Times New Roman" w:hAnsi="Times New Roman" w:cs="Times New Roman"/>
          <w:b/>
          <w:bCs/>
          <w:spacing w:val="-4"/>
        </w:rPr>
        <w:t>6.3.5.Информационный проект(презентация)</w:t>
      </w:r>
    </w:p>
    <w:p w:rsidR="00BC3EA8" w:rsidRPr="00BC3EA8" w:rsidRDefault="00BC3EA8" w:rsidP="00BC3EA8">
      <w:pPr>
        <w:tabs>
          <w:tab w:val="center" w:pos="4536"/>
          <w:tab w:val="right" w:pos="9072"/>
        </w:tabs>
        <w:ind w:firstLine="567"/>
        <w:jc w:val="both"/>
        <w:rPr>
          <w:rFonts w:ascii="Times New Roman" w:hAnsi="Times New Roman" w:cs="Times New Roman"/>
          <w:b/>
        </w:rPr>
      </w:pPr>
      <w:r w:rsidRPr="00BC3EA8">
        <w:rPr>
          <w:rFonts w:ascii="Times New Roman" w:hAnsi="Times New Roman" w:cs="Times New Roman"/>
          <w:b/>
          <w:i/>
        </w:rPr>
        <w:t>Информационный проект</w:t>
      </w:r>
      <w:r w:rsidRPr="00BC3EA8">
        <w:rPr>
          <w:rFonts w:ascii="Times New Roman" w:hAnsi="Times New Roman" w:cs="Times New Roman"/>
          <w:b/>
        </w:rPr>
        <w:t xml:space="preserve"> – </w:t>
      </w:r>
      <w:r w:rsidRPr="00BC3EA8">
        <w:rPr>
          <w:rFonts w:ascii="Times New Roman" w:hAnsi="Times New Roman" w:cs="Times New Roman"/>
        </w:rPr>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BC3EA8" w:rsidRPr="00BC3EA8" w:rsidRDefault="00BC3EA8" w:rsidP="00BC3EA8">
      <w:pPr>
        <w:ind w:firstLine="567"/>
        <w:jc w:val="both"/>
        <w:rPr>
          <w:rFonts w:ascii="Times New Roman" w:hAnsi="Times New Roman" w:cs="Times New Roman"/>
          <w:bCs/>
          <w:spacing w:val="-4"/>
        </w:rPr>
      </w:pPr>
      <w:r w:rsidRPr="00BC3EA8">
        <w:rPr>
          <w:rFonts w:ascii="Times New Roman" w:hAnsi="Times New Roman" w:cs="Times New Roman"/>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i/>
        </w:rPr>
        <w:t>Критерии оценивания</w:t>
      </w:r>
      <w:r w:rsidRPr="00BC3EA8">
        <w:rPr>
          <w:rFonts w:ascii="Times New Roman" w:hAnsi="Times New Roman" w:cs="Times New Roman"/>
          <w:bCs/>
          <w:spacing w:val="-4"/>
        </w:rPr>
        <w:t>- при</w:t>
      </w:r>
      <w:r w:rsidRPr="00BC3EA8">
        <w:rPr>
          <w:rFonts w:ascii="Times New Roman" w:hAnsi="Times New Roman" w:cs="Times New Roman"/>
        </w:rPr>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«отличн</w:t>
      </w:r>
      <w:r w:rsidRPr="00BC3EA8">
        <w:rPr>
          <w:rFonts w:ascii="Times New Roman" w:hAnsi="Times New Roman" w:cs="Times New Roman"/>
        </w:rPr>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«хорошо»</w:t>
      </w:r>
      <w:r w:rsidRPr="00BC3EA8">
        <w:rPr>
          <w:rFonts w:ascii="Times New Roman" w:hAnsi="Times New Roman" w:cs="Times New Roman"/>
        </w:rPr>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BC3EA8" w:rsidRPr="00BC3EA8" w:rsidRDefault="00BC3EA8" w:rsidP="00BC3EA8">
      <w:pPr>
        <w:tabs>
          <w:tab w:val="left" w:pos="851"/>
        </w:tabs>
        <w:ind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«удовлетворительно»</w:t>
      </w:r>
      <w:r w:rsidRPr="00BC3EA8">
        <w:rPr>
          <w:rFonts w:ascii="Times New Roman" w:hAnsi="Times New Roman" w:cs="Times New Roman"/>
        </w:rPr>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w:t>
      </w:r>
      <w:r w:rsidRPr="00BC3EA8">
        <w:rPr>
          <w:rFonts w:ascii="Times New Roman" w:hAnsi="Times New Roman" w:cs="Times New Roman"/>
        </w:rPr>
        <w:lastRenderedPageBreak/>
        <w:t>информационные технологии, допускает 3-4 ошибки в изложении материала, отвечает только на элементарные вопросы аудитории без пояснений.</w:t>
      </w:r>
    </w:p>
    <w:p w:rsidR="00BC3EA8" w:rsidRPr="00BC3EA8" w:rsidRDefault="00BC3EA8" w:rsidP="00BC3EA8">
      <w:pPr>
        <w:tabs>
          <w:tab w:val="left" w:pos="851"/>
        </w:tabs>
        <w:ind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«неудовлетворительно»</w:t>
      </w:r>
      <w:r w:rsidRPr="00BC3EA8">
        <w:rPr>
          <w:rFonts w:ascii="Times New Roman" w:hAnsi="Times New Roman" w:cs="Times New Roman"/>
        </w:rPr>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BC3EA8" w:rsidRPr="00BC3EA8" w:rsidRDefault="00BC3EA8" w:rsidP="00BC3EA8">
      <w:pPr>
        <w:jc w:val="both"/>
        <w:rPr>
          <w:rFonts w:ascii="Times New Roman" w:hAnsi="Times New Roman" w:cs="Times New Roman"/>
        </w:rPr>
      </w:pPr>
    </w:p>
    <w:p w:rsidR="00BC3EA8" w:rsidRPr="00BC3EA8" w:rsidRDefault="00BC3EA8" w:rsidP="00BC3EA8">
      <w:pPr>
        <w:jc w:val="both"/>
        <w:rPr>
          <w:rFonts w:ascii="Times New Roman" w:hAnsi="Times New Roman" w:cs="Times New Roman"/>
        </w:rPr>
      </w:pPr>
      <w:r w:rsidRPr="00BC3EA8">
        <w:rPr>
          <w:rFonts w:ascii="Times New Roman" w:hAnsi="Times New Roman" w:cs="Times New Roman"/>
          <w:b/>
        </w:rPr>
        <w:t>6.3.6. Дискуссионные процедуры</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i/>
        </w:rPr>
        <w:t>Круглый стол, дискуссия, полемика, диспут, дебаты, мини-конференции</w:t>
      </w:r>
      <w:r w:rsidRPr="00BC3EA8">
        <w:rPr>
          <w:rFonts w:ascii="Times New Roman" w:hAnsi="Times New Roman" w:cs="Times New Roman"/>
        </w:rPr>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занятий, рассмотренных в п. 6.3.3. Задание дается заранее, определяется круг вопросов для обсуждения, группы участников этого обсуждения.</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rPr>
        <w:t>Дискуссионные процедуры могут быть использованы для того, чтобы студенты:</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rPr>
        <w:t>–лучше поняли усвояемый материал на фоне разнообразных позиций и мнений, не обязательно достигая общего мнения;</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rPr>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rPr>
        <w:t>– смогли согласовать свою позицию или действия относительно обсуждаемой проблемы.</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i/>
        </w:rPr>
        <w:t xml:space="preserve">Критерии оценивания – </w:t>
      </w:r>
      <w:r w:rsidRPr="00BC3EA8">
        <w:rPr>
          <w:rFonts w:ascii="Times New Roman" w:hAnsi="Times New Roman" w:cs="Times New Roman"/>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«отличн</w:t>
      </w:r>
      <w:r w:rsidRPr="00BC3EA8">
        <w:rPr>
          <w:rFonts w:ascii="Times New Roman" w:hAnsi="Times New Roman" w:cs="Times New Roman"/>
        </w:rPr>
        <w:t>о» ставится в случае, когда все требования выполнены в полном объеме.</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«хорошо»</w:t>
      </w:r>
      <w:r w:rsidRPr="00BC3EA8">
        <w:rPr>
          <w:rFonts w:ascii="Times New Roman" w:hAnsi="Times New Roman" w:cs="Times New Roman"/>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BC3EA8" w:rsidRPr="00BC3EA8" w:rsidRDefault="00BC3EA8" w:rsidP="00BC3EA8">
      <w:pPr>
        <w:tabs>
          <w:tab w:val="left" w:pos="851"/>
        </w:tabs>
        <w:ind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«удовлетворительно»</w:t>
      </w:r>
      <w:r w:rsidRPr="00BC3EA8">
        <w:rPr>
          <w:rFonts w:ascii="Times New Roman" w:hAnsi="Times New Roman" w:cs="Times New Roman"/>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BC3EA8" w:rsidRDefault="00BC3EA8" w:rsidP="00BC3EA8">
      <w:pPr>
        <w:tabs>
          <w:tab w:val="left" w:pos="851"/>
        </w:tabs>
        <w:ind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«неудовлетворительно»</w:t>
      </w:r>
      <w:r w:rsidRPr="00BC3EA8">
        <w:rPr>
          <w:rFonts w:ascii="Times New Roman" w:hAnsi="Times New Roman" w:cs="Times New Roman"/>
        </w:rPr>
        <w:t xml:space="preserve"> ставится, если обучающиеся  не понимают проблему, их высказывания не соответствуют заданным целям.</w:t>
      </w:r>
    </w:p>
    <w:p w:rsidR="000A6052" w:rsidRPr="00BC3EA8" w:rsidRDefault="000A6052" w:rsidP="00BC3EA8">
      <w:pPr>
        <w:tabs>
          <w:tab w:val="left" w:pos="851"/>
        </w:tabs>
        <w:ind w:firstLine="567"/>
        <w:jc w:val="both"/>
        <w:rPr>
          <w:rFonts w:ascii="Times New Roman" w:hAnsi="Times New Roman" w:cs="Times New Roman"/>
        </w:rPr>
      </w:pPr>
    </w:p>
    <w:p w:rsidR="00BC3EA8" w:rsidRPr="00BC3EA8" w:rsidRDefault="00BC3EA8" w:rsidP="00BC3EA8">
      <w:pPr>
        <w:tabs>
          <w:tab w:val="left" w:pos="851"/>
        </w:tabs>
        <w:ind w:right="-284" w:firstLine="567"/>
        <w:jc w:val="both"/>
        <w:rPr>
          <w:rFonts w:ascii="Times New Roman" w:hAnsi="Times New Roman" w:cs="Times New Roman"/>
        </w:rPr>
      </w:pPr>
    </w:p>
    <w:p w:rsidR="00BC3EA8" w:rsidRPr="00BC3EA8" w:rsidRDefault="00BC3EA8" w:rsidP="00BC3EA8">
      <w:pPr>
        <w:tabs>
          <w:tab w:val="left" w:pos="0"/>
        </w:tabs>
        <w:ind w:right="-284"/>
        <w:jc w:val="both"/>
        <w:rPr>
          <w:rFonts w:ascii="Times New Roman" w:hAnsi="Times New Roman" w:cs="Times New Roman"/>
          <w:b/>
        </w:rPr>
      </w:pPr>
      <w:r w:rsidRPr="00BC3EA8">
        <w:rPr>
          <w:rFonts w:ascii="Times New Roman" w:hAnsi="Times New Roman" w:cs="Times New Roman"/>
          <w:b/>
        </w:rPr>
        <w:t>6.3.7. Тестирование</w:t>
      </w:r>
    </w:p>
    <w:p w:rsidR="00BC3EA8" w:rsidRPr="00BC3EA8" w:rsidRDefault="00BC3EA8" w:rsidP="00BC3EA8">
      <w:pPr>
        <w:tabs>
          <w:tab w:val="left" w:pos="851"/>
        </w:tabs>
        <w:ind w:right="-284" w:firstLine="567"/>
        <w:jc w:val="both"/>
        <w:rPr>
          <w:rFonts w:ascii="Times New Roman" w:hAnsi="Times New Roman" w:cs="Times New Roman"/>
        </w:rPr>
      </w:pPr>
      <w:r w:rsidRPr="00BC3EA8">
        <w:rPr>
          <w:rFonts w:ascii="Times New Roman" w:hAnsi="Times New Roman" w:cs="Times New Roman"/>
        </w:rPr>
        <w:t xml:space="preserve">Является одним из средств контроля знаний обучающихся по дисциплине. </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rPr>
        <w:tab/>
      </w:r>
      <w:r w:rsidRPr="00BC3EA8">
        <w:rPr>
          <w:rFonts w:ascii="Times New Roman" w:hAnsi="Times New Roman" w:cs="Times New Roman"/>
          <w:i/>
        </w:rPr>
        <w:t xml:space="preserve">Критерии оценивания – </w:t>
      </w:r>
      <w:r w:rsidRPr="00BC3EA8">
        <w:rPr>
          <w:rFonts w:ascii="Times New Roman" w:hAnsi="Times New Roman" w:cs="Times New Roman"/>
        </w:rPr>
        <w:t>правильный ответ на вопрос</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«отличн</w:t>
      </w:r>
      <w:r w:rsidRPr="00BC3EA8">
        <w:rPr>
          <w:rFonts w:ascii="Times New Roman" w:hAnsi="Times New Roman" w:cs="Times New Roman"/>
        </w:rPr>
        <w:t>о» ставится в случае, если правильно выполнено 90-100% заданий</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«хорошо»</w:t>
      </w:r>
      <w:r w:rsidRPr="00BC3EA8">
        <w:rPr>
          <w:rFonts w:ascii="Times New Roman" w:hAnsi="Times New Roman" w:cs="Times New Roman"/>
        </w:rPr>
        <w:t xml:space="preserve"> ставится, если правильно выполнено 70-89% заданий</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«удовлетворительно»</w:t>
      </w:r>
      <w:r w:rsidRPr="00BC3EA8">
        <w:rPr>
          <w:rFonts w:ascii="Times New Roman" w:hAnsi="Times New Roman" w:cs="Times New Roman"/>
        </w:rPr>
        <w:t>ставится в случае, если правильно выполнено 50-69% заданий</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rPr>
        <w:lastRenderedPageBreak/>
        <w:t xml:space="preserve"> Оценка </w:t>
      </w:r>
      <w:r w:rsidRPr="00BC3EA8">
        <w:rPr>
          <w:rFonts w:ascii="Times New Roman" w:hAnsi="Times New Roman" w:cs="Times New Roman"/>
          <w:i/>
        </w:rPr>
        <w:t>«неудовлетворительно»</w:t>
      </w:r>
      <w:r w:rsidRPr="00BC3EA8">
        <w:rPr>
          <w:rFonts w:ascii="Times New Roman" w:hAnsi="Times New Roman" w:cs="Times New Roman"/>
        </w:rPr>
        <w:t xml:space="preserve"> ставится, если правильно выполнено менее 50%  заданий</w:t>
      </w:r>
    </w:p>
    <w:p w:rsidR="00BC3EA8" w:rsidRPr="00BC3EA8" w:rsidRDefault="00BC3EA8" w:rsidP="00BC3EA8">
      <w:pPr>
        <w:tabs>
          <w:tab w:val="left" w:pos="851"/>
        </w:tabs>
        <w:ind w:right="-284" w:firstLine="567"/>
        <w:jc w:val="both"/>
        <w:rPr>
          <w:rFonts w:ascii="Times New Roman" w:hAnsi="Times New Roman" w:cs="Times New Roman"/>
          <w:i/>
        </w:rPr>
      </w:pPr>
    </w:p>
    <w:p w:rsidR="00BC3EA8" w:rsidRPr="00BC3EA8" w:rsidRDefault="00BC3EA8" w:rsidP="00BC3EA8">
      <w:pPr>
        <w:pStyle w:val="aa"/>
        <w:jc w:val="both"/>
        <w:rPr>
          <w:rFonts w:ascii="Times New Roman" w:hAnsi="Times New Roman" w:cs="Times New Roman"/>
          <w:b/>
          <w:sz w:val="24"/>
          <w:szCs w:val="24"/>
        </w:rPr>
      </w:pPr>
      <w:r w:rsidRPr="00BC3EA8">
        <w:rPr>
          <w:rFonts w:ascii="Times New Roman" w:hAnsi="Times New Roman" w:cs="Times New Roman"/>
          <w:b/>
          <w:sz w:val="24"/>
          <w:szCs w:val="24"/>
        </w:rPr>
        <w:t>6.3.8.Требование к письменному опросу (контрольной работе)</w:t>
      </w:r>
    </w:p>
    <w:p w:rsidR="00BC3EA8" w:rsidRPr="00BC3EA8" w:rsidRDefault="00BC3EA8" w:rsidP="00BC3EA8">
      <w:pPr>
        <w:pStyle w:val="aa"/>
        <w:ind w:firstLine="567"/>
        <w:jc w:val="both"/>
        <w:rPr>
          <w:rFonts w:ascii="Times New Roman" w:hAnsi="Times New Roman" w:cs="Times New Roman"/>
          <w:sz w:val="24"/>
          <w:szCs w:val="24"/>
        </w:rPr>
      </w:pPr>
      <w:r w:rsidRPr="00BC3EA8">
        <w:rPr>
          <w:rFonts w:ascii="Times New Roman" w:hAnsi="Times New Roman" w:cs="Times New Roman"/>
          <w:sz w:val="24"/>
          <w:szCs w:val="24"/>
        </w:rPr>
        <w:t xml:space="preserve"> Оценивается не только глубина знаний  поставленных вопросов, но и умение изложить письменно.</w:t>
      </w:r>
    </w:p>
    <w:p w:rsidR="00BC3EA8" w:rsidRPr="00BC3EA8" w:rsidRDefault="00BC3EA8" w:rsidP="00BC3EA8">
      <w:pPr>
        <w:pStyle w:val="aa"/>
        <w:ind w:firstLine="567"/>
        <w:jc w:val="both"/>
        <w:rPr>
          <w:rFonts w:ascii="Times New Roman" w:hAnsi="Times New Roman" w:cs="Times New Roman"/>
          <w:sz w:val="24"/>
          <w:szCs w:val="24"/>
        </w:rPr>
      </w:pPr>
      <w:r w:rsidRPr="00BC3EA8">
        <w:rPr>
          <w:rFonts w:ascii="Times New Roman" w:hAnsi="Times New Roman" w:cs="Times New Roman"/>
          <w:i/>
          <w:sz w:val="24"/>
          <w:szCs w:val="24"/>
        </w:rPr>
        <w:t xml:space="preserve">Критерии оценивания: </w:t>
      </w:r>
      <w:r w:rsidRPr="00BC3EA8">
        <w:rPr>
          <w:rFonts w:ascii="Times New Roman" w:hAnsi="Times New Roman" w:cs="Times New Roman"/>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«отличн</w:t>
      </w:r>
      <w:r w:rsidRPr="00BC3EA8">
        <w:rPr>
          <w:rFonts w:ascii="Times New Roman" w:hAnsi="Times New Roman" w:cs="Times New Roman"/>
        </w:rPr>
        <w:t>о» ставится в случае, когда соблюдены все критерии.</w:t>
      </w:r>
    </w:p>
    <w:p w:rsidR="00BC3EA8" w:rsidRPr="00BC3EA8" w:rsidRDefault="00BC3EA8" w:rsidP="00BC3EA8">
      <w:pPr>
        <w:ind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«хорошо»</w:t>
      </w:r>
      <w:r w:rsidRPr="00BC3EA8">
        <w:rPr>
          <w:rFonts w:ascii="Times New Roman" w:hAnsi="Times New Roman" w:cs="Times New Roman"/>
        </w:rP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BC3EA8" w:rsidRPr="00BC3EA8" w:rsidRDefault="00BC3EA8" w:rsidP="00BC3EA8">
      <w:pPr>
        <w:tabs>
          <w:tab w:val="left" w:pos="851"/>
        </w:tabs>
        <w:ind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«удовлетворительно»</w:t>
      </w:r>
      <w:r w:rsidRPr="00BC3EA8">
        <w:rPr>
          <w:rFonts w:ascii="Times New Roman" w:hAnsi="Times New Roman" w:cs="Times New Roman"/>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BC3EA8" w:rsidRPr="00BC3EA8" w:rsidRDefault="00BC3EA8" w:rsidP="00BC3EA8">
      <w:pPr>
        <w:tabs>
          <w:tab w:val="left" w:pos="851"/>
        </w:tabs>
        <w:ind w:firstLine="567"/>
        <w:jc w:val="both"/>
        <w:rPr>
          <w:rFonts w:ascii="Times New Roman" w:hAnsi="Times New Roman" w:cs="Times New Roman"/>
        </w:rPr>
      </w:pPr>
      <w:r w:rsidRPr="00BC3EA8">
        <w:rPr>
          <w:rFonts w:ascii="Times New Roman" w:hAnsi="Times New Roman" w:cs="Times New Roman"/>
        </w:rPr>
        <w:t xml:space="preserve">Оценка </w:t>
      </w:r>
      <w:r w:rsidRPr="00BC3EA8">
        <w:rPr>
          <w:rFonts w:ascii="Times New Roman" w:hAnsi="Times New Roman" w:cs="Times New Roman"/>
          <w:i/>
        </w:rPr>
        <w:t>«неудовлетворительно»</w:t>
      </w:r>
      <w:r w:rsidRPr="00BC3EA8">
        <w:rPr>
          <w:rFonts w:ascii="Times New Roman" w:hAnsi="Times New Roman" w:cs="Times New Roman"/>
        </w:rPr>
        <w:t xml:space="preserve"> ставится, если обучающийся не отвечает на поставленные вопросы.</w:t>
      </w:r>
    </w:p>
    <w:p w:rsidR="00240B9E" w:rsidRPr="000C1622" w:rsidRDefault="00240B9E" w:rsidP="00240B9E">
      <w:pPr>
        <w:ind w:firstLine="709"/>
        <w:jc w:val="both"/>
        <w:rPr>
          <w:rFonts w:ascii="Times New Roman" w:hAnsi="Times New Roman" w:cs="Times New Roman"/>
        </w:rPr>
      </w:pPr>
    </w:p>
    <w:p w:rsidR="00497E66" w:rsidRPr="000C1622" w:rsidRDefault="00497E66" w:rsidP="00B12478">
      <w:pPr>
        <w:tabs>
          <w:tab w:val="left" w:pos="851"/>
        </w:tabs>
        <w:ind w:right="-284" w:firstLine="567"/>
        <w:jc w:val="both"/>
        <w:rPr>
          <w:rFonts w:ascii="Times New Roman" w:hAnsi="Times New Roman" w:cs="Times New Roman"/>
          <w:b/>
        </w:rPr>
      </w:pPr>
    </w:p>
    <w:p w:rsidR="00714167" w:rsidRPr="000C1622" w:rsidRDefault="00714167" w:rsidP="000F1B6F">
      <w:pPr>
        <w:pStyle w:val="a9"/>
        <w:numPr>
          <w:ilvl w:val="0"/>
          <w:numId w:val="1"/>
        </w:numPr>
        <w:jc w:val="both"/>
        <w:rPr>
          <w:rFonts w:ascii="Times New Roman" w:hAnsi="Times New Roman" w:cs="Times New Roman"/>
          <w:b/>
          <w:i/>
        </w:rPr>
      </w:pPr>
      <w:r w:rsidRPr="000C1622">
        <w:rPr>
          <w:rFonts w:ascii="Times New Roman" w:hAnsi="Times New Roman" w:cs="Times New Roman"/>
          <w:b/>
          <w:i/>
        </w:rPr>
        <w:t>Перечень основной и дополнительной учебной литературы, необходимой для освоения дисциплины (модуля)</w:t>
      </w:r>
    </w:p>
    <w:p w:rsidR="00710536" w:rsidRPr="000C1622" w:rsidRDefault="00710536" w:rsidP="00710536">
      <w:pPr>
        <w:pStyle w:val="a9"/>
        <w:rPr>
          <w:rFonts w:ascii="Times New Roman" w:hAnsi="Times New Roman" w:cs="Times New Roman"/>
          <w:i/>
        </w:rPr>
      </w:pPr>
    </w:p>
    <w:p w:rsidR="00710536" w:rsidRDefault="00710536" w:rsidP="00E97652">
      <w:pPr>
        <w:pStyle w:val="a9"/>
        <w:numPr>
          <w:ilvl w:val="1"/>
          <w:numId w:val="1"/>
        </w:numPr>
        <w:spacing w:after="240"/>
        <w:rPr>
          <w:rFonts w:ascii="Times New Roman" w:hAnsi="Times New Roman" w:cs="Times New Roman"/>
          <w:i/>
        </w:rPr>
      </w:pPr>
      <w:r w:rsidRPr="000C1622">
        <w:rPr>
          <w:rFonts w:ascii="Times New Roman" w:hAnsi="Times New Roman" w:cs="Times New Roman"/>
          <w:i/>
        </w:rPr>
        <w:t>Основная учебная литература:</w:t>
      </w:r>
    </w:p>
    <w:p w:rsidR="00E97652" w:rsidRDefault="00E97652" w:rsidP="00E97652">
      <w:pPr>
        <w:pStyle w:val="a9"/>
        <w:spacing w:after="240"/>
        <w:ind w:left="1440"/>
        <w:rPr>
          <w:rFonts w:ascii="Times New Roman" w:hAnsi="Times New Roman" w:cs="Times New Roman"/>
          <w:i/>
        </w:rPr>
      </w:pPr>
    </w:p>
    <w:p w:rsidR="00E97652" w:rsidRPr="00783A91" w:rsidRDefault="00E97652" w:rsidP="00E97652">
      <w:pPr>
        <w:pStyle w:val="a9"/>
        <w:numPr>
          <w:ilvl w:val="0"/>
          <w:numId w:val="37"/>
        </w:numPr>
        <w:tabs>
          <w:tab w:val="left" w:pos="0"/>
          <w:tab w:val="left" w:pos="851"/>
          <w:tab w:val="left" w:pos="1701"/>
        </w:tabs>
        <w:jc w:val="both"/>
        <w:rPr>
          <w:rFonts w:ascii="Times New Roman" w:hAnsi="Times New Roman" w:cs="Times New Roman"/>
        </w:rPr>
      </w:pPr>
      <w:r w:rsidRPr="00783A91">
        <w:rPr>
          <w:rFonts w:ascii="Times New Roman" w:hAnsi="Times New Roman" w:cs="Times New Roman"/>
          <w:shd w:val="clear" w:color="auto" w:fill="FCFCFC"/>
        </w:rPr>
        <w:t>Перемитина Т.О. Компьютерная графика [Электронный ресурс]: учебное пособие/ Перемитина Т.О.— Электрон. текстовые данные.— Томск: Томский государственный университет систем управления и радиоэлектроники, Эль Контент, 2012.— 144 c.— Режим доступа: http://www.iprbookshop.ru/13940.— ЭБС «IPRbooks»</w:t>
      </w:r>
    </w:p>
    <w:p w:rsidR="00E97652" w:rsidRDefault="00E97652" w:rsidP="00E97652">
      <w:pPr>
        <w:pStyle w:val="a9"/>
        <w:numPr>
          <w:ilvl w:val="0"/>
          <w:numId w:val="37"/>
        </w:numPr>
        <w:tabs>
          <w:tab w:val="left" w:pos="0"/>
          <w:tab w:val="left" w:pos="851"/>
          <w:tab w:val="left" w:pos="1701"/>
        </w:tabs>
        <w:jc w:val="both"/>
        <w:rPr>
          <w:rFonts w:ascii="Times New Roman" w:hAnsi="Times New Roman" w:cs="Times New Roman"/>
          <w:shd w:val="clear" w:color="auto" w:fill="FCFCFC"/>
        </w:rPr>
      </w:pPr>
      <w:r w:rsidRPr="00C042E2">
        <w:rPr>
          <w:rFonts w:ascii="Times New Roman" w:hAnsi="Times New Roman" w:cs="Times New Roman"/>
          <w:shd w:val="clear" w:color="auto" w:fill="FCFCFC"/>
        </w:rPr>
        <w:t>Григорьева И.В. Компьютерная графика [Электронный ресурс]: учебное пособие/ Григорьева И.В.— Электрон. текстовые данные.— М.: Прометей, 2012.— 298 c.— Режим доступа: http://www.iprbookshop.ru/18579.— ЭБС «IPRbooks»</w:t>
      </w:r>
    </w:p>
    <w:p w:rsidR="00E97652" w:rsidRDefault="00E97652" w:rsidP="00E97652">
      <w:pPr>
        <w:pStyle w:val="a9"/>
        <w:numPr>
          <w:ilvl w:val="0"/>
          <w:numId w:val="37"/>
        </w:numPr>
        <w:tabs>
          <w:tab w:val="left" w:pos="0"/>
          <w:tab w:val="left" w:pos="851"/>
          <w:tab w:val="left" w:pos="1701"/>
        </w:tabs>
        <w:jc w:val="both"/>
        <w:rPr>
          <w:rFonts w:ascii="Times New Roman" w:hAnsi="Times New Roman" w:cs="Times New Roman"/>
          <w:shd w:val="clear" w:color="auto" w:fill="FCFCFC"/>
        </w:rPr>
      </w:pPr>
      <w:r w:rsidRPr="00C042E2">
        <w:rPr>
          <w:rFonts w:ascii="Times New Roman" w:hAnsi="Times New Roman" w:cs="Times New Roman"/>
          <w:shd w:val="clear" w:color="auto" w:fill="FCFCFC"/>
        </w:rPr>
        <w:t>КапрановаМ</w:t>
      </w:r>
      <w:r w:rsidRPr="00E97652">
        <w:rPr>
          <w:rFonts w:ascii="Times New Roman" w:hAnsi="Times New Roman" w:cs="Times New Roman"/>
          <w:shd w:val="clear" w:color="auto" w:fill="FCFCFC"/>
          <w:lang w:val="en-US"/>
        </w:rPr>
        <w:t>.</w:t>
      </w:r>
      <w:r w:rsidRPr="00C042E2">
        <w:rPr>
          <w:rFonts w:ascii="Times New Roman" w:hAnsi="Times New Roman" w:cs="Times New Roman"/>
          <w:shd w:val="clear" w:color="auto" w:fill="FCFCFC"/>
        </w:rPr>
        <w:t>Н</w:t>
      </w:r>
      <w:r w:rsidRPr="00E97652">
        <w:rPr>
          <w:rFonts w:ascii="Times New Roman" w:hAnsi="Times New Roman" w:cs="Times New Roman"/>
          <w:shd w:val="clear" w:color="auto" w:fill="FCFCFC"/>
          <w:lang w:val="en-US"/>
        </w:rPr>
        <w:t xml:space="preserve">. Macromedia Flash MX. </w:t>
      </w:r>
      <w:r w:rsidRPr="00C042E2">
        <w:rPr>
          <w:rFonts w:ascii="Times New Roman" w:hAnsi="Times New Roman" w:cs="Times New Roman"/>
          <w:shd w:val="clear" w:color="auto" w:fill="FCFCFC"/>
        </w:rPr>
        <w:t>Компьютерная графика и анимация [Электронный ресурс]/ Капранова М.Н.— Электрон. текстовые данные.— М.: СОЛОН-ПРЕСС, 2010.— 96 c.— Режим доступа: http://www.iprbookshop.ru/20842.— ЭБС «IPRbooks»</w:t>
      </w:r>
    </w:p>
    <w:p w:rsidR="00E97652" w:rsidRDefault="00E97652" w:rsidP="00F03AB1">
      <w:pPr>
        <w:pStyle w:val="a9"/>
        <w:tabs>
          <w:tab w:val="left" w:pos="1560"/>
        </w:tabs>
        <w:ind w:left="928" w:hanging="219"/>
        <w:rPr>
          <w:rFonts w:ascii="Times New Roman" w:hAnsi="Times New Roman" w:cs="Times New Roman"/>
          <w:i/>
        </w:rPr>
      </w:pPr>
    </w:p>
    <w:p w:rsidR="003251F2" w:rsidRPr="000C1622" w:rsidRDefault="003251F2" w:rsidP="00F03AB1">
      <w:pPr>
        <w:pStyle w:val="a9"/>
        <w:tabs>
          <w:tab w:val="left" w:pos="1560"/>
        </w:tabs>
        <w:ind w:left="928" w:hanging="219"/>
        <w:rPr>
          <w:rFonts w:ascii="Times New Roman" w:hAnsi="Times New Roman" w:cs="Times New Roman"/>
          <w:i/>
        </w:rPr>
      </w:pPr>
      <w:r w:rsidRPr="000C1622">
        <w:rPr>
          <w:rFonts w:ascii="Times New Roman" w:hAnsi="Times New Roman" w:cs="Times New Roman"/>
          <w:i/>
        </w:rPr>
        <w:t>7.2</w:t>
      </w:r>
      <w:r w:rsidR="00F03AB1">
        <w:rPr>
          <w:rFonts w:ascii="Times New Roman" w:hAnsi="Times New Roman" w:cs="Times New Roman"/>
          <w:i/>
        </w:rPr>
        <w:t>.</w:t>
      </w:r>
      <w:r w:rsidRPr="000C1622">
        <w:rPr>
          <w:rFonts w:ascii="Times New Roman" w:hAnsi="Times New Roman" w:cs="Times New Roman"/>
          <w:i/>
        </w:rPr>
        <w:t xml:space="preserve"> Дополнительная учебная литература:</w:t>
      </w:r>
    </w:p>
    <w:p w:rsidR="003251F2" w:rsidRPr="000C1622" w:rsidRDefault="003251F2" w:rsidP="003251F2">
      <w:pPr>
        <w:pStyle w:val="a9"/>
        <w:ind w:left="0"/>
        <w:jc w:val="both"/>
        <w:rPr>
          <w:rFonts w:ascii="Times New Roman" w:hAnsi="Times New Roman" w:cs="Times New Roman"/>
        </w:rPr>
      </w:pPr>
    </w:p>
    <w:p w:rsidR="00E97652" w:rsidRPr="00C042E2" w:rsidRDefault="00E97652" w:rsidP="00E97652">
      <w:pPr>
        <w:pStyle w:val="a9"/>
        <w:numPr>
          <w:ilvl w:val="0"/>
          <w:numId w:val="38"/>
        </w:numPr>
        <w:tabs>
          <w:tab w:val="left" w:pos="851"/>
        </w:tabs>
        <w:jc w:val="both"/>
        <w:rPr>
          <w:rFonts w:ascii="Times New Roman" w:hAnsi="Times New Roman" w:cs="Times New Roman"/>
        </w:rPr>
      </w:pPr>
      <w:r w:rsidRPr="00C042E2">
        <w:rPr>
          <w:rFonts w:ascii="Times New Roman" w:hAnsi="Times New Roman" w:cs="Times New Roman"/>
        </w:rPr>
        <w:t xml:space="preserve">Немцова Т.И., Казанкова Т.В., Шнякин А.В. Компьютерная графика и </w:t>
      </w:r>
      <w:r w:rsidRPr="00C042E2">
        <w:rPr>
          <w:rFonts w:ascii="Times New Roman" w:hAnsi="Times New Roman" w:cs="Times New Roman"/>
          <w:lang w:val="en-US" w:eastAsia="en-US"/>
        </w:rPr>
        <w:t>web</w:t>
      </w:r>
      <w:r w:rsidRPr="00C042E2">
        <w:rPr>
          <w:rFonts w:ascii="Times New Roman" w:hAnsi="Times New Roman" w:cs="Times New Roman"/>
        </w:rPr>
        <w:t xml:space="preserve">-дизайн: Учебное пособие. — М.: ИД ФОРУМ: НИЦ ИНФРА-М, 2014. — 400 с. </w:t>
      </w:r>
    </w:p>
    <w:p w:rsidR="00E97652" w:rsidRPr="00CA7A69" w:rsidRDefault="00E97652" w:rsidP="00E97652">
      <w:pPr>
        <w:pStyle w:val="afc"/>
        <w:numPr>
          <w:ilvl w:val="0"/>
          <w:numId w:val="38"/>
        </w:numPr>
        <w:shd w:val="clear" w:color="auto" w:fill="auto"/>
        <w:tabs>
          <w:tab w:val="left" w:pos="0"/>
          <w:tab w:val="left" w:pos="851"/>
        </w:tabs>
        <w:spacing w:before="0" w:after="0" w:line="240" w:lineRule="auto"/>
        <w:ind w:right="20"/>
        <w:rPr>
          <w:rFonts w:ascii="Times New Roman" w:hAnsi="Times New Roman" w:cs="Times New Roman"/>
          <w:sz w:val="24"/>
          <w:szCs w:val="24"/>
        </w:rPr>
      </w:pPr>
      <w:r w:rsidRPr="00C042E2">
        <w:rPr>
          <w:rFonts w:ascii="Times New Roman" w:hAnsi="Times New Roman" w:cs="Times New Roman"/>
          <w:sz w:val="24"/>
          <w:szCs w:val="24"/>
        </w:rPr>
        <w:t xml:space="preserve">Рашевская М.А. Компьютерные технологии в дизайне среды: Учебное пособие. — </w:t>
      </w:r>
      <w:r w:rsidRPr="00CA7A69">
        <w:rPr>
          <w:rFonts w:ascii="Times New Roman" w:hAnsi="Times New Roman" w:cs="Times New Roman"/>
          <w:sz w:val="24"/>
          <w:szCs w:val="24"/>
        </w:rPr>
        <w:t>М.: Форум, 2014. — 304 с.</w:t>
      </w:r>
    </w:p>
    <w:p w:rsidR="00E97652" w:rsidRPr="00CA7A69" w:rsidRDefault="00E97652" w:rsidP="00E97652">
      <w:pPr>
        <w:pStyle w:val="a9"/>
        <w:numPr>
          <w:ilvl w:val="0"/>
          <w:numId w:val="38"/>
        </w:numPr>
        <w:tabs>
          <w:tab w:val="left" w:pos="851"/>
        </w:tabs>
        <w:jc w:val="both"/>
        <w:rPr>
          <w:rFonts w:ascii="Times New Roman" w:hAnsi="Times New Roman" w:cs="Times New Roman"/>
        </w:rPr>
      </w:pPr>
      <w:r w:rsidRPr="00CA7A69">
        <w:rPr>
          <w:rFonts w:ascii="Times New Roman" w:hAnsi="Times New Roman" w:cs="Times New Roman"/>
        </w:rPr>
        <w:t xml:space="preserve">Электронная библиотека «Компьютерная графика» - </w:t>
      </w:r>
      <w:hyperlink r:id="rId21" w:history="1">
        <w:r w:rsidRPr="00CA7A69">
          <w:rPr>
            <w:rFonts w:ascii="Times New Roman" w:hAnsi="Times New Roman" w:cs="Times New Roman"/>
          </w:rPr>
          <w:t>http://iboo.ru/comp-multimedia.htm</w:t>
        </w:r>
      </w:hyperlink>
    </w:p>
    <w:p w:rsidR="00E97652" w:rsidRPr="00CA7A69" w:rsidRDefault="00E97652" w:rsidP="00E97652">
      <w:pPr>
        <w:pStyle w:val="a9"/>
        <w:numPr>
          <w:ilvl w:val="0"/>
          <w:numId w:val="38"/>
        </w:numPr>
        <w:tabs>
          <w:tab w:val="left" w:pos="851"/>
        </w:tabs>
        <w:jc w:val="both"/>
        <w:rPr>
          <w:rFonts w:ascii="Times New Roman" w:hAnsi="Times New Roman" w:cs="Times New Roman"/>
        </w:rPr>
      </w:pPr>
      <w:r w:rsidRPr="00CA7A69">
        <w:rPr>
          <w:rFonts w:ascii="Times New Roman" w:hAnsi="Times New Roman" w:cs="Times New Roman"/>
        </w:rPr>
        <w:t xml:space="preserve">Лекции по компьютерной графике </w:t>
      </w:r>
      <w:hyperlink r:id="rId22" w:history="1">
        <w:r w:rsidRPr="00CA7A69">
          <w:rPr>
            <w:rFonts w:ascii="Times New Roman" w:hAnsi="Times New Roman" w:cs="Times New Roman"/>
          </w:rPr>
          <w:t>http://www.marstu.mari.ru:8101/</w:t>
        </w:r>
      </w:hyperlink>
      <w:r w:rsidRPr="00CA7A69">
        <w:rPr>
          <w:rFonts w:ascii="Times New Roman" w:hAnsi="Times New Roman" w:cs="Times New Roman"/>
        </w:rPr>
        <w:t xml:space="preserve"> mmlab/home/kg/ Библиотека алгоритмов по компьютерной графике </w:t>
      </w:r>
      <w:hyperlink r:id="rId23" w:history="1">
        <w:r w:rsidRPr="00CA7A69">
          <w:rPr>
            <w:rFonts w:ascii="Times New Roman" w:hAnsi="Times New Roman" w:cs="Times New Roman"/>
          </w:rPr>
          <w:t>http://algolist</w:t>
        </w:r>
      </w:hyperlink>
      <w:r w:rsidRPr="00CA7A69">
        <w:rPr>
          <w:rFonts w:ascii="Times New Roman" w:hAnsi="Times New Roman" w:cs="Times New Roman"/>
        </w:rPr>
        <w:t>. manual.ru/</w:t>
      </w:r>
    </w:p>
    <w:p w:rsidR="00E97652" w:rsidRPr="00CA7A69" w:rsidRDefault="00E97652" w:rsidP="00E97652">
      <w:pPr>
        <w:pStyle w:val="a9"/>
        <w:numPr>
          <w:ilvl w:val="0"/>
          <w:numId w:val="38"/>
        </w:numPr>
        <w:tabs>
          <w:tab w:val="left" w:pos="851"/>
        </w:tabs>
        <w:jc w:val="both"/>
        <w:rPr>
          <w:rFonts w:ascii="Times New Roman" w:hAnsi="Times New Roman" w:cs="Times New Roman"/>
        </w:rPr>
      </w:pPr>
      <w:r w:rsidRPr="00CA7A69">
        <w:rPr>
          <w:rFonts w:ascii="Times New Roman" w:hAnsi="Times New Roman" w:cs="Times New Roman"/>
        </w:rPr>
        <w:t>Курс лекций Московского государственного университета http:// graphics.cs. msu.ru/courses/ cg2000b/l ectures. htm</w:t>
      </w:r>
    </w:p>
    <w:p w:rsidR="00E97652" w:rsidRPr="00CA7A69" w:rsidRDefault="00E97652" w:rsidP="00E97652">
      <w:pPr>
        <w:pStyle w:val="a9"/>
        <w:numPr>
          <w:ilvl w:val="0"/>
          <w:numId w:val="38"/>
        </w:numPr>
        <w:tabs>
          <w:tab w:val="left" w:pos="851"/>
        </w:tabs>
        <w:jc w:val="both"/>
        <w:rPr>
          <w:rFonts w:ascii="Times New Roman" w:hAnsi="Times New Roman" w:cs="Times New Roman"/>
          <w:lang w:val="en-US"/>
        </w:rPr>
      </w:pPr>
      <w:r w:rsidRPr="00CA7A69">
        <w:rPr>
          <w:rFonts w:ascii="Times New Roman" w:hAnsi="Times New Roman" w:cs="Times New Roman"/>
        </w:rPr>
        <w:lastRenderedPageBreak/>
        <w:t>Введение в компьютерную графику. КурсВМиКМГУ</w:t>
      </w:r>
    </w:p>
    <w:p w:rsidR="00E97652" w:rsidRPr="00CA7A69" w:rsidRDefault="00E72B99" w:rsidP="00E97652">
      <w:pPr>
        <w:pStyle w:val="a9"/>
        <w:tabs>
          <w:tab w:val="left" w:pos="851"/>
        </w:tabs>
        <w:ind w:left="567"/>
        <w:jc w:val="both"/>
        <w:rPr>
          <w:rFonts w:ascii="Times New Roman" w:hAnsi="Times New Roman" w:cs="Times New Roman"/>
          <w:lang w:val="en-US"/>
        </w:rPr>
      </w:pPr>
      <w:hyperlink r:id="rId24" w:history="1">
        <w:r w:rsidR="00E97652" w:rsidRPr="00CA7A69">
          <w:rPr>
            <w:rFonts w:ascii="Times New Roman" w:hAnsi="Times New Roman" w:cs="Times New Roman"/>
            <w:lang w:val="en-US"/>
          </w:rPr>
          <w:t>http://graphics.cs.msu.ru</w:t>
        </w:r>
      </w:hyperlink>
      <w:r w:rsidR="00E97652" w:rsidRPr="00CA7A69">
        <w:rPr>
          <w:rFonts w:ascii="Times New Roman" w:hAnsi="Times New Roman" w:cs="Times New Roman"/>
          <w:lang w:val="en-US"/>
        </w:rPr>
        <w:t xml:space="preserve"> / courses/cg02b/library/index.html</w:t>
      </w:r>
    </w:p>
    <w:p w:rsidR="00E97652" w:rsidRPr="003464EA" w:rsidRDefault="00E97652" w:rsidP="00E97652">
      <w:pPr>
        <w:tabs>
          <w:tab w:val="left" w:pos="1134"/>
        </w:tabs>
        <w:jc w:val="both"/>
        <w:rPr>
          <w:rFonts w:ascii="Times New Roman" w:hAnsi="Times New Roman" w:cs="Times New Roman"/>
          <w:lang w:val="en-US"/>
        </w:rPr>
      </w:pPr>
    </w:p>
    <w:p w:rsidR="00CA1B7D" w:rsidRPr="003464EA" w:rsidRDefault="00CA1B7D" w:rsidP="003251F2">
      <w:pPr>
        <w:tabs>
          <w:tab w:val="left" w:pos="1701"/>
        </w:tabs>
        <w:ind w:left="851" w:firstLine="490"/>
        <w:jc w:val="both"/>
        <w:rPr>
          <w:rFonts w:ascii="Times New Roman" w:hAnsi="Times New Roman" w:cs="Times New Roman"/>
          <w:lang w:val="en-US"/>
        </w:rPr>
      </w:pPr>
    </w:p>
    <w:p w:rsidR="003251F2" w:rsidRPr="00E97652" w:rsidRDefault="003251F2" w:rsidP="00E97652">
      <w:pPr>
        <w:pStyle w:val="a9"/>
        <w:numPr>
          <w:ilvl w:val="0"/>
          <w:numId w:val="1"/>
        </w:numPr>
        <w:jc w:val="both"/>
        <w:rPr>
          <w:rFonts w:ascii="Times New Roman" w:hAnsi="Times New Roman" w:cs="Times New Roman"/>
          <w:b/>
          <w:i/>
        </w:rPr>
      </w:pPr>
      <w:r w:rsidRPr="00E97652">
        <w:rPr>
          <w:rFonts w:ascii="Times New Roman" w:hAnsi="Times New Roman" w:cs="Times New Roman"/>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E3428" w:rsidRDefault="003E3428" w:rsidP="003E3428">
      <w:pPr>
        <w:pStyle w:val="a9"/>
        <w:jc w:val="both"/>
        <w:rPr>
          <w:rFonts w:ascii="Times New Roman" w:hAnsi="Times New Roman" w:cs="Times New Roman"/>
          <w:b/>
          <w:i/>
        </w:rPr>
      </w:pPr>
    </w:p>
    <w:p w:rsidR="00E97652" w:rsidRPr="00CA7A69" w:rsidRDefault="00E97652" w:rsidP="00E97652">
      <w:pPr>
        <w:pStyle w:val="a9"/>
        <w:numPr>
          <w:ilvl w:val="0"/>
          <w:numId w:val="39"/>
        </w:numPr>
        <w:tabs>
          <w:tab w:val="left" w:pos="851"/>
          <w:tab w:val="left" w:pos="993"/>
        </w:tabs>
        <w:jc w:val="both"/>
        <w:rPr>
          <w:rFonts w:ascii="Times New Roman" w:hAnsi="Times New Roman" w:cs="Times New Roman"/>
        </w:rPr>
      </w:pPr>
      <w:r w:rsidRPr="00CA7A69">
        <w:rPr>
          <w:rFonts w:ascii="Times New Roman" w:hAnsi="Times New Roman" w:cs="Times New Roman"/>
        </w:rPr>
        <w:t xml:space="preserve">Курс компьютерной графики Новосибирского Государстенного Техническгого Университета (НГТУ) </w:t>
      </w:r>
      <w:hyperlink r:id="rId25" w:history="1">
        <w:r w:rsidRPr="00CA7A69">
          <w:rPr>
            <w:rFonts w:ascii="Times New Roman" w:hAnsi="Times New Roman" w:cs="Times New Roman"/>
          </w:rPr>
          <w:t>http://ermak.cs.nstu.ru/kg_rivs/</w:t>
        </w:r>
      </w:hyperlink>
    </w:p>
    <w:p w:rsidR="00E97652" w:rsidRPr="00E97652" w:rsidRDefault="00E97652" w:rsidP="00E97652">
      <w:pPr>
        <w:pStyle w:val="a9"/>
        <w:numPr>
          <w:ilvl w:val="0"/>
          <w:numId w:val="39"/>
        </w:numPr>
        <w:tabs>
          <w:tab w:val="left" w:pos="851"/>
          <w:tab w:val="left" w:pos="993"/>
        </w:tabs>
        <w:jc w:val="both"/>
        <w:rPr>
          <w:rFonts w:ascii="Times New Roman" w:hAnsi="Times New Roman" w:cs="Times New Roman"/>
          <w:lang w:val="en-US"/>
        </w:rPr>
      </w:pPr>
      <w:r w:rsidRPr="00CA7A69">
        <w:rPr>
          <w:rFonts w:ascii="Times New Roman" w:hAnsi="Times New Roman" w:cs="Times New Roman"/>
        </w:rPr>
        <w:t>Изучаем</w:t>
      </w:r>
      <w:r w:rsidRPr="00E97652">
        <w:rPr>
          <w:rFonts w:ascii="Times New Roman" w:hAnsi="Times New Roman" w:cs="Times New Roman"/>
          <w:lang w:val="en-US"/>
        </w:rPr>
        <w:t xml:space="preserve"> Flash </w:t>
      </w:r>
      <w:hyperlink r:id="rId26" w:history="1">
        <w:r w:rsidRPr="00E97652">
          <w:rPr>
            <w:rFonts w:ascii="Times New Roman" w:hAnsi="Times New Roman" w:cs="Times New Roman"/>
            <w:lang w:val="en-US"/>
          </w:rPr>
          <w:t>http://www.flashteacher.ru/</w:t>
        </w:r>
      </w:hyperlink>
    </w:p>
    <w:p w:rsidR="00E97652" w:rsidRPr="00CA7A69" w:rsidRDefault="00E97652" w:rsidP="00E97652">
      <w:pPr>
        <w:pStyle w:val="a9"/>
        <w:numPr>
          <w:ilvl w:val="0"/>
          <w:numId w:val="39"/>
        </w:numPr>
        <w:tabs>
          <w:tab w:val="left" w:pos="851"/>
          <w:tab w:val="left" w:pos="993"/>
        </w:tabs>
        <w:jc w:val="both"/>
        <w:rPr>
          <w:rFonts w:ascii="Times New Roman" w:hAnsi="Times New Roman" w:cs="Times New Roman"/>
        </w:rPr>
      </w:pPr>
      <w:r w:rsidRPr="00CA7A69">
        <w:rPr>
          <w:rFonts w:ascii="Times New Roman" w:hAnsi="Times New Roman" w:cs="Times New Roman"/>
        </w:rPr>
        <w:t xml:space="preserve">Клуб «Флэшеров» </w:t>
      </w:r>
      <w:hyperlink r:id="rId27" w:history="1">
        <w:r w:rsidRPr="00CA7A69">
          <w:rPr>
            <w:rFonts w:ascii="Times New Roman" w:hAnsi="Times New Roman" w:cs="Times New Roman"/>
          </w:rPr>
          <w:t>http://www.flasher.ru/forum/</w:t>
        </w:r>
      </w:hyperlink>
    </w:p>
    <w:p w:rsidR="00E97652" w:rsidRPr="00E97652" w:rsidRDefault="00E97652" w:rsidP="00E97652">
      <w:pPr>
        <w:pStyle w:val="a9"/>
        <w:numPr>
          <w:ilvl w:val="0"/>
          <w:numId w:val="39"/>
        </w:numPr>
        <w:tabs>
          <w:tab w:val="left" w:pos="851"/>
          <w:tab w:val="left" w:pos="993"/>
        </w:tabs>
        <w:jc w:val="both"/>
        <w:rPr>
          <w:rFonts w:ascii="Times New Roman" w:hAnsi="Times New Roman" w:cs="Times New Roman"/>
          <w:lang w:val="en-US"/>
        </w:rPr>
      </w:pPr>
      <w:r w:rsidRPr="00E97652">
        <w:rPr>
          <w:rFonts w:ascii="Times New Roman" w:hAnsi="Times New Roman" w:cs="Times New Roman"/>
          <w:lang w:val="en-US"/>
        </w:rPr>
        <w:t xml:space="preserve">FlashKit </w:t>
      </w:r>
      <w:hyperlink r:id="rId28" w:history="1">
        <w:r w:rsidRPr="00E97652">
          <w:rPr>
            <w:rFonts w:ascii="Times New Roman" w:hAnsi="Times New Roman" w:cs="Times New Roman"/>
            <w:lang w:val="en-US"/>
          </w:rPr>
          <w:t>http://www.flashkit.com/</w:t>
        </w:r>
      </w:hyperlink>
    </w:p>
    <w:p w:rsidR="00E97652" w:rsidRPr="00CA7A69" w:rsidRDefault="007228CF" w:rsidP="00E97652">
      <w:pPr>
        <w:pStyle w:val="a9"/>
        <w:numPr>
          <w:ilvl w:val="0"/>
          <w:numId w:val="39"/>
        </w:numPr>
        <w:tabs>
          <w:tab w:val="left" w:pos="851"/>
          <w:tab w:val="left" w:pos="993"/>
        </w:tabs>
        <w:jc w:val="both"/>
        <w:rPr>
          <w:rFonts w:ascii="Times New Roman" w:hAnsi="Times New Roman" w:cs="Times New Roman"/>
        </w:rPr>
      </w:pPr>
      <w:hyperlink r:id="rId29" w:history="1">
        <w:r w:rsidR="00E97652" w:rsidRPr="00CA7A69">
          <w:rPr>
            <w:rFonts w:ascii="Times New Roman" w:hAnsi="Times New Roman" w:cs="Times New Roman"/>
          </w:rPr>
          <w:t>АнатомияAdobePhotoShop (www.psd.ru)</w:t>
        </w:r>
      </w:hyperlink>
    </w:p>
    <w:p w:rsidR="00E97652" w:rsidRPr="00E97652" w:rsidRDefault="00E97652" w:rsidP="00E97652">
      <w:pPr>
        <w:pStyle w:val="a9"/>
        <w:numPr>
          <w:ilvl w:val="0"/>
          <w:numId w:val="39"/>
        </w:numPr>
        <w:tabs>
          <w:tab w:val="left" w:pos="851"/>
          <w:tab w:val="left" w:pos="993"/>
        </w:tabs>
        <w:jc w:val="both"/>
        <w:rPr>
          <w:rFonts w:ascii="Times New Roman" w:hAnsi="Times New Roman" w:cs="Times New Roman"/>
          <w:lang w:val="en-US"/>
        </w:rPr>
      </w:pPr>
      <w:r w:rsidRPr="00E97652">
        <w:rPr>
          <w:rFonts w:ascii="Times New Roman" w:hAnsi="Times New Roman" w:cs="Times New Roman"/>
          <w:lang w:val="en-US"/>
        </w:rPr>
        <w:t xml:space="preserve">Photoshop tutorials </w:t>
      </w:r>
      <w:hyperlink r:id="rId30" w:history="1">
        <w:r w:rsidRPr="00E97652">
          <w:rPr>
            <w:rFonts w:ascii="Times New Roman" w:hAnsi="Times New Roman" w:cs="Times New Roman"/>
            <w:lang w:val="en-US"/>
          </w:rPr>
          <w:t>http://photoshop.demiart.ru/</w:t>
        </w:r>
      </w:hyperlink>
    </w:p>
    <w:p w:rsidR="00E97652" w:rsidRPr="00CA7A69" w:rsidRDefault="00E97652" w:rsidP="00E97652">
      <w:pPr>
        <w:pStyle w:val="a9"/>
        <w:numPr>
          <w:ilvl w:val="0"/>
          <w:numId w:val="39"/>
        </w:numPr>
        <w:tabs>
          <w:tab w:val="left" w:pos="851"/>
          <w:tab w:val="left" w:pos="993"/>
        </w:tabs>
        <w:jc w:val="both"/>
        <w:rPr>
          <w:rFonts w:ascii="Times New Roman" w:hAnsi="Times New Roman" w:cs="Times New Roman"/>
        </w:rPr>
      </w:pPr>
      <w:r w:rsidRPr="00CA7A69">
        <w:rPr>
          <w:rFonts w:ascii="Times New Roman" w:hAnsi="Times New Roman" w:cs="Times New Roman"/>
        </w:rPr>
        <w:t xml:space="preserve">Различные эффекты в Photoshop </w:t>
      </w:r>
      <w:hyperlink r:id="rId31" w:history="1">
        <w:r w:rsidRPr="00CA7A69">
          <w:rPr>
            <w:rFonts w:ascii="Times New Roman" w:hAnsi="Times New Roman" w:cs="Times New Roman"/>
          </w:rPr>
          <w:t>http://1ps.ru/photoshop/</w:t>
        </w:r>
      </w:hyperlink>
    </w:p>
    <w:p w:rsidR="00E97652" w:rsidRPr="00CA7A69" w:rsidRDefault="00E97652" w:rsidP="00E97652">
      <w:pPr>
        <w:pStyle w:val="a9"/>
        <w:numPr>
          <w:ilvl w:val="0"/>
          <w:numId w:val="39"/>
        </w:numPr>
        <w:tabs>
          <w:tab w:val="left" w:pos="851"/>
          <w:tab w:val="left" w:pos="993"/>
        </w:tabs>
        <w:jc w:val="both"/>
        <w:rPr>
          <w:rFonts w:ascii="Times New Roman" w:hAnsi="Times New Roman" w:cs="Times New Roman"/>
        </w:rPr>
      </w:pPr>
      <w:r w:rsidRPr="00CA7A69">
        <w:rPr>
          <w:rFonts w:ascii="Times New Roman" w:hAnsi="Times New Roman" w:cs="Times New Roman"/>
        </w:rPr>
        <w:t>Школа Photosho</w:t>
      </w:r>
      <w:hyperlink r:id="rId32" w:history="1">
        <w:r w:rsidRPr="00CA7A69">
          <w:rPr>
            <w:rFonts w:ascii="Times New Roman" w:hAnsi="Times New Roman" w:cs="Times New Roman"/>
          </w:rPr>
          <w:t>phttp://www.photoshopschool.ru/</w:t>
        </w:r>
      </w:hyperlink>
    </w:p>
    <w:p w:rsidR="00CA1B7D" w:rsidRDefault="00CA1B7D" w:rsidP="00CA1B7D">
      <w:pPr>
        <w:tabs>
          <w:tab w:val="left" w:pos="1701"/>
        </w:tabs>
        <w:ind w:left="851" w:firstLine="490"/>
        <w:jc w:val="both"/>
        <w:rPr>
          <w:rFonts w:ascii="Times New Roman" w:hAnsi="Times New Roman" w:cs="Times New Roman"/>
        </w:rPr>
      </w:pPr>
    </w:p>
    <w:p w:rsidR="00E97652" w:rsidRDefault="00E97652" w:rsidP="00CA1B7D">
      <w:pPr>
        <w:tabs>
          <w:tab w:val="left" w:pos="1701"/>
        </w:tabs>
        <w:ind w:left="851" w:firstLine="490"/>
        <w:jc w:val="both"/>
        <w:rPr>
          <w:rFonts w:ascii="Times New Roman" w:hAnsi="Times New Roman" w:cs="Times New Roman"/>
        </w:rPr>
      </w:pPr>
    </w:p>
    <w:p w:rsidR="009A08BC" w:rsidRPr="000C1622" w:rsidRDefault="009A08BC" w:rsidP="00E97652">
      <w:pPr>
        <w:pStyle w:val="a9"/>
        <w:numPr>
          <w:ilvl w:val="0"/>
          <w:numId w:val="1"/>
        </w:numPr>
        <w:jc w:val="both"/>
        <w:rPr>
          <w:rFonts w:ascii="Times New Roman" w:hAnsi="Times New Roman" w:cs="Times New Roman"/>
          <w:b/>
          <w:i/>
        </w:rPr>
      </w:pPr>
      <w:r w:rsidRPr="000C1622">
        <w:rPr>
          <w:rFonts w:ascii="Times New Roman" w:hAnsi="Times New Roman" w:cs="Times New Roman"/>
          <w:b/>
          <w:i/>
        </w:rPr>
        <w:t>Методические указания для обучающихся по освоению дисциплины (модуля)</w:t>
      </w:r>
    </w:p>
    <w:p w:rsidR="009A08BC" w:rsidRPr="000C1622" w:rsidRDefault="009A08BC" w:rsidP="009A08BC">
      <w:pPr>
        <w:pStyle w:val="a9"/>
        <w:jc w:val="both"/>
        <w:rPr>
          <w:rFonts w:ascii="Times New Roman" w:hAnsi="Times New Roman" w:cs="Times New Roman"/>
        </w:rPr>
      </w:pPr>
    </w:p>
    <w:p w:rsidR="009A08BC" w:rsidRPr="000C1622" w:rsidRDefault="009A08BC" w:rsidP="009A08BC">
      <w:pPr>
        <w:pStyle w:val="ConsPlusNormal"/>
        <w:widowControl/>
        <w:ind w:firstLine="567"/>
        <w:jc w:val="both"/>
        <w:rPr>
          <w:sz w:val="24"/>
          <w:szCs w:val="24"/>
        </w:rPr>
      </w:pPr>
      <w:r w:rsidRPr="000C1622">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0C1622" w:rsidRDefault="009A08BC" w:rsidP="009A08BC">
      <w:pPr>
        <w:pStyle w:val="ConsPlusNormal"/>
        <w:widowControl/>
        <w:ind w:firstLine="567"/>
        <w:jc w:val="both"/>
        <w:rPr>
          <w:sz w:val="24"/>
          <w:szCs w:val="24"/>
        </w:rPr>
      </w:pPr>
      <w:r w:rsidRPr="000C1622">
        <w:rPr>
          <w:sz w:val="24"/>
          <w:szCs w:val="24"/>
        </w:rPr>
        <w:t>Самостоятельная работа студентов складывается из следующих составляющих:</w:t>
      </w:r>
    </w:p>
    <w:p w:rsidR="009A08BC" w:rsidRPr="000C1622" w:rsidRDefault="009A08BC" w:rsidP="00CA1B7D">
      <w:pPr>
        <w:pStyle w:val="ConsPlusNormal"/>
        <w:widowControl/>
        <w:numPr>
          <w:ilvl w:val="0"/>
          <w:numId w:val="5"/>
        </w:numPr>
        <w:adjustRightInd w:val="0"/>
        <w:jc w:val="both"/>
        <w:rPr>
          <w:sz w:val="24"/>
          <w:szCs w:val="24"/>
        </w:rPr>
      </w:pPr>
      <w:r w:rsidRPr="000C1622">
        <w:rPr>
          <w:sz w:val="24"/>
          <w:szCs w:val="24"/>
        </w:rPr>
        <w:t>работа с основной и дополнительной литературой, с материалами интернета и конспектами лекций;</w:t>
      </w:r>
    </w:p>
    <w:p w:rsidR="009A08BC" w:rsidRPr="000C1622" w:rsidRDefault="009A08BC" w:rsidP="00CA1B7D">
      <w:pPr>
        <w:pStyle w:val="ConsPlusNormal"/>
        <w:widowControl/>
        <w:numPr>
          <w:ilvl w:val="0"/>
          <w:numId w:val="5"/>
        </w:numPr>
        <w:adjustRightInd w:val="0"/>
        <w:jc w:val="both"/>
        <w:rPr>
          <w:sz w:val="24"/>
          <w:szCs w:val="24"/>
        </w:rPr>
      </w:pPr>
      <w:r w:rsidRPr="000C1622">
        <w:rPr>
          <w:sz w:val="24"/>
          <w:szCs w:val="24"/>
        </w:rPr>
        <w:t>внеаудиторная подготовка к  контрольным работам, выполнение докладов, рефератов и курсовых работ;</w:t>
      </w:r>
    </w:p>
    <w:p w:rsidR="009A08BC" w:rsidRPr="000C1622" w:rsidRDefault="009A08BC" w:rsidP="00CA1B7D">
      <w:pPr>
        <w:pStyle w:val="ConsPlusNormal"/>
        <w:widowControl/>
        <w:numPr>
          <w:ilvl w:val="0"/>
          <w:numId w:val="5"/>
        </w:numPr>
        <w:adjustRightInd w:val="0"/>
        <w:jc w:val="both"/>
        <w:rPr>
          <w:sz w:val="24"/>
          <w:szCs w:val="24"/>
        </w:rPr>
      </w:pPr>
      <w:r w:rsidRPr="000C1622">
        <w:rPr>
          <w:sz w:val="24"/>
          <w:szCs w:val="24"/>
        </w:rPr>
        <w:t>выполнение самостоятельных практических работ;</w:t>
      </w:r>
    </w:p>
    <w:p w:rsidR="009A08BC" w:rsidRPr="000C1622" w:rsidRDefault="009A08BC" w:rsidP="00CA1B7D">
      <w:pPr>
        <w:pStyle w:val="ConsPlusNormal"/>
        <w:widowControl/>
        <w:numPr>
          <w:ilvl w:val="0"/>
          <w:numId w:val="5"/>
        </w:numPr>
        <w:adjustRightInd w:val="0"/>
        <w:jc w:val="both"/>
        <w:rPr>
          <w:sz w:val="24"/>
          <w:szCs w:val="24"/>
        </w:rPr>
      </w:pPr>
      <w:r w:rsidRPr="000C1622">
        <w:rPr>
          <w:sz w:val="24"/>
          <w:szCs w:val="24"/>
        </w:rPr>
        <w:t>подготовка к  экзаменам (зачетам)  непосредственно перед ними.</w:t>
      </w:r>
    </w:p>
    <w:p w:rsidR="009A08BC" w:rsidRPr="000C1622" w:rsidRDefault="009A08BC" w:rsidP="009A08BC">
      <w:pPr>
        <w:ind w:firstLine="567"/>
        <w:jc w:val="both"/>
        <w:rPr>
          <w:rFonts w:ascii="Times New Roman" w:hAnsi="Times New Roman" w:cs="Times New Roman"/>
        </w:rPr>
      </w:pPr>
      <w:r w:rsidRPr="000C1622">
        <w:rPr>
          <w:rFonts w:ascii="Times New Roman" w:hAnsi="Times New Roman" w:cs="Times New Roman"/>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0C1622" w:rsidRDefault="009A08BC" w:rsidP="009A08BC">
      <w:pPr>
        <w:pStyle w:val="ConsPlusNormal"/>
        <w:widowControl/>
        <w:ind w:firstLine="567"/>
        <w:jc w:val="both"/>
        <w:rPr>
          <w:sz w:val="24"/>
          <w:szCs w:val="24"/>
        </w:rPr>
      </w:pPr>
      <w:r w:rsidRPr="000C1622">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0C1622" w:rsidRDefault="009A08BC" w:rsidP="009A08BC">
      <w:pPr>
        <w:pStyle w:val="ConsPlusNormal"/>
        <w:widowControl/>
        <w:ind w:firstLine="567"/>
        <w:jc w:val="both"/>
        <w:rPr>
          <w:sz w:val="24"/>
          <w:szCs w:val="24"/>
        </w:rPr>
      </w:pPr>
      <w:r w:rsidRPr="000C1622">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A08BC" w:rsidRPr="000C1622" w:rsidRDefault="009A08BC" w:rsidP="009A08BC">
      <w:pPr>
        <w:pStyle w:val="ConsPlusNormal"/>
        <w:widowControl/>
        <w:ind w:firstLine="567"/>
        <w:jc w:val="both"/>
        <w:rPr>
          <w:sz w:val="24"/>
          <w:szCs w:val="24"/>
        </w:rPr>
      </w:pPr>
      <w:r w:rsidRPr="000C1622">
        <w:rPr>
          <w:sz w:val="24"/>
          <w:szCs w:val="24"/>
        </w:rPr>
        <w:lastRenderedPageBreak/>
        <w:t xml:space="preserve">Для успешной сдачи  экзамена </w:t>
      </w:r>
      <w:r w:rsidR="00BC3EA8">
        <w:rPr>
          <w:sz w:val="24"/>
          <w:szCs w:val="24"/>
        </w:rPr>
        <w:t xml:space="preserve">(зачета) </w:t>
      </w:r>
      <w:r w:rsidRPr="000C1622">
        <w:rPr>
          <w:sz w:val="24"/>
          <w:szCs w:val="24"/>
        </w:rPr>
        <w:t>рекомендуется соблюдать следующие правила:</w:t>
      </w:r>
    </w:p>
    <w:p w:rsidR="009A08BC" w:rsidRPr="000C1622" w:rsidRDefault="009A08BC" w:rsidP="00CA1B7D">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sidRPr="000C1622">
        <w:rPr>
          <w:sz w:val="24"/>
          <w:szCs w:val="24"/>
        </w:rPr>
        <w:t xml:space="preserve">Подготовка к экзамену </w:t>
      </w:r>
      <w:r w:rsidR="00BC3EA8">
        <w:rPr>
          <w:sz w:val="24"/>
          <w:szCs w:val="24"/>
        </w:rPr>
        <w:t xml:space="preserve">(зачету) </w:t>
      </w:r>
      <w:r w:rsidRPr="000C1622">
        <w:rPr>
          <w:sz w:val="24"/>
          <w:szCs w:val="24"/>
        </w:rPr>
        <w:t>должна проводиться систематически, в течение всего семестра.</w:t>
      </w:r>
    </w:p>
    <w:p w:rsidR="009A08BC" w:rsidRPr="000C1622" w:rsidRDefault="009A08BC" w:rsidP="00CA1B7D">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sidRPr="000C1622">
        <w:rPr>
          <w:sz w:val="24"/>
          <w:szCs w:val="24"/>
        </w:rPr>
        <w:t xml:space="preserve">Интенсивная подготовка должна начаться не позднее, чем за месяц до экзамена. </w:t>
      </w:r>
    </w:p>
    <w:p w:rsidR="009A08BC" w:rsidRPr="000C1622" w:rsidRDefault="009A08BC" w:rsidP="00CA1B7D">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sidRPr="000C1622">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0C1622" w:rsidRDefault="009A08BC" w:rsidP="009A08BC">
      <w:pPr>
        <w:pStyle w:val="ConsPlusNormal"/>
        <w:widowControl/>
        <w:ind w:firstLine="567"/>
        <w:jc w:val="both"/>
        <w:rPr>
          <w:sz w:val="24"/>
          <w:szCs w:val="24"/>
        </w:rPr>
      </w:pPr>
      <w:r w:rsidRPr="000C1622">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Pr="000C1622" w:rsidRDefault="009A08BC" w:rsidP="009A08BC">
      <w:pPr>
        <w:pStyle w:val="ConsPlusNormal"/>
        <w:widowControl/>
        <w:ind w:firstLine="567"/>
        <w:jc w:val="both"/>
        <w:rPr>
          <w:sz w:val="24"/>
          <w:szCs w:val="24"/>
        </w:rPr>
      </w:pPr>
      <w:r w:rsidRPr="000C1622">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0C1622" w:rsidRDefault="009A08BC" w:rsidP="009A08BC">
      <w:pPr>
        <w:pStyle w:val="ConsPlusNormal"/>
        <w:widowControl/>
        <w:ind w:firstLine="360"/>
        <w:jc w:val="both"/>
        <w:rPr>
          <w:sz w:val="24"/>
          <w:szCs w:val="24"/>
        </w:rPr>
      </w:pPr>
      <w:r w:rsidRPr="000C1622">
        <w:rPr>
          <w:sz w:val="24"/>
          <w:szCs w:val="24"/>
        </w:rPr>
        <w:t>Подробные методические указания для обучающихся см. в  учебно-методическом пособии:  Фарафонтова И.А.,  Павлова</w:t>
      </w:r>
      <w:r w:rsidR="00A80BA3">
        <w:rPr>
          <w:sz w:val="24"/>
          <w:szCs w:val="24"/>
        </w:rPr>
        <w:t> </w:t>
      </w:r>
      <w:r w:rsidRPr="000C1622">
        <w:rPr>
          <w:sz w:val="24"/>
          <w:szCs w:val="24"/>
        </w:rPr>
        <w:t>С.А. «</w:t>
      </w:r>
      <w:r w:rsidRPr="000C1622">
        <w:rPr>
          <w:b/>
          <w:i/>
          <w:sz w:val="24"/>
          <w:szCs w:val="24"/>
        </w:rPr>
        <w:t>Методические указания для обучающихся по освоению дисциплин»</w:t>
      </w:r>
      <w:r w:rsidR="00A80BA3">
        <w:rPr>
          <w:b/>
          <w:i/>
          <w:sz w:val="24"/>
          <w:szCs w:val="24"/>
        </w:rPr>
        <w:t>.</w:t>
      </w:r>
    </w:p>
    <w:p w:rsidR="009A08BC" w:rsidRPr="000C1622" w:rsidRDefault="009A08BC" w:rsidP="009A08BC">
      <w:pPr>
        <w:jc w:val="both"/>
        <w:rPr>
          <w:rFonts w:ascii="Times New Roman" w:hAnsi="Times New Roman" w:cs="Times New Roman"/>
        </w:rPr>
      </w:pPr>
    </w:p>
    <w:p w:rsidR="009A08BC" w:rsidRPr="000C1622" w:rsidRDefault="009A08BC" w:rsidP="00E97652">
      <w:pPr>
        <w:pStyle w:val="a9"/>
        <w:numPr>
          <w:ilvl w:val="0"/>
          <w:numId w:val="1"/>
        </w:numPr>
        <w:jc w:val="both"/>
        <w:rPr>
          <w:rFonts w:ascii="Times New Roman" w:hAnsi="Times New Roman" w:cs="Times New Roman"/>
          <w:b/>
          <w:i/>
        </w:rPr>
      </w:pPr>
      <w:r w:rsidRPr="000C1622">
        <w:rPr>
          <w:rFonts w:ascii="Times New Roman" w:hAnsi="Times New Roman" w:cs="Times New Roman"/>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08BC" w:rsidRPr="000C1622" w:rsidRDefault="009A08BC" w:rsidP="009A08BC">
      <w:pPr>
        <w:pStyle w:val="a9"/>
        <w:jc w:val="both"/>
        <w:rPr>
          <w:rFonts w:ascii="Times New Roman" w:hAnsi="Times New Roman" w:cs="Times New Roman"/>
        </w:rPr>
      </w:pPr>
    </w:p>
    <w:p w:rsidR="00B87B8F" w:rsidRDefault="00B87B8F" w:rsidP="00B87B8F">
      <w:pPr>
        <w:ind w:firstLine="709"/>
        <w:jc w:val="both"/>
        <w:rPr>
          <w:rFonts w:ascii="Times New Roman" w:hAnsi="Times New Roman" w:cs="Times New Roman"/>
        </w:rPr>
      </w:pPr>
      <w:r w:rsidRPr="00B87B8F">
        <w:rPr>
          <w:rFonts w:ascii="Times New Roman" w:hAnsi="Times New Roman" w:cs="Times New Roman"/>
        </w:rPr>
        <w:t xml:space="preserve">Для проведения лекционных и лабораторных занятий рекомендуется использовать программное обеспечение: </w:t>
      </w:r>
    </w:p>
    <w:p w:rsidR="00B87B8F" w:rsidRPr="00B87B8F" w:rsidRDefault="00A80BA3" w:rsidP="00B87B8F">
      <w:pPr>
        <w:pStyle w:val="a9"/>
        <w:numPr>
          <w:ilvl w:val="0"/>
          <w:numId w:val="40"/>
        </w:numPr>
        <w:jc w:val="both"/>
        <w:rPr>
          <w:rFonts w:ascii="Times New Roman" w:hAnsi="Times New Roman" w:cs="Times New Roman"/>
        </w:rPr>
      </w:pPr>
      <w:r>
        <w:rPr>
          <w:rFonts w:ascii="Times New Roman" w:hAnsi="Times New Roman" w:cs="Times New Roman"/>
        </w:rPr>
        <w:t>О</w:t>
      </w:r>
      <w:r w:rsidR="00B87B8F" w:rsidRPr="00B87B8F">
        <w:rPr>
          <w:rFonts w:ascii="Times New Roman" w:hAnsi="Times New Roman" w:cs="Times New Roman"/>
        </w:rPr>
        <w:t>перационная система Windows</w:t>
      </w:r>
      <w:r>
        <w:rPr>
          <w:rFonts w:ascii="Times New Roman" w:hAnsi="Times New Roman" w:cs="Times New Roman"/>
        </w:rPr>
        <w:t>.</w:t>
      </w:r>
      <w:r w:rsidR="00B87B8F" w:rsidRPr="00B87B8F">
        <w:rPr>
          <w:rFonts w:ascii="Times New Roman" w:hAnsi="Times New Roman" w:cs="Times New Roman"/>
        </w:rPr>
        <w:t xml:space="preserve"> </w:t>
      </w:r>
    </w:p>
    <w:p w:rsidR="00B87B8F" w:rsidRPr="00B87B8F" w:rsidRDefault="00A80BA3" w:rsidP="00B87B8F">
      <w:pPr>
        <w:pStyle w:val="a9"/>
        <w:numPr>
          <w:ilvl w:val="0"/>
          <w:numId w:val="40"/>
        </w:numPr>
        <w:jc w:val="both"/>
        <w:rPr>
          <w:rFonts w:ascii="Times New Roman" w:hAnsi="Times New Roman" w:cs="Times New Roman"/>
        </w:rPr>
      </w:pPr>
      <w:r>
        <w:rPr>
          <w:rFonts w:ascii="Times New Roman" w:hAnsi="Times New Roman" w:cs="Times New Roman"/>
        </w:rPr>
        <w:t>П</w:t>
      </w:r>
      <w:r w:rsidR="00B87B8F" w:rsidRPr="00B87B8F">
        <w:rPr>
          <w:rFonts w:ascii="Times New Roman" w:hAnsi="Times New Roman" w:cs="Times New Roman"/>
        </w:rPr>
        <w:t>ак</w:t>
      </w:r>
      <w:r>
        <w:rPr>
          <w:rFonts w:ascii="Times New Roman" w:hAnsi="Times New Roman" w:cs="Times New Roman"/>
        </w:rPr>
        <w:t>ет Microsoft Office.</w:t>
      </w:r>
      <w:r w:rsidR="00B87B8F" w:rsidRPr="00B87B8F">
        <w:rPr>
          <w:rFonts w:ascii="Times New Roman" w:hAnsi="Times New Roman" w:cs="Times New Roman"/>
        </w:rPr>
        <w:t xml:space="preserve"> </w:t>
      </w:r>
    </w:p>
    <w:p w:rsidR="00B87B8F" w:rsidRPr="00B87B8F" w:rsidRDefault="00A80BA3" w:rsidP="00B87B8F">
      <w:pPr>
        <w:pStyle w:val="a9"/>
        <w:numPr>
          <w:ilvl w:val="0"/>
          <w:numId w:val="40"/>
        </w:numPr>
        <w:jc w:val="both"/>
        <w:rPr>
          <w:rFonts w:ascii="Times New Roman" w:eastAsia="Lucida Sans Unicode" w:hAnsi="Times New Roman" w:cs="Times New Roman"/>
          <w:color w:val="00000A"/>
          <w:kern w:val="1"/>
          <w:lang w:eastAsia="hi-IN" w:bidi="hi-IN"/>
        </w:rPr>
      </w:pPr>
      <w:r>
        <w:rPr>
          <w:rFonts w:ascii="Times New Roman" w:hAnsi="Times New Roman" w:cs="Times New Roman"/>
        </w:rPr>
        <w:t xml:space="preserve">Редатор </w:t>
      </w:r>
      <w:r w:rsidR="00B87B8F" w:rsidRPr="00B87B8F">
        <w:rPr>
          <w:rFonts w:ascii="Times New Roman" w:hAnsi="Times New Roman" w:cs="Times New Roman"/>
          <w:lang w:val="en-US"/>
        </w:rPr>
        <w:t>CorelDraw</w:t>
      </w:r>
    </w:p>
    <w:p w:rsidR="00B87B8F" w:rsidRPr="00B87B8F" w:rsidRDefault="00A80BA3" w:rsidP="00B87B8F">
      <w:pPr>
        <w:pStyle w:val="a9"/>
        <w:numPr>
          <w:ilvl w:val="0"/>
          <w:numId w:val="40"/>
        </w:numPr>
        <w:jc w:val="both"/>
        <w:rPr>
          <w:rFonts w:ascii="Times New Roman" w:eastAsia="Lucida Sans Unicode" w:hAnsi="Times New Roman" w:cs="Times New Roman"/>
          <w:color w:val="00000A"/>
          <w:kern w:val="1"/>
          <w:lang w:eastAsia="hi-IN" w:bidi="hi-IN"/>
        </w:rPr>
      </w:pPr>
      <w:r>
        <w:rPr>
          <w:rFonts w:ascii="Times New Roman" w:eastAsia="Lucida Sans Unicode" w:hAnsi="Times New Roman" w:cs="Times New Roman"/>
          <w:color w:val="00000A"/>
          <w:kern w:val="1"/>
          <w:lang w:eastAsia="hi-IN" w:bidi="hi-IN"/>
        </w:rPr>
        <w:t>Редактор Adobe PhotoShop</w:t>
      </w:r>
      <w:r w:rsidR="00B87B8F" w:rsidRPr="00B87B8F">
        <w:rPr>
          <w:rFonts w:ascii="Times New Roman" w:eastAsia="Lucida Sans Unicode" w:hAnsi="Times New Roman" w:cs="Times New Roman"/>
          <w:color w:val="00000A"/>
          <w:kern w:val="1"/>
          <w:lang w:eastAsia="hi-IN" w:bidi="hi-IN"/>
        </w:rPr>
        <w:t xml:space="preserve"> </w:t>
      </w:r>
    </w:p>
    <w:p w:rsidR="00B87B8F" w:rsidRPr="00B87B8F" w:rsidRDefault="00B87B8F" w:rsidP="00B87B8F">
      <w:pPr>
        <w:pStyle w:val="a9"/>
        <w:numPr>
          <w:ilvl w:val="0"/>
          <w:numId w:val="40"/>
        </w:numPr>
        <w:jc w:val="both"/>
        <w:rPr>
          <w:rFonts w:ascii="Times New Roman" w:hAnsi="Times New Roman" w:cs="Times New Roman"/>
        </w:rPr>
      </w:pPr>
      <w:r w:rsidRPr="00B87B8F">
        <w:rPr>
          <w:rFonts w:ascii="Times New Roman" w:eastAsia="Lucida Sans Unicode" w:hAnsi="Times New Roman" w:cs="Times New Roman"/>
          <w:color w:val="00000A"/>
          <w:kern w:val="1"/>
          <w:lang w:eastAsia="hi-IN" w:bidi="hi-IN"/>
        </w:rPr>
        <w:t>Autodesk 3ds Max</w:t>
      </w:r>
    </w:p>
    <w:p w:rsidR="009A08BC" w:rsidRPr="00B87B8F" w:rsidRDefault="00A80BA3" w:rsidP="00B87B8F">
      <w:pPr>
        <w:pStyle w:val="a9"/>
        <w:numPr>
          <w:ilvl w:val="0"/>
          <w:numId w:val="40"/>
        </w:numPr>
        <w:rPr>
          <w:rFonts w:ascii="Times New Roman" w:hAnsi="Times New Roman" w:cs="Times New Roman"/>
        </w:rPr>
      </w:pPr>
      <w:r>
        <w:rPr>
          <w:rFonts w:ascii="Times New Roman" w:hAnsi="Times New Roman" w:cs="Times New Roman"/>
        </w:rPr>
        <w:t>И</w:t>
      </w:r>
      <w:r w:rsidR="00B87B8F">
        <w:rPr>
          <w:rFonts w:ascii="Times New Roman" w:hAnsi="Times New Roman" w:cs="Times New Roman"/>
        </w:rPr>
        <w:t>и</w:t>
      </w:r>
      <w:r w:rsidR="009A08BC" w:rsidRPr="00B87B8F">
        <w:rPr>
          <w:rFonts w:ascii="Times New Roman" w:hAnsi="Times New Roman" w:cs="Times New Roman"/>
        </w:rPr>
        <w:t>нтернет-браузер Inter</w:t>
      </w:r>
      <w:r w:rsidR="00B87B8F" w:rsidRPr="00B87B8F">
        <w:rPr>
          <w:rFonts w:ascii="Times New Roman" w:hAnsi="Times New Roman" w:cs="Times New Roman"/>
        </w:rPr>
        <w:t>netExplorer (или  другой),</w:t>
      </w:r>
    </w:p>
    <w:p w:rsidR="009A08BC" w:rsidRPr="00A80BA3" w:rsidRDefault="00A80BA3" w:rsidP="00B87B8F">
      <w:pPr>
        <w:pStyle w:val="a9"/>
        <w:numPr>
          <w:ilvl w:val="0"/>
          <w:numId w:val="40"/>
        </w:numPr>
        <w:rPr>
          <w:rFonts w:ascii="Times New Roman" w:hAnsi="Times New Roman" w:cs="Times New Roman"/>
        </w:rPr>
      </w:pPr>
      <w:r>
        <w:rPr>
          <w:rFonts w:ascii="Times New Roman" w:hAnsi="Times New Roman" w:cs="Times New Roman"/>
        </w:rPr>
        <w:t>Э</w:t>
      </w:r>
      <w:r w:rsidR="009A08BC" w:rsidRPr="00B87B8F">
        <w:rPr>
          <w:rFonts w:ascii="Times New Roman" w:hAnsi="Times New Roman" w:cs="Times New Roman"/>
        </w:rPr>
        <w:t>лектронная библиотечная система</w:t>
      </w:r>
      <w:r>
        <w:rPr>
          <w:rFonts w:ascii="Times New Roman" w:hAnsi="Times New Roman" w:cs="Times New Roman"/>
        </w:rPr>
        <w:t xml:space="preserve">  </w:t>
      </w:r>
      <w:hyperlink r:id="rId33" w:history="1">
        <w:r w:rsidR="009A08BC" w:rsidRPr="00B87B8F">
          <w:rPr>
            <w:rStyle w:val="ad"/>
            <w:rFonts w:ascii="Times New Roman" w:hAnsi="Times New Roman" w:cs="Times New Roman"/>
            <w:color w:val="auto"/>
            <w:shd w:val="clear" w:color="auto" w:fill="FFFFFF"/>
          </w:rPr>
          <w:t>www.iprbookshop.ru</w:t>
        </w:r>
      </w:hyperlink>
    </w:p>
    <w:p w:rsidR="00A80BA3" w:rsidRPr="00A80BA3" w:rsidRDefault="00A80BA3" w:rsidP="00B87B8F">
      <w:pPr>
        <w:pStyle w:val="a9"/>
        <w:numPr>
          <w:ilvl w:val="0"/>
          <w:numId w:val="40"/>
        </w:numPr>
        <w:rPr>
          <w:rFonts w:ascii="Times New Roman" w:hAnsi="Times New Roman" w:cs="Times New Roman"/>
        </w:rPr>
      </w:pPr>
      <w:r w:rsidRPr="00A80BA3">
        <w:rPr>
          <w:rFonts w:ascii="Times New Roman" w:hAnsi="Times New Roman" w:cs="Times New Roman"/>
        </w:rPr>
        <w:t>Информационные системы КонсультантПлюс, Гарант.</w:t>
      </w:r>
    </w:p>
    <w:p w:rsidR="009A08BC" w:rsidRPr="000C1622" w:rsidRDefault="009A08BC" w:rsidP="009A08BC">
      <w:pPr>
        <w:ind w:firstLine="708"/>
        <w:rPr>
          <w:rFonts w:ascii="Times New Roman" w:hAnsi="Times New Roman" w:cs="Times New Roman"/>
        </w:rPr>
      </w:pPr>
    </w:p>
    <w:p w:rsidR="009A08BC" w:rsidRPr="000C1622" w:rsidRDefault="009A08BC" w:rsidP="009A08BC">
      <w:pPr>
        <w:ind w:firstLine="708"/>
        <w:rPr>
          <w:rFonts w:ascii="Times New Roman" w:hAnsi="Times New Roman" w:cs="Times New Roman"/>
        </w:rPr>
      </w:pPr>
    </w:p>
    <w:p w:rsidR="009A08BC" w:rsidRPr="000C1622" w:rsidRDefault="009A08BC" w:rsidP="00E97652">
      <w:pPr>
        <w:pStyle w:val="a9"/>
        <w:numPr>
          <w:ilvl w:val="0"/>
          <w:numId w:val="1"/>
        </w:numPr>
        <w:jc w:val="both"/>
        <w:rPr>
          <w:rFonts w:ascii="Times New Roman" w:hAnsi="Times New Roman" w:cs="Times New Roman"/>
          <w:b/>
          <w:i/>
        </w:rPr>
      </w:pPr>
      <w:r w:rsidRPr="000C1622">
        <w:rPr>
          <w:rFonts w:ascii="Times New Roman" w:hAnsi="Times New Roman" w:cs="Times New Roman"/>
          <w:b/>
          <w:i/>
        </w:rPr>
        <w:t xml:space="preserve"> Описание материально-технической базы, необходимой для осуществления образовательного процесса по дисциплине (модулю)</w:t>
      </w:r>
    </w:p>
    <w:p w:rsidR="00186B66" w:rsidRPr="000C1622" w:rsidRDefault="00186B66" w:rsidP="00186B66">
      <w:pPr>
        <w:pStyle w:val="afc"/>
        <w:shd w:val="clear" w:color="auto" w:fill="auto"/>
        <w:spacing w:before="0" w:after="527" w:line="274" w:lineRule="exact"/>
        <w:ind w:firstLine="567"/>
        <w:rPr>
          <w:rFonts w:ascii="Times New Roman" w:hAnsi="Times New Roman" w:cs="Times New Roman"/>
          <w:sz w:val="24"/>
          <w:szCs w:val="24"/>
        </w:rPr>
      </w:pPr>
      <w:bookmarkStart w:id="5" w:name="bookmark46"/>
      <w:r w:rsidRPr="000C1622">
        <w:rPr>
          <w:rFonts w:ascii="Times New Roman" w:hAnsi="Times New Roman" w:cs="Times New Roman"/>
          <w:sz w:val="24"/>
          <w:szCs w:val="24"/>
        </w:rPr>
        <w:t>Дисциплина «</w:t>
      </w:r>
      <w:r w:rsidR="009522B1">
        <w:rPr>
          <w:rFonts w:ascii="Times New Roman" w:hAnsi="Times New Roman" w:cs="Times New Roman"/>
          <w:sz w:val="24"/>
          <w:szCs w:val="24"/>
        </w:rPr>
        <w:t>Компьютерная графика и мульмедиа</w:t>
      </w:r>
      <w:r w:rsidR="00CA1B7D">
        <w:rPr>
          <w:rFonts w:ascii="Times New Roman" w:hAnsi="Times New Roman" w:cs="Times New Roman"/>
          <w:sz w:val="24"/>
          <w:szCs w:val="24"/>
        </w:rPr>
        <w:t xml:space="preserve">» </w:t>
      </w:r>
      <w:r w:rsidRPr="000C1622">
        <w:rPr>
          <w:rFonts w:ascii="Times New Roman" w:hAnsi="Times New Roman" w:cs="Times New Roman"/>
          <w:sz w:val="24"/>
          <w:szCs w:val="24"/>
        </w:rPr>
        <w:t xml:space="preserve">обеспечена компьютерными классами, проекторами, интерактивными досками. </w:t>
      </w:r>
      <w:bookmarkEnd w:id="5"/>
    </w:p>
    <w:p w:rsidR="009A08BC" w:rsidRPr="000C1622" w:rsidRDefault="009A08BC" w:rsidP="00E97652">
      <w:pPr>
        <w:pStyle w:val="a9"/>
        <w:numPr>
          <w:ilvl w:val="0"/>
          <w:numId w:val="1"/>
        </w:numPr>
        <w:jc w:val="both"/>
        <w:rPr>
          <w:rFonts w:ascii="Times New Roman" w:hAnsi="Times New Roman" w:cs="Times New Roman"/>
          <w:b/>
          <w:i/>
        </w:rPr>
      </w:pPr>
      <w:r w:rsidRPr="000C1622">
        <w:rPr>
          <w:rFonts w:ascii="Times New Roman" w:hAnsi="Times New Roman" w:cs="Times New Roman"/>
          <w:b/>
          <w:i/>
        </w:rPr>
        <w:t>Образовательные технологии, используемые при освоении дисциплины</w:t>
      </w:r>
    </w:p>
    <w:p w:rsidR="009A08BC" w:rsidRPr="000C1622" w:rsidRDefault="009A08BC" w:rsidP="009A08BC">
      <w:pPr>
        <w:pStyle w:val="a9"/>
        <w:jc w:val="both"/>
        <w:rPr>
          <w:rFonts w:ascii="Times New Roman" w:hAnsi="Times New Roman" w:cs="Times New Roman"/>
          <w:b/>
          <w:i/>
        </w:rPr>
      </w:pPr>
    </w:p>
    <w:p w:rsidR="004E359C" w:rsidRPr="004E359C" w:rsidRDefault="004E359C" w:rsidP="004E359C">
      <w:pPr>
        <w:tabs>
          <w:tab w:val="center" w:pos="4536"/>
          <w:tab w:val="right" w:pos="9072"/>
        </w:tabs>
        <w:ind w:firstLine="567"/>
        <w:jc w:val="both"/>
        <w:rPr>
          <w:rStyle w:val="FontStyle156"/>
          <w:sz w:val="24"/>
          <w:szCs w:val="24"/>
        </w:rPr>
      </w:pPr>
      <w:r w:rsidRPr="004E359C">
        <w:rPr>
          <w:rStyle w:val="FontStyle156"/>
          <w:sz w:val="24"/>
          <w:szCs w:val="24"/>
        </w:rPr>
        <w:t xml:space="preserve">Для освоения дисциплины  используются как традиционные формы занятий – лекции </w:t>
      </w:r>
      <w:r w:rsidRPr="004E359C">
        <w:rPr>
          <w:rFonts w:ascii="Times New Roman" w:hAnsi="Times New Roman" w:cs="Times New Roman"/>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4E359C">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4E359C" w:rsidRPr="004E359C" w:rsidRDefault="004E359C" w:rsidP="004E359C">
      <w:pPr>
        <w:ind w:firstLine="708"/>
        <w:jc w:val="both"/>
        <w:rPr>
          <w:rStyle w:val="FontStyle156"/>
          <w:sz w:val="24"/>
          <w:szCs w:val="24"/>
        </w:rPr>
      </w:pPr>
      <w:r w:rsidRPr="004E359C">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4E359C" w:rsidRPr="004E359C" w:rsidRDefault="004E359C" w:rsidP="004E359C">
      <w:pPr>
        <w:ind w:firstLine="708"/>
        <w:rPr>
          <w:rFonts w:ascii="Times New Roman" w:hAnsi="Times New Roman" w:cs="Times New Roman"/>
        </w:rPr>
      </w:pPr>
    </w:p>
    <w:p w:rsidR="004E359C" w:rsidRPr="004E359C" w:rsidRDefault="004E359C" w:rsidP="004E359C">
      <w:pPr>
        <w:tabs>
          <w:tab w:val="center" w:pos="4536"/>
          <w:tab w:val="right" w:pos="9072"/>
        </w:tabs>
        <w:ind w:firstLine="567"/>
        <w:rPr>
          <w:rFonts w:ascii="Times New Roman" w:hAnsi="Times New Roman" w:cs="Times New Roman"/>
          <w:b/>
        </w:rPr>
      </w:pPr>
      <w:r w:rsidRPr="004E359C">
        <w:rPr>
          <w:rFonts w:ascii="Times New Roman" w:hAnsi="Times New Roman" w:cs="Times New Roman"/>
          <w:b/>
        </w:rPr>
        <w:t>12.1. В освоении учебной дисциплины  используются следующие традиционные образовательные технологии:</w:t>
      </w:r>
    </w:p>
    <w:p w:rsidR="004E359C" w:rsidRPr="004E359C" w:rsidRDefault="004E359C" w:rsidP="004E359C">
      <w:pPr>
        <w:tabs>
          <w:tab w:val="center" w:pos="4536"/>
          <w:tab w:val="right" w:pos="9072"/>
        </w:tabs>
        <w:ind w:left="567"/>
        <w:jc w:val="both"/>
        <w:rPr>
          <w:rFonts w:ascii="Times New Roman" w:hAnsi="Times New Roman" w:cs="Times New Roman"/>
        </w:rPr>
      </w:pPr>
      <w:r w:rsidRPr="004E359C">
        <w:rPr>
          <w:rFonts w:ascii="Times New Roman" w:hAnsi="Times New Roman" w:cs="Times New Roman"/>
        </w:rPr>
        <w:t>- чтение проблемно-информационных лекций с использованием доски и видеоматериалов;</w:t>
      </w:r>
    </w:p>
    <w:p w:rsidR="004E359C" w:rsidRPr="004E359C" w:rsidRDefault="004E359C" w:rsidP="004E359C">
      <w:pPr>
        <w:tabs>
          <w:tab w:val="center" w:pos="4536"/>
          <w:tab w:val="right" w:pos="9072"/>
        </w:tabs>
        <w:ind w:left="567"/>
        <w:jc w:val="both"/>
        <w:rPr>
          <w:rFonts w:ascii="Times New Roman" w:hAnsi="Times New Roman" w:cs="Times New Roman"/>
        </w:rPr>
      </w:pPr>
      <w:r w:rsidRPr="004E359C">
        <w:rPr>
          <w:rFonts w:ascii="Times New Roman" w:hAnsi="Times New Roman" w:cs="Times New Roman"/>
        </w:rPr>
        <w:t>- семинарские занятия для обсуждения, дискуссий и обмена мнениями;</w:t>
      </w:r>
    </w:p>
    <w:p w:rsidR="004E359C" w:rsidRPr="004E359C" w:rsidRDefault="004E359C" w:rsidP="004E359C">
      <w:pPr>
        <w:tabs>
          <w:tab w:val="center" w:pos="4536"/>
          <w:tab w:val="right" w:pos="9072"/>
        </w:tabs>
        <w:ind w:left="567"/>
        <w:jc w:val="both"/>
        <w:rPr>
          <w:rFonts w:ascii="Times New Roman" w:hAnsi="Times New Roman" w:cs="Times New Roman"/>
        </w:rPr>
      </w:pPr>
      <w:r w:rsidRPr="004E359C">
        <w:rPr>
          <w:rFonts w:ascii="Times New Roman" w:hAnsi="Times New Roman" w:cs="Times New Roman"/>
        </w:rPr>
        <w:t>- контрольные опросы;</w:t>
      </w:r>
    </w:p>
    <w:p w:rsidR="004E359C" w:rsidRPr="004E359C" w:rsidRDefault="004E359C" w:rsidP="004E359C">
      <w:pPr>
        <w:tabs>
          <w:tab w:val="center" w:pos="4536"/>
          <w:tab w:val="right" w:pos="9072"/>
        </w:tabs>
        <w:ind w:left="567"/>
        <w:jc w:val="both"/>
        <w:rPr>
          <w:rFonts w:ascii="Times New Roman" w:hAnsi="Times New Roman" w:cs="Times New Roman"/>
        </w:rPr>
      </w:pPr>
      <w:r w:rsidRPr="004E359C">
        <w:rPr>
          <w:rFonts w:ascii="Times New Roman" w:hAnsi="Times New Roman" w:cs="Times New Roman"/>
        </w:rPr>
        <w:t>- консультации;</w:t>
      </w:r>
    </w:p>
    <w:p w:rsidR="004E359C" w:rsidRPr="004E359C" w:rsidRDefault="004E359C" w:rsidP="004E359C">
      <w:pPr>
        <w:tabs>
          <w:tab w:val="center" w:pos="4536"/>
          <w:tab w:val="right" w:pos="9072"/>
        </w:tabs>
        <w:ind w:left="567"/>
        <w:jc w:val="both"/>
        <w:rPr>
          <w:rFonts w:ascii="Times New Roman" w:hAnsi="Times New Roman" w:cs="Times New Roman"/>
        </w:rPr>
      </w:pPr>
      <w:r w:rsidRPr="004E359C">
        <w:rPr>
          <w:rFonts w:ascii="Times New Roman" w:hAnsi="Times New Roman" w:cs="Times New Roman"/>
        </w:rPr>
        <w:t>- самостоятельная работа студентов с учебной литературой и нормативно-правовыми актами;</w:t>
      </w:r>
    </w:p>
    <w:p w:rsidR="004E359C" w:rsidRPr="004E359C" w:rsidRDefault="004E359C" w:rsidP="004E359C">
      <w:pPr>
        <w:tabs>
          <w:tab w:val="center" w:pos="4536"/>
          <w:tab w:val="right" w:pos="9072"/>
        </w:tabs>
        <w:ind w:left="567"/>
        <w:jc w:val="both"/>
        <w:rPr>
          <w:rFonts w:ascii="Times New Roman" w:hAnsi="Times New Roman" w:cs="Times New Roman"/>
        </w:rPr>
      </w:pPr>
      <w:r w:rsidRPr="004E359C">
        <w:rPr>
          <w:rFonts w:ascii="Times New Roman" w:hAnsi="Times New Roman" w:cs="Times New Roman"/>
        </w:rPr>
        <w:t>- подготовка и обсуждение рефератов, презентаций (научно-исследовательская работа);</w:t>
      </w:r>
    </w:p>
    <w:p w:rsidR="004E359C" w:rsidRPr="004E359C" w:rsidRDefault="004E359C" w:rsidP="004E359C">
      <w:pPr>
        <w:tabs>
          <w:tab w:val="center" w:pos="4536"/>
          <w:tab w:val="right" w:pos="9072"/>
        </w:tabs>
        <w:ind w:left="567"/>
        <w:jc w:val="both"/>
        <w:rPr>
          <w:rFonts w:ascii="Times New Roman" w:hAnsi="Times New Roman" w:cs="Times New Roman"/>
        </w:rPr>
      </w:pPr>
      <w:r w:rsidRPr="004E359C">
        <w:rPr>
          <w:rFonts w:ascii="Times New Roman" w:hAnsi="Times New Roman" w:cs="Times New Roman"/>
        </w:rPr>
        <w:t>- тестирование по основным темам дисциплины.</w:t>
      </w:r>
    </w:p>
    <w:p w:rsidR="004E359C" w:rsidRPr="004E359C" w:rsidRDefault="004E359C" w:rsidP="004E359C">
      <w:pPr>
        <w:tabs>
          <w:tab w:val="center" w:pos="4536"/>
          <w:tab w:val="right" w:pos="9072"/>
        </w:tabs>
        <w:rPr>
          <w:rFonts w:ascii="Times New Roman" w:hAnsi="Times New Roman" w:cs="Times New Roman"/>
          <w:b/>
        </w:rPr>
      </w:pPr>
    </w:p>
    <w:p w:rsidR="004E359C" w:rsidRPr="004E359C" w:rsidRDefault="004E359C" w:rsidP="004E359C">
      <w:pPr>
        <w:tabs>
          <w:tab w:val="center" w:pos="4536"/>
          <w:tab w:val="right" w:pos="9072"/>
        </w:tabs>
        <w:ind w:firstLine="567"/>
        <w:rPr>
          <w:rFonts w:ascii="Times New Roman" w:hAnsi="Times New Roman" w:cs="Times New Roman"/>
          <w:b/>
        </w:rPr>
      </w:pPr>
      <w:r w:rsidRPr="004E359C">
        <w:rPr>
          <w:rFonts w:ascii="Times New Roman" w:hAnsi="Times New Roman" w:cs="Times New Roman"/>
          <w:b/>
        </w:rPr>
        <w:t>12.2. Активные и интерактивные  методы и формы обучения</w:t>
      </w:r>
    </w:p>
    <w:p w:rsidR="004E359C" w:rsidRPr="004E359C" w:rsidRDefault="004E359C" w:rsidP="004E359C">
      <w:pPr>
        <w:tabs>
          <w:tab w:val="center" w:pos="4536"/>
          <w:tab w:val="right" w:pos="9072"/>
        </w:tabs>
        <w:jc w:val="both"/>
        <w:rPr>
          <w:rFonts w:ascii="Times New Roman" w:hAnsi="Times New Roman" w:cs="Times New Roman"/>
        </w:rPr>
      </w:pPr>
      <w:r w:rsidRPr="004E359C">
        <w:rPr>
          <w:rFonts w:ascii="Times New Roman" w:hAnsi="Times New Roman" w:cs="Times New Roman"/>
        </w:rPr>
        <w:t>Из перечня видов: («</w:t>
      </w:r>
      <w:r w:rsidRPr="004E359C">
        <w:rPr>
          <w:rFonts w:ascii="Times New Roman" w:hAnsi="Times New Roman" w:cs="Times New Roman"/>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E359C">
        <w:rPr>
          <w:rFonts w:ascii="Times New Roman" w:hAnsi="Times New Roman" w:cs="Times New Roman"/>
        </w:rPr>
        <w:t>) используются следующие:</w:t>
      </w:r>
    </w:p>
    <w:p w:rsidR="004E359C" w:rsidRPr="004E359C" w:rsidRDefault="004E359C" w:rsidP="004E359C">
      <w:pPr>
        <w:tabs>
          <w:tab w:val="center" w:pos="4536"/>
          <w:tab w:val="right" w:pos="9072"/>
        </w:tabs>
        <w:rPr>
          <w:rFonts w:ascii="Times New Roman" w:hAnsi="Times New Roman" w:cs="Times New Roman"/>
        </w:rPr>
      </w:pPr>
      <w:r w:rsidRPr="004E359C">
        <w:rPr>
          <w:rFonts w:ascii="Times New Roman" w:hAnsi="Times New Roman" w:cs="Times New Roman"/>
          <w:i/>
        </w:rPr>
        <w:t>- диспут</w:t>
      </w:r>
    </w:p>
    <w:p w:rsidR="004E359C" w:rsidRPr="004E359C" w:rsidRDefault="004E359C" w:rsidP="004E359C">
      <w:pPr>
        <w:tabs>
          <w:tab w:val="center" w:pos="4536"/>
          <w:tab w:val="right" w:pos="9072"/>
        </w:tabs>
        <w:rPr>
          <w:rFonts w:ascii="Times New Roman" w:hAnsi="Times New Roman" w:cs="Times New Roman"/>
          <w:i/>
        </w:rPr>
      </w:pPr>
      <w:r w:rsidRPr="004E359C">
        <w:rPr>
          <w:rFonts w:ascii="Times New Roman" w:hAnsi="Times New Roman" w:cs="Times New Roman"/>
          <w:i/>
        </w:rPr>
        <w:t>- анализ проблемных, творческих заданий, ситуационных задач</w:t>
      </w:r>
    </w:p>
    <w:p w:rsidR="004E359C" w:rsidRPr="004E359C" w:rsidRDefault="004E359C" w:rsidP="004E359C">
      <w:pPr>
        <w:tabs>
          <w:tab w:val="center" w:pos="4536"/>
          <w:tab w:val="right" w:pos="9072"/>
        </w:tabs>
        <w:rPr>
          <w:rFonts w:ascii="Times New Roman" w:hAnsi="Times New Roman" w:cs="Times New Roman"/>
          <w:i/>
        </w:rPr>
      </w:pPr>
      <w:r w:rsidRPr="004E359C">
        <w:rPr>
          <w:rFonts w:ascii="Times New Roman" w:hAnsi="Times New Roman" w:cs="Times New Roman"/>
          <w:i/>
        </w:rPr>
        <w:t xml:space="preserve">-дискуссия </w:t>
      </w:r>
    </w:p>
    <w:p w:rsidR="004E359C" w:rsidRPr="004E359C" w:rsidRDefault="004E359C" w:rsidP="004E359C">
      <w:pPr>
        <w:tabs>
          <w:tab w:val="center" w:pos="4536"/>
          <w:tab w:val="right" w:pos="9072"/>
        </w:tabs>
        <w:rPr>
          <w:rFonts w:ascii="Times New Roman" w:hAnsi="Times New Roman" w:cs="Times New Roman"/>
        </w:rPr>
      </w:pPr>
      <w:r w:rsidRPr="004E359C">
        <w:rPr>
          <w:rFonts w:ascii="Times New Roman" w:hAnsi="Times New Roman" w:cs="Times New Roman"/>
          <w:i/>
        </w:rPr>
        <w:t>- беседа.</w:t>
      </w:r>
    </w:p>
    <w:p w:rsidR="004E359C" w:rsidRPr="004E359C" w:rsidRDefault="004E359C" w:rsidP="004E359C">
      <w:pPr>
        <w:tabs>
          <w:tab w:val="center" w:pos="4536"/>
          <w:tab w:val="right" w:pos="9072"/>
        </w:tabs>
        <w:rPr>
          <w:rFonts w:ascii="Times New Roman" w:hAnsi="Times New Roman" w:cs="Times New Roman"/>
        </w:rPr>
      </w:pPr>
    </w:p>
    <w:p w:rsidR="002F0D93" w:rsidRPr="000C1622" w:rsidRDefault="009A08BC" w:rsidP="004E359C">
      <w:pPr>
        <w:tabs>
          <w:tab w:val="center" w:pos="4536"/>
          <w:tab w:val="right" w:pos="9072"/>
        </w:tabs>
        <w:ind w:firstLine="567"/>
        <w:jc w:val="both"/>
        <w:rPr>
          <w:rFonts w:ascii="Times New Roman" w:hAnsi="Times New Roman" w:cs="Times New Roman"/>
        </w:rPr>
      </w:pPr>
      <w:r w:rsidRPr="000C1622">
        <w:rPr>
          <w:rStyle w:val="FontStyle156"/>
          <w:sz w:val="24"/>
          <w:szCs w:val="24"/>
        </w:rPr>
        <w:tab/>
      </w:r>
    </w:p>
    <w:p w:rsidR="00186B66" w:rsidRPr="000C1622" w:rsidRDefault="00186B66" w:rsidP="00186B66">
      <w:pPr>
        <w:ind w:firstLine="567"/>
        <w:jc w:val="both"/>
        <w:rPr>
          <w:rFonts w:ascii="Times New Roman" w:hAnsi="Times New Roman" w:cs="Times New Roman"/>
        </w:rPr>
      </w:pPr>
    </w:p>
    <w:sectPr w:rsidR="00186B66" w:rsidRPr="000C1622" w:rsidSect="00686B5A">
      <w:footerReference w:type="default" r:id="rId34"/>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8CF" w:rsidRDefault="007228CF" w:rsidP="00700678">
      <w:r>
        <w:separator/>
      </w:r>
    </w:p>
  </w:endnote>
  <w:endnote w:type="continuationSeparator" w:id="0">
    <w:p w:rsidR="007228CF" w:rsidRDefault="007228C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yandex-sans">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8CA" w:rsidRDefault="00B938CA">
    <w:pPr>
      <w:pStyle w:val="a6"/>
      <w:jc w:val="center"/>
    </w:pPr>
  </w:p>
  <w:p w:rsidR="00B938CA" w:rsidRDefault="00B938C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8CF" w:rsidRDefault="007228CF" w:rsidP="00700678">
      <w:r>
        <w:separator/>
      </w:r>
    </w:p>
  </w:footnote>
  <w:footnote w:type="continuationSeparator" w:id="0">
    <w:p w:rsidR="007228CF" w:rsidRDefault="007228CF"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00000003"/>
    <w:multiLevelType w:val="multilevel"/>
    <w:tmpl w:val="76C858C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5"/>
      <w:numFmt w:val="decimal"/>
      <w:lvlText w:val="%2."/>
      <w:lvlJc w:val="left"/>
      <w:rPr>
        <w:rFonts w:ascii="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nsid w:val="00000005"/>
    <w:multiLevelType w:val="multilevel"/>
    <w:tmpl w:val="00000004"/>
    <w:lvl w:ilvl="0">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2"/>
      <w:numFmt w:val="decimal"/>
      <w:lvlText w:val="%2."/>
      <w:lvlJc w:val="left"/>
      <w:rPr>
        <w:rFonts w:ascii="Times New Roman" w:hAnsi="Times New Roman" w:cs="Times New Roman"/>
        <w:b/>
        <w:bCs/>
        <w:i w:val="0"/>
        <w:iCs w:val="0"/>
        <w:smallCaps w:val="0"/>
        <w:strike w:val="0"/>
        <w:color w:val="000000"/>
        <w:spacing w:val="0"/>
        <w:w w:val="100"/>
        <w:position w:val="0"/>
        <w:sz w:val="22"/>
        <w:szCs w:val="22"/>
        <w:u w:val="none"/>
      </w:rPr>
    </w:lvl>
    <w:lvl w:ilvl="2">
      <w:start w:val="22"/>
      <w:numFmt w:val="decimal"/>
      <w:lvlText w:val="%2."/>
      <w:lvlJc w:val="left"/>
      <w:rPr>
        <w:rFonts w:ascii="Times New Roman" w:hAnsi="Times New Roman" w:cs="Times New Roman"/>
        <w:b/>
        <w:bCs/>
        <w:i w:val="0"/>
        <w:iCs w:val="0"/>
        <w:smallCaps w:val="0"/>
        <w:strike w:val="0"/>
        <w:color w:val="000000"/>
        <w:spacing w:val="0"/>
        <w:w w:val="100"/>
        <w:position w:val="0"/>
        <w:sz w:val="22"/>
        <w:szCs w:val="22"/>
        <w:u w:val="none"/>
      </w:rPr>
    </w:lvl>
    <w:lvl w:ilvl="3">
      <w:start w:val="22"/>
      <w:numFmt w:val="decimal"/>
      <w:lvlText w:val="%2."/>
      <w:lvlJc w:val="left"/>
      <w:rPr>
        <w:rFonts w:ascii="Times New Roman" w:hAnsi="Times New Roman" w:cs="Times New Roman"/>
        <w:b/>
        <w:bCs/>
        <w:i w:val="0"/>
        <w:iCs w:val="0"/>
        <w:smallCaps w:val="0"/>
        <w:strike w:val="0"/>
        <w:color w:val="000000"/>
        <w:spacing w:val="0"/>
        <w:w w:val="100"/>
        <w:position w:val="0"/>
        <w:sz w:val="22"/>
        <w:szCs w:val="22"/>
        <w:u w:val="none"/>
      </w:rPr>
    </w:lvl>
    <w:lvl w:ilvl="4">
      <w:start w:val="22"/>
      <w:numFmt w:val="decimal"/>
      <w:lvlText w:val="%2."/>
      <w:lvlJc w:val="left"/>
      <w:rPr>
        <w:rFonts w:ascii="Times New Roman" w:hAnsi="Times New Roman" w:cs="Times New Roman"/>
        <w:b/>
        <w:bCs/>
        <w:i w:val="0"/>
        <w:iCs w:val="0"/>
        <w:smallCaps w:val="0"/>
        <w:strike w:val="0"/>
        <w:color w:val="000000"/>
        <w:spacing w:val="0"/>
        <w:w w:val="100"/>
        <w:position w:val="0"/>
        <w:sz w:val="22"/>
        <w:szCs w:val="22"/>
        <w:u w:val="none"/>
      </w:rPr>
    </w:lvl>
    <w:lvl w:ilvl="5">
      <w:start w:val="22"/>
      <w:numFmt w:val="decimal"/>
      <w:lvlText w:val="%2."/>
      <w:lvlJc w:val="left"/>
      <w:rPr>
        <w:rFonts w:ascii="Times New Roman" w:hAnsi="Times New Roman" w:cs="Times New Roman"/>
        <w:b/>
        <w:bCs/>
        <w:i w:val="0"/>
        <w:iCs w:val="0"/>
        <w:smallCaps w:val="0"/>
        <w:strike w:val="0"/>
        <w:color w:val="000000"/>
        <w:spacing w:val="0"/>
        <w:w w:val="100"/>
        <w:position w:val="0"/>
        <w:sz w:val="22"/>
        <w:szCs w:val="22"/>
        <w:u w:val="none"/>
      </w:rPr>
    </w:lvl>
    <w:lvl w:ilvl="6">
      <w:start w:val="22"/>
      <w:numFmt w:val="decimal"/>
      <w:lvlText w:val="%2."/>
      <w:lvlJc w:val="left"/>
      <w:rPr>
        <w:rFonts w:ascii="Times New Roman" w:hAnsi="Times New Roman" w:cs="Times New Roman"/>
        <w:b/>
        <w:bCs/>
        <w:i w:val="0"/>
        <w:iCs w:val="0"/>
        <w:smallCaps w:val="0"/>
        <w:strike w:val="0"/>
        <w:color w:val="000000"/>
        <w:spacing w:val="0"/>
        <w:w w:val="100"/>
        <w:position w:val="0"/>
        <w:sz w:val="22"/>
        <w:szCs w:val="22"/>
        <w:u w:val="none"/>
      </w:rPr>
    </w:lvl>
    <w:lvl w:ilvl="7">
      <w:start w:val="22"/>
      <w:numFmt w:val="decimal"/>
      <w:lvlText w:val="%2."/>
      <w:lvlJc w:val="left"/>
      <w:rPr>
        <w:rFonts w:ascii="Times New Roman" w:hAnsi="Times New Roman" w:cs="Times New Roman"/>
        <w:b/>
        <w:bCs/>
        <w:i w:val="0"/>
        <w:iCs w:val="0"/>
        <w:smallCaps w:val="0"/>
        <w:strike w:val="0"/>
        <w:color w:val="000000"/>
        <w:spacing w:val="0"/>
        <w:w w:val="100"/>
        <w:position w:val="0"/>
        <w:sz w:val="22"/>
        <w:szCs w:val="22"/>
        <w:u w:val="none"/>
      </w:rPr>
    </w:lvl>
    <w:lvl w:ilvl="8">
      <w:start w:val="22"/>
      <w:numFmt w:val="decimal"/>
      <w:lvlText w:val="%2."/>
      <w:lvlJc w:val="left"/>
      <w:rPr>
        <w:rFonts w:ascii="Times New Roman" w:hAnsi="Times New Roman" w:cs="Times New Roman"/>
        <w:b/>
        <w:bCs/>
        <w:i w:val="0"/>
        <w:iCs w:val="0"/>
        <w:smallCaps w:val="0"/>
        <w:strike w:val="0"/>
        <w:color w:val="000000"/>
        <w:spacing w:val="0"/>
        <w:w w:val="100"/>
        <w:position w:val="0"/>
        <w:sz w:val="22"/>
        <w:szCs w:val="22"/>
        <w:u w:val="none"/>
      </w:rPr>
    </w:lvl>
  </w:abstractNum>
  <w:abstractNum w:abstractNumId="3">
    <w:nsid w:val="00000007"/>
    <w:multiLevelType w:val="multilevel"/>
    <w:tmpl w:val="1060819A"/>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4">
      <w:start w:val="1"/>
      <w:numFmt w:val="decimal"/>
      <w:lvlText w:val="%5."/>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6."/>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abstractNum>
  <w:abstractNum w:abstractNumId="4">
    <w:nsid w:val="00000009"/>
    <w:multiLevelType w:val="singleLevel"/>
    <w:tmpl w:val="D37CF41A"/>
    <w:name w:val="WW8Num11"/>
    <w:lvl w:ilvl="0">
      <w:numFmt w:val="none"/>
      <w:lvlText w:val=""/>
      <w:lvlJc w:val="left"/>
      <w:pPr>
        <w:tabs>
          <w:tab w:val="num" w:pos="360"/>
        </w:tabs>
      </w:pPr>
    </w:lvl>
  </w:abstractNum>
  <w:abstractNum w:abstractNumId="5">
    <w:nsid w:val="0000000B"/>
    <w:multiLevelType w:val="multilevel"/>
    <w:tmpl w:val="0000000A"/>
    <w:lvl w:ilvl="0">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70"/>
      <w:numFmt w:val="decimal"/>
      <w:lvlText w:val="%2."/>
      <w:lvlJc w:val="left"/>
      <w:rPr>
        <w:rFonts w:ascii="Times New Roman" w:hAnsi="Times New Roman" w:cs="Times New Roman"/>
        <w:b/>
        <w:bCs/>
        <w:i w:val="0"/>
        <w:iCs w:val="0"/>
        <w:smallCaps w:val="0"/>
        <w:strike w:val="0"/>
        <w:color w:val="000000"/>
        <w:spacing w:val="0"/>
        <w:w w:val="100"/>
        <w:position w:val="0"/>
        <w:sz w:val="22"/>
        <w:szCs w:val="22"/>
        <w:u w:val="none"/>
      </w:rPr>
    </w:lvl>
    <w:lvl w:ilvl="2">
      <w:start w:val="3"/>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3"/>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3"/>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3"/>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3"/>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3"/>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3"/>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6">
    <w:nsid w:val="0000000D"/>
    <w:multiLevelType w:val="multilevel"/>
    <w:tmpl w:val="0000000C"/>
    <w:lvl w:ilvl="0">
      <w:start w:val="4"/>
      <w:numFmt w:val="upperRoman"/>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vertAlign w:val="superscript"/>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vertAlign w:val="superscript"/>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vertAlign w:val="superscript"/>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vertAlign w:val="superscript"/>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vertAlign w:val="superscript"/>
      </w:rPr>
    </w:lvl>
  </w:abstractNum>
  <w:abstractNum w:abstractNumId="7">
    <w:nsid w:val="0000000F"/>
    <w:multiLevelType w:val="multilevel"/>
    <w:tmpl w:val="0000000E"/>
    <w:lvl w:ilvl="0">
      <w:start w:val="83"/>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85"/>
      <w:numFmt w:val="decimal"/>
      <w:lvlText w:val="%2."/>
      <w:lvlJc w:val="left"/>
      <w:rPr>
        <w:rFonts w:ascii="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nsid w:val="00000013"/>
    <w:multiLevelType w:val="multilevel"/>
    <w:tmpl w:val="00000012"/>
    <w:lvl w:ilvl="0">
      <w:start w:val="96"/>
      <w:numFmt w:val="decimal"/>
      <w:lvlText w:val="%1."/>
      <w:lvlJc w:val="left"/>
      <w:rPr>
        <w:rFonts w:ascii="Times New Roman" w:hAnsi="Times New Roman" w:cs="Times New Roman"/>
        <w:b/>
        <w:bCs/>
        <w:i w:val="0"/>
        <w:iCs w:val="0"/>
        <w:smallCaps w:val="0"/>
        <w:strike w:val="0"/>
        <w:color w:val="000000"/>
        <w:spacing w:val="0"/>
        <w:w w:val="100"/>
        <w:position w:val="0"/>
        <w:sz w:val="22"/>
        <w:szCs w:val="22"/>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0">
    <w:nsid w:val="00000015"/>
    <w:multiLevelType w:val="multilevel"/>
    <w:tmpl w:val="0000001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4"/>
      <w:numFmt w:val="decimal"/>
      <w:lvlText w:val="%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98"/>
      <w:numFmt w:val="decimal"/>
      <w:lvlText w:val="%3."/>
      <w:lvlJc w:val="left"/>
      <w:rPr>
        <w:rFonts w:ascii="Times New Roman" w:hAnsi="Times New Roman" w:cs="Times New Roman"/>
        <w:b/>
        <w:bCs/>
        <w:i w:val="0"/>
        <w:iCs w:val="0"/>
        <w:smallCaps w:val="0"/>
        <w:strike w:val="0"/>
        <w:color w:val="000000"/>
        <w:spacing w:val="0"/>
        <w:w w:val="100"/>
        <w:position w:val="0"/>
        <w:sz w:val="22"/>
        <w:szCs w:val="22"/>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1">
    <w:nsid w:val="05C3392E"/>
    <w:multiLevelType w:val="hybridMultilevel"/>
    <w:tmpl w:val="D4543B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75A32A0"/>
    <w:multiLevelType w:val="hybridMultilevel"/>
    <w:tmpl w:val="0AE4267A"/>
    <w:lvl w:ilvl="0" w:tplc="8BE6988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87B020A"/>
    <w:multiLevelType w:val="hybridMultilevel"/>
    <w:tmpl w:val="B7DC11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0DDC5FE9"/>
    <w:multiLevelType w:val="multilevel"/>
    <w:tmpl w:val="8E0E3086"/>
    <w:lvl w:ilvl="0">
      <w:start w:val="1"/>
      <w:numFmt w:val="decimal"/>
      <w:lvlText w:val="%1."/>
      <w:lvlJc w:val="left"/>
      <w:pPr>
        <w:tabs>
          <w:tab w:val="num" w:pos="360"/>
        </w:tabs>
        <w:ind w:left="567" w:hanging="567"/>
      </w:pPr>
      <w:rPr>
        <w:rFonts w:hint="default"/>
      </w:rPr>
    </w:lvl>
    <w:lvl w:ilvl="1">
      <w:start w:val="1"/>
      <w:numFmt w:val="russianLower"/>
      <w:lvlText w:val="%2)"/>
      <w:lvlJc w:val="left"/>
      <w:pPr>
        <w:tabs>
          <w:tab w:val="num" w:pos="851"/>
        </w:tabs>
        <w:ind w:left="851" w:hanging="284"/>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41401A5"/>
    <w:multiLevelType w:val="multilevel"/>
    <w:tmpl w:val="7E9CC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4813D73"/>
    <w:multiLevelType w:val="hybridMultilevel"/>
    <w:tmpl w:val="4A1A2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5E77029"/>
    <w:multiLevelType w:val="hybridMultilevel"/>
    <w:tmpl w:val="55C875E4"/>
    <w:lvl w:ilvl="0" w:tplc="CA4AEDE6">
      <w:start w:val="4"/>
      <w:numFmt w:val="bullet"/>
      <w:lvlText w:val="-"/>
      <w:lvlJc w:val="left"/>
      <w:pPr>
        <w:ind w:left="1259" w:hanging="360"/>
      </w:pPr>
      <w:rPr>
        <w:rFonts w:ascii="Times New Roman" w:eastAsia="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0">
    <w:nsid w:val="18425CCA"/>
    <w:multiLevelType w:val="hybridMultilevel"/>
    <w:tmpl w:val="E17CF4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CA10713"/>
    <w:multiLevelType w:val="hybridMultilevel"/>
    <w:tmpl w:val="174E5142"/>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2">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4">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B8A1984"/>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6">
    <w:nsid w:val="2C602518"/>
    <w:multiLevelType w:val="multilevel"/>
    <w:tmpl w:val="8E0E3086"/>
    <w:lvl w:ilvl="0">
      <w:start w:val="1"/>
      <w:numFmt w:val="decimal"/>
      <w:lvlText w:val="%1."/>
      <w:lvlJc w:val="left"/>
      <w:pPr>
        <w:tabs>
          <w:tab w:val="num" w:pos="360"/>
        </w:tabs>
        <w:ind w:left="567" w:hanging="567"/>
      </w:pPr>
      <w:rPr>
        <w:rFonts w:hint="default"/>
      </w:rPr>
    </w:lvl>
    <w:lvl w:ilvl="1">
      <w:start w:val="1"/>
      <w:numFmt w:val="russianLower"/>
      <w:lvlText w:val="%2)"/>
      <w:lvlJc w:val="left"/>
      <w:pPr>
        <w:tabs>
          <w:tab w:val="num" w:pos="851"/>
        </w:tabs>
        <w:ind w:left="851" w:hanging="284"/>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7">
    <w:nsid w:val="32FC3C48"/>
    <w:multiLevelType w:val="hybridMultilevel"/>
    <w:tmpl w:val="BD9CBFA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389A338E"/>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448C625B"/>
    <w:multiLevelType w:val="hybridMultilevel"/>
    <w:tmpl w:val="1486B1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6FA2C58"/>
    <w:multiLevelType w:val="hybridMultilevel"/>
    <w:tmpl w:val="AA24A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8B934F7"/>
    <w:multiLevelType w:val="multilevel"/>
    <w:tmpl w:val="A61057C4"/>
    <w:lvl w:ilvl="0">
      <w:start w:val="1"/>
      <w:numFmt w:val="decimal"/>
      <w:lvlText w:val="%1."/>
      <w:lvlJc w:val="left"/>
      <w:pPr>
        <w:ind w:left="720" w:hanging="360"/>
      </w:pPr>
      <w:rPr>
        <w:b w:val="0"/>
        <w:i w:val="0"/>
      </w:rPr>
    </w:lvl>
    <w:lvl w:ilvl="1">
      <w:start w:val="3"/>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4C604E9C"/>
    <w:multiLevelType w:val="hybridMultilevel"/>
    <w:tmpl w:val="E9A64D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4D3F3222"/>
    <w:multiLevelType w:val="hybridMultilevel"/>
    <w:tmpl w:val="BBA8ACD8"/>
    <w:lvl w:ilvl="0" w:tplc="56069ED8">
      <w:start w:val="1"/>
      <w:numFmt w:val="decimal"/>
      <w:lvlText w:val="%1."/>
      <w:lvlJc w:val="left"/>
      <w:pPr>
        <w:ind w:left="1080" w:hanging="360"/>
      </w:pPr>
      <w:rPr>
        <w:rFonts w:ascii="Times New Roman" w:hAnsi="Times New Roman" w:cs="Times New Roman" w:hint="default"/>
        <w:sz w:val="24"/>
        <w:szCs w:val="24"/>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4D5B6C00"/>
    <w:multiLevelType w:val="hybridMultilevel"/>
    <w:tmpl w:val="08609C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373236A"/>
    <w:multiLevelType w:val="hybridMultilevel"/>
    <w:tmpl w:val="857A0E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52D6EF7"/>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8">
    <w:nsid w:val="581C633F"/>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9">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0">
    <w:nsid w:val="636B3903"/>
    <w:multiLevelType w:val="hybridMultilevel"/>
    <w:tmpl w:val="C71631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49D3515"/>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C9D03F3"/>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3">
    <w:nsid w:val="77373BB4"/>
    <w:multiLevelType w:val="hybridMultilevel"/>
    <w:tmpl w:val="2F8A13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C94064F"/>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6">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num>
  <w:num w:numId="2">
    <w:abstractNumId w:val="39"/>
  </w:num>
  <w:num w:numId="3">
    <w:abstractNumId w:val="44"/>
  </w:num>
  <w:num w:numId="4">
    <w:abstractNumId w:val="22"/>
  </w:num>
  <w:num w:numId="5">
    <w:abstractNumId w:val="16"/>
  </w:num>
  <w:num w:numId="6">
    <w:abstractNumId w:val="46"/>
  </w:num>
  <w:num w:numId="7">
    <w:abstractNumId w:val="29"/>
  </w:num>
  <w:num w:numId="8">
    <w:abstractNumId w:val="19"/>
  </w:num>
  <w:num w:numId="9">
    <w:abstractNumId w:val="32"/>
  </w:num>
  <w:num w:numId="10">
    <w:abstractNumId w:val="33"/>
  </w:num>
  <w:num w:numId="11">
    <w:abstractNumId w:val="21"/>
  </w:num>
  <w:num w:numId="12">
    <w:abstractNumId w:val="3"/>
  </w:num>
  <w:num w:numId="13">
    <w:abstractNumId w:val="4"/>
  </w:num>
  <w:num w:numId="14">
    <w:abstractNumId w:val="38"/>
  </w:num>
  <w:num w:numId="15">
    <w:abstractNumId w:val="25"/>
  </w:num>
  <w:num w:numId="16">
    <w:abstractNumId w:val="27"/>
  </w:num>
  <w:num w:numId="17">
    <w:abstractNumId w:val="11"/>
  </w:num>
  <w:num w:numId="18">
    <w:abstractNumId w:val="31"/>
  </w:num>
  <w:num w:numId="19">
    <w:abstractNumId w:val="18"/>
  </w:num>
  <w:num w:numId="20">
    <w:abstractNumId w:val="35"/>
  </w:num>
  <w:num w:numId="21">
    <w:abstractNumId w:val="36"/>
  </w:num>
  <w:num w:numId="22">
    <w:abstractNumId w:val="40"/>
  </w:num>
  <w:num w:numId="23">
    <w:abstractNumId w:val="43"/>
  </w:num>
  <w:num w:numId="24">
    <w:abstractNumId w:val="30"/>
  </w:num>
  <w:num w:numId="25">
    <w:abstractNumId w:val="34"/>
  </w:num>
  <w:num w:numId="26">
    <w:abstractNumId w:val="6"/>
  </w:num>
  <w:num w:numId="27">
    <w:abstractNumId w:val="0"/>
  </w:num>
  <w:num w:numId="28">
    <w:abstractNumId w:val="1"/>
  </w:num>
  <w:num w:numId="29">
    <w:abstractNumId w:val="2"/>
  </w:num>
  <w:num w:numId="30">
    <w:abstractNumId w:val="5"/>
  </w:num>
  <w:num w:numId="31">
    <w:abstractNumId w:val="7"/>
  </w:num>
  <w:num w:numId="32">
    <w:abstractNumId w:val="8"/>
  </w:num>
  <w:num w:numId="33">
    <w:abstractNumId w:val="9"/>
  </w:num>
  <w:num w:numId="34">
    <w:abstractNumId w:val="10"/>
  </w:num>
  <w:num w:numId="35">
    <w:abstractNumId w:val="26"/>
  </w:num>
  <w:num w:numId="36">
    <w:abstractNumId w:val="15"/>
  </w:num>
  <w:num w:numId="37">
    <w:abstractNumId w:val="45"/>
  </w:num>
  <w:num w:numId="38">
    <w:abstractNumId w:val="37"/>
  </w:num>
  <w:num w:numId="39">
    <w:abstractNumId w:val="28"/>
  </w:num>
  <w:num w:numId="40">
    <w:abstractNumId w:val="13"/>
  </w:num>
  <w:num w:numId="41">
    <w:abstractNumId w:val="17"/>
  </w:num>
  <w:num w:numId="42">
    <w:abstractNumId w:val="14"/>
  </w:num>
  <w:num w:numId="43">
    <w:abstractNumId w:val="41"/>
  </w:num>
  <w:num w:numId="44">
    <w:abstractNumId w:val="20"/>
  </w:num>
  <w:num w:numId="45">
    <w:abstractNumId w:val="12"/>
  </w:num>
  <w:num w:numId="46">
    <w:abstractNumId w:val="24"/>
  </w:num>
  <w:num w:numId="47">
    <w:abstractNumId w:val="4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035CF"/>
    <w:rsid w:val="00013DB0"/>
    <w:rsid w:val="000207B0"/>
    <w:rsid w:val="00020ABC"/>
    <w:rsid w:val="000240D7"/>
    <w:rsid w:val="00030968"/>
    <w:rsid w:val="0003772B"/>
    <w:rsid w:val="00043FD4"/>
    <w:rsid w:val="00045482"/>
    <w:rsid w:val="00045ECC"/>
    <w:rsid w:val="00051260"/>
    <w:rsid w:val="000553D0"/>
    <w:rsid w:val="000708E9"/>
    <w:rsid w:val="00077442"/>
    <w:rsid w:val="00080AF9"/>
    <w:rsid w:val="000844B8"/>
    <w:rsid w:val="00085AD9"/>
    <w:rsid w:val="0009153D"/>
    <w:rsid w:val="000A4ACE"/>
    <w:rsid w:val="000A6052"/>
    <w:rsid w:val="000A7DC4"/>
    <w:rsid w:val="000B0721"/>
    <w:rsid w:val="000B4458"/>
    <w:rsid w:val="000C1622"/>
    <w:rsid w:val="000C1ECD"/>
    <w:rsid w:val="000C351A"/>
    <w:rsid w:val="000C504A"/>
    <w:rsid w:val="000C72FB"/>
    <w:rsid w:val="000D7ACA"/>
    <w:rsid w:val="000E3F4D"/>
    <w:rsid w:val="000E4C84"/>
    <w:rsid w:val="000E5466"/>
    <w:rsid w:val="000F0168"/>
    <w:rsid w:val="000F01C6"/>
    <w:rsid w:val="000F1B6F"/>
    <w:rsid w:val="000F4076"/>
    <w:rsid w:val="000F6BBC"/>
    <w:rsid w:val="000F7022"/>
    <w:rsid w:val="000F76BF"/>
    <w:rsid w:val="001012D2"/>
    <w:rsid w:val="001016D7"/>
    <w:rsid w:val="00115B56"/>
    <w:rsid w:val="00124D48"/>
    <w:rsid w:val="00127CF5"/>
    <w:rsid w:val="00131556"/>
    <w:rsid w:val="00134BA3"/>
    <w:rsid w:val="00141E08"/>
    <w:rsid w:val="001434F2"/>
    <w:rsid w:val="0015090A"/>
    <w:rsid w:val="00151579"/>
    <w:rsid w:val="0016222C"/>
    <w:rsid w:val="00162CA2"/>
    <w:rsid w:val="00171AC3"/>
    <w:rsid w:val="001766C1"/>
    <w:rsid w:val="001869EF"/>
    <w:rsid w:val="00186B66"/>
    <w:rsid w:val="00186D50"/>
    <w:rsid w:val="001872FA"/>
    <w:rsid w:val="001902EF"/>
    <w:rsid w:val="00191837"/>
    <w:rsid w:val="00194268"/>
    <w:rsid w:val="00194E2D"/>
    <w:rsid w:val="001965F0"/>
    <w:rsid w:val="0019746F"/>
    <w:rsid w:val="00197D84"/>
    <w:rsid w:val="001A5EC7"/>
    <w:rsid w:val="001A7270"/>
    <w:rsid w:val="001B35E5"/>
    <w:rsid w:val="001B3666"/>
    <w:rsid w:val="001B4BFC"/>
    <w:rsid w:val="001B75FA"/>
    <w:rsid w:val="001D268A"/>
    <w:rsid w:val="001E3B72"/>
    <w:rsid w:val="001E7B25"/>
    <w:rsid w:val="001F5025"/>
    <w:rsid w:val="001F5889"/>
    <w:rsid w:val="001F798C"/>
    <w:rsid w:val="001F7ED9"/>
    <w:rsid w:val="002041CE"/>
    <w:rsid w:val="002138A6"/>
    <w:rsid w:val="00213E0A"/>
    <w:rsid w:val="002145BA"/>
    <w:rsid w:val="00214A8C"/>
    <w:rsid w:val="002170FD"/>
    <w:rsid w:val="00227664"/>
    <w:rsid w:val="00234E27"/>
    <w:rsid w:val="00235F82"/>
    <w:rsid w:val="0023774B"/>
    <w:rsid w:val="00240B9E"/>
    <w:rsid w:val="00243AD7"/>
    <w:rsid w:val="0025293A"/>
    <w:rsid w:val="00272FAA"/>
    <w:rsid w:val="002741F4"/>
    <w:rsid w:val="0027621E"/>
    <w:rsid w:val="00282993"/>
    <w:rsid w:val="002A021B"/>
    <w:rsid w:val="002A294F"/>
    <w:rsid w:val="002A78F3"/>
    <w:rsid w:val="002B1738"/>
    <w:rsid w:val="002B1CD0"/>
    <w:rsid w:val="002C008D"/>
    <w:rsid w:val="002C6645"/>
    <w:rsid w:val="002C7721"/>
    <w:rsid w:val="002D097D"/>
    <w:rsid w:val="002D4C59"/>
    <w:rsid w:val="002F0D93"/>
    <w:rsid w:val="002F28C8"/>
    <w:rsid w:val="002F5DC2"/>
    <w:rsid w:val="003037DC"/>
    <w:rsid w:val="003041E5"/>
    <w:rsid w:val="00304207"/>
    <w:rsid w:val="0031138B"/>
    <w:rsid w:val="003114B4"/>
    <w:rsid w:val="00315098"/>
    <w:rsid w:val="003159DB"/>
    <w:rsid w:val="00316FBD"/>
    <w:rsid w:val="00323856"/>
    <w:rsid w:val="003251F2"/>
    <w:rsid w:val="0033060C"/>
    <w:rsid w:val="003349A5"/>
    <w:rsid w:val="00344137"/>
    <w:rsid w:val="00344E00"/>
    <w:rsid w:val="00345342"/>
    <w:rsid w:val="003454CA"/>
    <w:rsid w:val="003464EA"/>
    <w:rsid w:val="003471AB"/>
    <w:rsid w:val="00350285"/>
    <w:rsid w:val="003504FB"/>
    <w:rsid w:val="00353395"/>
    <w:rsid w:val="0035744B"/>
    <w:rsid w:val="00360625"/>
    <w:rsid w:val="0036338B"/>
    <w:rsid w:val="00363D90"/>
    <w:rsid w:val="0037016A"/>
    <w:rsid w:val="00370E47"/>
    <w:rsid w:val="0037216F"/>
    <w:rsid w:val="00372AEA"/>
    <w:rsid w:val="00373EE5"/>
    <w:rsid w:val="00385EDD"/>
    <w:rsid w:val="00386403"/>
    <w:rsid w:val="003977B5"/>
    <w:rsid w:val="003B1392"/>
    <w:rsid w:val="003B153D"/>
    <w:rsid w:val="003B1D69"/>
    <w:rsid w:val="003B4C6F"/>
    <w:rsid w:val="003C3044"/>
    <w:rsid w:val="003C7551"/>
    <w:rsid w:val="003C7BF3"/>
    <w:rsid w:val="003D1782"/>
    <w:rsid w:val="003D7190"/>
    <w:rsid w:val="003E213F"/>
    <w:rsid w:val="003E3428"/>
    <w:rsid w:val="003E393A"/>
    <w:rsid w:val="003E5884"/>
    <w:rsid w:val="003F1ED1"/>
    <w:rsid w:val="003F5F69"/>
    <w:rsid w:val="003F665A"/>
    <w:rsid w:val="003F7783"/>
    <w:rsid w:val="00410AA5"/>
    <w:rsid w:val="00411AFF"/>
    <w:rsid w:val="00414F2B"/>
    <w:rsid w:val="00414FBA"/>
    <w:rsid w:val="004158DA"/>
    <w:rsid w:val="004166BA"/>
    <w:rsid w:val="00420AD6"/>
    <w:rsid w:val="00430D7E"/>
    <w:rsid w:val="00436D1A"/>
    <w:rsid w:val="004372C0"/>
    <w:rsid w:val="00442C63"/>
    <w:rsid w:val="00443B68"/>
    <w:rsid w:val="00446E62"/>
    <w:rsid w:val="00462432"/>
    <w:rsid w:val="00462A20"/>
    <w:rsid w:val="0047259A"/>
    <w:rsid w:val="00476ECF"/>
    <w:rsid w:val="004859A8"/>
    <w:rsid w:val="00485A35"/>
    <w:rsid w:val="00485B24"/>
    <w:rsid w:val="0049263C"/>
    <w:rsid w:val="00497E66"/>
    <w:rsid w:val="004A497A"/>
    <w:rsid w:val="004B04E3"/>
    <w:rsid w:val="004C5469"/>
    <w:rsid w:val="004C5A92"/>
    <w:rsid w:val="004C6BDD"/>
    <w:rsid w:val="004D3C46"/>
    <w:rsid w:val="004E1EAB"/>
    <w:rsid w:val="004E359C"/>
    <w:rsid w:val="004E40DF"/>
    <w:rsid w:val="005072A6"/>
    <w:rsid w:val="00521546"/>
    <w:rsid w:val="00527CB7"/>
    <w:rsid w:val="00530F7B"/>
    <w:rsid w:val="005341A1"/>
    <w:rsid w:val="00554544"/>
    <w:rsid w:val="00554DC2"/>
    <w:rsid w:val="005568D2"/>
    <w:rsid w:val="00566296"/>
    <w:rsid w:val="00572F21"/>
    <w:rsid w:val="00574225"/>
    <w:rsid w:val="00581A7A"/>
    <w:rsid w:val="00593A40"/>
    <w:rsid w:val="005A73F2"/>
    <w:rsid w:val="005A756A"/>
    <w:rsid w:val="005C2305"/>
    <w:rsid w:val="005C3248"/>
    <w:rsid w:val="005D36CD"/>
    <w:rsid w:val="005D3BA0"/>
    <w:rsid w:val="005D3CB3"/>
    <w:rsid w:val="005E21F4"/>
    <w:rsid w:val="005E4E00"/>
    <w:rsid w:val="005E55BB"/>
    <w:rsid w:val="005E7756"/>
    <w:rsid w:val="005F320E"/>
    <w:rsid w:val="005F3660"/>
    <w:rsid w:val="005F410B"/>
    <w:rsid w:val="005F663A"/>
    <w:rsid w:val="005F68CB"/>
    <w:rsid w:val="006065D2"/>
    <w:rsid w:val="00606A27"/>
    <w:rsid w:val="006071C6"/>
    <w:rsid w:val="00607C09"/>
    <w:rsid w:val="00610EC1"/>
    <w:rsid w:val="00612E06"/>
    <w:rsid w:val="00614E13"/>
    <w:rsid w:val="00617475"/>
    <w:rsid w:val="00621A10"/>
    <w:rsid w:val="00623C59"/>
    <w:rsid w:val="00624892"/>
    <w:rsid w:val="0062505A"/>
    <w:rsid w:val="00626851"/>
    <w:rsid w:val="00626E44"/>
    <w:rsid w:val="006375EA"/>
    <w:rsid w:val="00651AE3"/>
    <w:rsid w:val="00655ADB"/>
    <w:rsid w:val="00656325"/>
    <w:rsid w:val="00657532"/>
    <w:rsid w:val="006650F1"/>
    <w:rsid w:val="00667957"/>
    <w:rsid w:val="00680F88"/>
    <w:rsid w:val="00682A25"/>
    <w:rsid w:val="006841E8"/>
    <w:rsid w:val="006859DC"/>
    <w:rsid w:val="00686B5A"/>
    <w:rsid w:val="00696C4D"/>
    <w:rsid w:val="006A35DA"/>
    <w:rsid w:val="006B05B3"/>
    <w:rsid w:val="006C0216"/>
    <w:rsid w:val="006C0420"/>
    <w:rsid w:val="006C433B"/>
    <w:rsid w:val="007003B7"/>
    <w:rsid w:val="00700678"/>
    <w:rsid w:val="00700B03"/>
    <w:rsid w:val="00710536"/>
    <w:rsid w:val="00710C61"/>
    <w:rsid w:val="00711D46"/>
    <w:rsid w:val="00714167"/>
    <w:rsid w:val="00721371"/>
    <w:rsid w:val="007228CF"/>
    <w:rsid w:val="007240F4"/>
    <w:rsid w:val="00732AF5"/>
    <w:rsid w:val="00743C6A"/>
    <w:rsid w:val="00743DED"/>
    <w:rsid w:val="007513CB"/>
    <w:rsid w:val="0075611E"/>
    <w:rsid w:val="00757E50"/>
    <w:rsid w:val="0077279D"/>
    <w:rsid w:val="00773DBC"/>
    <w:rsid w:val="00783A91"/>
    <w:rsid w:val="007A241A"/>
    <w:rsid w:val="007A5ECF"/>
    <w:rsid w:val="007A644D"/>
    <w:rsid w:val="007A79D6"/>
    <w:rsid w:val="007C23D5"/>
    <w:rsid w:val="007D1A0C"/>
    <w:rsid w:val="007D1F4C"/>
    <w:rsid w:val="007E73C9"/>
    <w:rsid w:val="007F6D04"/>
    <w:rsid w:val="007F7E98"/>
    <w:rsid w:val="00800A93"/>
    <w:rsid w:val="00800CA4"/>
    <w:rsid w:val="0081285A"/>
    <w:rsid w:val="008209C5"/>
    <w:rsid w:val="00820B7E"/>
    <w:rsid w:val="00844E16"/>
    <w:rsid w:val="00846129"/>
    <w:rsid w:val="00847297"/>
    <w:rsid w:val="00851C13"/>
    <w:rsid w:val="00854005"/>
    <w:rsid w:val="00856CA9"/>
    <w:rsid w:val="00861244"/>
    <w:rsid w:val="0086295B"/>
    <w:rsid w:val="00862E5C"/>
    <w:rsid w:val="008673D8"/>
    <w:rsid w:val="00873DDD"/>
    <w:rsid w:val="0087502C"/>
    <w:rsid w:val="008761C8"/>
    <w:rsid w:val="00877963"/>
    <w:rsid w:val="0088550C"/>
    <w:rsid w:val="00890748"/>
    <w:rsid w:val="008930A8"/>
    <w:rsid w:val="00895865"/>
    <w:rsid w:val="008A6325"/>
    <w:rsid w:val="008B1D0C"/>
    <w:rsid w:val="008B2572"/>
    <w:rsid w:val="008C162A"/>
    <w:rsid w:val="008C2039"/>
    <w:rsid w:val="008C29B1"/>
    <w:rsid w:val="008C79B8"/>
    <w:rsid w:val="008D1601"/>
    <w:rsid w:val="008D5AD2"/>
    <w:rsid w:val="008E4ED9"/>
    <w:rsid w:val="008F11DD"/>
    <w:rsid w:val="008F6E8D"/>
    <w:rsid w:val="0090179B"/>
    <w:rsid w:val="00902708"/>
    <w:rsid w:val="009073D5"/>
    <w:rsid w:val="0091341C"/>
    <w:rsid w:val="009134D5"/>
    <w:rsid w:val="0091360E"/>
    <w:rsid w:val="00913672"/>
    <w:rsid w:val="00913FA7"/>
    <w:rsid w:val="009158F2"/>
    <w:rsid w:val="00925104"/>
    <w:rsid w:val="00925B91"/>
    <w:rsid w:val="00926673"/>
    <w:rsid w:val="009349E4"/>
    <w:rsid w:val="0093513A"/>
    <w:rsid w:val="0093633B"/>
    <w:rsid w:val="0093724C"/>
    <w:rsid w:val="00937296"/>
    <w:rsid w:val="009522B1"/>
    <w:rsid w:val="00953B71"/>
    <w:rsid w:val="00963AEA"/>
    <w:rsid w:val="0097228F"/>
    <w:rsid w:val="0097452B"/>
    <w:rsid w:val="00982DF7"/>
    <w:rsid w:val="009867AC"/>
    <w:rsid w:val="0098691C"/>
    <w:rsid w:val="00995F78"/>
    <w:rsid w:val="009A08BC"/>
    <w:rsid w:val="009A25F0"/>
    <w:rsid w:val="009A3DCE"/>
    <w:rsid w:val="009A4658"/>
    <w:rsid w:val="009B44ED"/>
    <w:rsid w:val="009B6CE1"/>
    <w:rsid w:val="009B77B4"/>
    <w:rsid w:val="009C14FB"/>
    <w:rsid w:val="009C4AE1"/>
    <w:rsid w:val="009C7910"/>
    <w:rsid w:val="009D30E1"/>
    <w:rsid w:val="009D47CF"/>
    <w:rsid w:val="009E0041"/>
    <w:rsid w:val="009E2971"/>
    <w:rsid w:val="009E2BF5"/>
    <w:rsid w:val="009E39B8"/>
    <w:rsid w:val="009E4CD9"/>
    <w:rsid w:val="009E59CC"/>
    <w:rsid w:val="009E5A7D"/>
    <w:rsid w:val="009E6D98"/>
    <w:rsid w:val="009E7E29"/>
    <w:rsid w:val="009F0018"/>
    <w:rsid w:val="009F241B"/>
    <w:rsid w:val="009F2437"/>
    <w:rsid w:val="009F2FAF"/>
    <w:rsid w:val="009F3E1E"/>
    <w:rsid w:val="009F3FA0"/>
    <w:rsid w:val="00A035CF"/>
    <w:rsid w:val="00A0609D"/>
    <w:rsid w:val="00A22089"/>
    <w:rsid w:val="00A24220"/>
    <w:rsid w:val="00A25EAC"/>
    <w:rsid w:val="00A30FBB"/>
    <w:rsid w:val="00A32F52"/>
    <w:rsid w:val="00A3773A"/>
    <w:rsid w:val="00A42E02"/>
    <w:rsid w:val="00A47639"/>
    <w:rsid w:val="00A47B81"/>
    <w:rsid w:val="00A53881"/>
    <w:rsid w:val="00A5672E"/>
    <w:rsid w:val="00A57021"/>
    <w:rsid w:val="00A60F0F"/>
    <w:rsid w:val="00A622DC"/>
    <w:rsid w:val="00A66492"/>
    <w:rsid w:val="00A66FCD"/>
    <w:rsid w:val="00A72075"/>
    <w:rsid w:val="00A72C3D"/>
    <w:rsid w:val="00A7315B"/>
    <w:rsid w:val="00A7657A"/>
    <w:rsid w:val="00A80B03"/>
    <w:rsid w:val="00A80BA3"/>
    <w:rsid w:val="00A80F07"/>
    <w:rsid w:val="00A84957"/>
    <w:rsid w:val="00A8617E"/>
    <w:rsid w:val="00A87F4A"/>
    <w:rsid w:val="00A91212"/>
    <w:rsid w:val="00A946DA"/>
    <w:rsid w:val="00A94CFA"/>
    <w:rsid w:val="00AA1A79"/>
    <w:rsid w:val="00AA4CEF"/>
    <w:rsid w:val="00AB4A2C"/>
    <w:rsid w:val="00AB74CF"/>
    <w:rsid w:val="00AB78D1"/>
    <w:rsid w:val="00AC19EE"/>
    <w:rsid w:val="00AC54A1"/>
    <w:rsid w:val="00AC5996"/>
    <w:rsid w:val="00AD11D7"/>
    <w:rsid w:val="00AD2DAD"/>
    <w:rsid w:val="00AE0D74"/>
    <w:rsid w:val="00AE4AF3"/>
    <w:rsid w:val="00AF2FBD"/>
    <w:rsid w:val="00AF53B5"/>
    <w:rsid w:val="00B0190F"/>
    <w:rsid w:val="00B02AA7"/>
    <w:rsid w:val="00B04476"/>
    <w:rsid w:val="00B12478"/>
    <w:rsid w:val="00B14806"/>
    <w:rsid w:val="00B15E90"/>
    <w:rsid w:val="00B16304"/>
    <w:rsid w:val="00B21A6C"/>
    <w:rsid w:val="00B2233C"/>
    <w:rsid w:val="00B229B0"/>
    <w:rsid w:val="00B34330"/>
    <w:rsid w:val="00B35DE8"/>
    <w:rsid w:val="00B437AF"/>
    <w:rsid w:val="00B45972"/>
    <w:rsid w:val="00B505DD"/>
    <w:rsid w:val="00B57128"/>
    <w:rsid w:val="00B65308"/>
    <w:rsid w:val="00B70BCC"/>
    <w:rsid w:val="00B801C1"/>
    <w:rsid w:val="00B87B8F"/>
    <w:rsid w:val="00B9122A"/>
    <w:rsid w:val="00B91EF8"/>
    <w:rsid w:val="00B92504"/>
    <w:rsid w:val="00B925EF"/>
    <w:rsid w:val="00B938CA"/>
    <w:rsid w:val="00BA085B"/>
    <w:rsid w:val="00BA4F76"/>
    <w:rsid w:val="00BB019E"/>
    <w:rsid w:val="00BB5CE7"/>
    <w:rsid w:val="00BB60E4"/>
    <w:rsid w:val="00BB6135"/>
    <w:rsid w:val="00BC1411"/>
    <w:rsid w:val="00BC3EA8"/>
    <w:rsid w:val="00BC5377"/>
    <w:rsid w:val="00BC65F2"/>
    <w:rsid w:val="00BD11A4"/>
    <w:rsid w:val="00BD3F00"/>
    <w:rsid w:val="00BE3F9F"/>
    <w:rsid w:val="00BE6FA5"/>
    <w:rsid w:val="00BF0CF2"/>
    <w:rsid w:val="00BF356E"/>
    <w:rsid w:val="00BF3EFD"/>
    <w:rsid w:val="00BF407F"/>
    <w:rsid w:val="00BF7025"/>
    <w:rsid w:val="00C01124"/>
    <w:rsid w:val="00C021F1"/>
    <w:rsid w:val="00C03CAE"/>
    <w:rsid w:val="00C042E2"/>
    <w:rsid w:val="00C065DA"/>
    <w:rsid w:val="00C06957"/>
    <w:rsid w:val="00C11B77"/>
    <w:rsid w:val="00C14769"/>
    <w:rsid w:val="00C17E64"/>
    <w:rsid w:val="00C21076"/>
    <w:rsid w:val="00C2311E"/>
    <w:rsid w:val="00C275E1"/>
    <w:rsid w:val="00C36ECB"/>
    <w:rsid w:val="00C37266"/>
    <w:rsid w:val="00C56D9C"/>
    <w:rsid w:val="00C642E3"/>
    <w:rsid w:val="00C653FA"/>
    <w:rsid w:val="00C70693"/>
    <w:rsid w:val="00C71F6F"/>
    <w:rsid w:val="00C80852"/>
    <w:rsid w:val="00C83404"/>
    <w:rsid w:val="00C858D1"/>
    <w:rsid w:val="00C95D53"/>
    <w:rsid w:val="00CA186A"/>
    <w:rsid w:val="00CA1B7D"/>
    <w:rsid w:val="00CA7A69"/>
    <w:rsid w:val="00CB01A6"/>
    <w:rsid w:val="00CB1238"/>
    <w:rsid w:val="00CB171E"/>
    <w:rsid w:val="00CB5509"/>
    <w:rsid w:val="00CB62B0"/>
    <w:rsid w:val="00CC38E8"/>
    <w:rsid w:val="00CC6DBA"/>
    <w:rsid w:val="00CD2326"/>
    <w:rsid w:val="00CD2679"/>
    <w:rsid w:val="00CE1720"/>
    <w:rsid w:val="00CE6A9A"/>
    <w:rsid w:val="00CF3B67"/>
    <w:rsid w:val="00D0341F"/>
    <w:rsid w:val="00D06028"/>
    <w:rsid w:val="00D075DA"/>
    <w:rsid w:val="00D078F7"/>
    <w:rsid w:val="00D10F5F"/>
    <w:rsid w:val="00D1776D"/>
    <w:rsid w:val="00D24D89"/>
    <w:rsid w:val="00D26D94"/>
    <w:rsid w:val="00D335E8"/>
    <w:rsid w:val="00D35383"/>
    <w:rsid w:val="00D37E73"/>
    <w:rsid w:val="00D43B50"/>
    <w:rsid w:val="00D45563"/>
    <w:rsid w:val="00D57CB7"/>
    <w:rsid w:val="00D63E0B"/>
    <w:rsid w:val="00D65482"/>
    <w:rsid w:val="00D67AF5"/>
    <w:rsid w:val="00D750AD"/>
    <w:rsid w:val="00D75B31"/>
    <w:rsid w:val="00D7629C"/>
    <w:rsid w:val="00D83CEA"/>
    <w:rsid w:val="00D87978"/>
    <w:rsid w:val="00D879D4"/>
    <w:rsid w:val="00D9208C"/>
    <w:rsid w:val="00DA3C4B"/>
    <w:rsid w:val="00DA576D"/>
    <w:rsid w:val="00DA5D3B"/>
    <w:rsid w:val="00DB1460"/>
    <w:rsid w:val="00DB4E9F"/>
    <w:rsid w:val="00DB4F00"/>
    <w:rsid w:val="00DB77A2"/>
    <w:rsid w:val="00DC272C"/>
    <w:rsid w:val="00DC4DC9"/>
    <w:rsid w:val="00DC5976"/>
    <w:rsid w:val="00DE36EB"/>
    <w:rsid w:val="00E0407A"/>
    <w:rsid w:val="00E05591"/>
    <w:rsid w:val="00E16BF4"/>
    <w:rsid w:val="00E25BB8"/>
    <w:rsid w:val="00E4258F"/>
    <w:rsid w:val="00E42920"/>
    <w:rsid w:val="00E453FB"/>
    <w:rsid w:val="00E5078C"/>
    <w:rsid w:val="00E5286A"/>
    <w:rsid w:val="00E6274F"/>
    <w:rsid w:val="00E66CBC"/>
    <w:rsid w:val="00E72B99"/>
    <w:rsid w:val="00E77251"/>
    <w:rsid w:val="00E824E7"/>
    <w:rsid w:val="00E826B9"/>
    <w:rsid w:val="00E82AA5"/>
    <w:rsid w:val="00E82BC8"/>
    <w:rsid w:val="00E837AC"/>
    <w:rsid w:val="00E85924"/>
    <w:rsid w:val="00E87A37"/>
    <w:rsid w:val="00E87C97"/>
    <w:rsid w:val="00E91060"/>
    <w:rsid w:val="00E91CC3"/>
    <w:rsid w:val="00E94DE3"/>
    <w:rsid w:val="00E97652"/>
    <w:rsid w:val="00E97EAE"/>
    <w:rsid w:val="00EA3226"/>
    <w:rsid w:val="00EB2135"/>
    <w:rsid w:val="00EB272C"/>
    <w:rsid w:val="00EB3A07"/>
    <w:rsid w:val="00EC136E"/>
    <w:rsid w:val="00EC3385"/>
    <w:rsid w:val="00EC58BC"/>
    <w:rsid w:val="00EC7B76"/>
    <w:rsid w:val="00ED4274"/>
    <w:rsid w:val="00EE4163"/>
    <w:rsid w:val="00EF45D0"/>
    <w:rsid w:val="00F03AB1"/>
    <w:rsid w:val="00F10668"/>
    <w:rsid w:val="00F20592"/>
    <w:rsid w:val="00F335EB"/>
    <w:rsid w:val="00F424FC"/>
    <w:rsid w:val="00F45429"/>
    <w:rsid w:val="00F50FCF"/>
    <w:rsid w:val="00F548AD"/>
    <w:rsid w:val="00F706C4"/>
    <w:rsid w:val="00F738CF"/>
    <w:rsid w:val="00F7471B"/>
    <w:rsid w:val="00F82E66"/>
    <w:rsid w:val="00F84F5E"/>
    <w:rsid w:val="00F8584B"/>
    <w:rsid w:val="00F86BE2"/>
    <w:rsid w:val="00F93C93"/>
    <w:rsid w:val="00F9635B"/>
    <w:rsid w:val="00F9694C"/>
    <w:rsid w:val="00FA2D42"/>
    <w:rsid w:val="00FA5C98"/>
    <w:rsid w:val="00FA5E9B"/>
    <w:rsid w:val="00FB519E"/>
    <w:rsid w:val="00FC0726"/>
    <w:rsid w:val="00FC2CF6"/>
    <w:rsid w:val="00FC6160"/>
    <w:rsid w:val="00FD64D8"/>
    <w:rsid w:val="00FE0694"/>
    <w:rsid w:val="00FE4EB8"/>
    <w:rsid w:val="00FE568E"/>
    <w:rsid w:val="00FE7A58"/>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21546"/>
    <w:rPr>
      <w:rFonts w:ascii="Tahoma" w:hAnsi="Tahoma" w:cs="Tahoma"/>
      <w:color w:val="000000"/>
      <w:sz w:val="24"/>
      <w:szCs w:val="24"/>
    </w:rPr>
  </w:style>
  <w:style w:type="paragraph" w:styleId="1">
    <w:name w:val="heading 1"/>
    <w:basedOn w:val="a0"/>
    <w:next w:val="a0"/>
    <w:link w:val="10"/>
    <w:uiPriority w:val="9"/>
    <w:qFormat/>
    <w:rsid w:val="000A7DC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aliases w:val="Сетка_таблицы"/>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shd w:val="clear" w:color="auto" w:fill="FFFFFF"/>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shd w:val="clear" w:color="auto" w:fill="FFFFFF"/>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shd w:val="clear" w:color="auto" w:fill="FFFFFF"/>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spacing w:after="50"/>
    </w:pPr>
    <w:rPr>
      <w:rFonts w:ascii="Verdana" w:hAnsi="Verdana"/>
      <w:color w:val="494949"/>
      <w:sz w:val="12"/>
      <w:szCs w:val="12"/>
    </w:rPr>
  </w:style>
  <w:style w:type="paragraph" w:customStyle="1" w:styleId="af6">
    <w:name w:val="а Обычный"/>
    <w:basedOn w:val="a0"/>
    <w:link w:val="af7"/>
    <w:rsid w:val="000E3F4D"/>
    <w:pPr>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jc w:val="both"/>
    </w:pPr>
    <w:rPr>
      <w:sz w:val="28"/>
    </w:rPr>
  </w:style>
  <w:style w:type="paragraph" w:customStyle="1" w:styleId="105">
    <w:name w:val="Стиль а Заголовок темы + Перед:  10 пт После:  5 пт"/>
    <w:basedOn w:val="a0"/>
    <w:rsid w:val="000E3F4D"/>
    <w:pPr>
      <w:spacing w:before="240" w:after="120"/>
      <w:ind w:left="1021" w:hanging="1021"/>
    </w:pPr>
    <w:rPr>
      <w:b/>
      <w:bCs/>
      <w:sz w:val="28"/>
      <w:szCs w:val="28"/>
    </w:rPr>
  </w:style>
  <w:style w:type="paragraph" w:customStyle="1" w:styleId="afa">
    <w:name w:val="а Заголовок темы"/>
    <w:basedOn w:val="a0"/>
    <w:rsid w:val="000E3F4D"/>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tabs>
        <w:tab w:val="num" w:pos="720"/>
      </w:tabs>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shd w:val="clear" w:color="auto" w:fill="FFFFFF"/>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shd w:val="clear" w:color="auto" w:fill="FFFFFF"/>
      <w:spacing w:before="60" w:after="60" w:line="240" w:lineRule="atLeast"/>
      <w:ind w:hanging="500"/>
    </w:pPr>
    <w:rPr>
      <w:sz w:val="19"/>
      <w:szCs w:val="19"/>
    </w:rPr>
  </w:style>
  <w:style w:type="paragraph" w:customStyle="1" w:styleId="p6">
    <w:name w:val="p6"/>
    <w:basedOn w:val="a0"/>
    <w:rsid w:val="00C95D53"/>
    <w:pPr>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shd w:val="clear" w:color="auto" w:fill="FFFFFF"/>
      <w:spacing w:before="360" w:line="274" w:lineRule="exact"/>
      <w:ind w:hanging="500"/>
    </w:pPr>
    <w:rPr>
      <w:b/>
      <w:bCs/>
      <w:sz w:val="23"/>
      <w:szCs w:val="23"/>
    </w:rPr>
  </w:style>
  <w:style w:type="paragraph" w:customStyle="1" w:styleId="130">
    <w:name w:val="Основной текст (13)"/>
    <w:basedOn w:val="a0"/>
    <w:link w:val="13"/>
    <w:uiPriority w:val="99"/>
    <w:rsid w:val="00FC2CF6"/>
    <w:pPr>
      <w:shd w:val="clear" w:color="auto" w:fill="FFFFFF"/>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shd w:val="clear" w:color="auto" w:fill="FFFFFF"/>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shd w:val="clear" w:color="auto" w:fill="FFFFFF"/>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51">
    <w:name w:val="Оглавление (5)_"/>
    <w:basedOn w:val="a1"/>
    <w:link w:val="52"/>
    <w:uiPriority w:val="99"/>
    <w:locked/>
    <w:rsid w:val="0090179B"/>
    <w:rPr>
      <w:sz w:val="23"/>
      <w:szCs w:val="23"/>
      <w:shd w:val="clear" w:color="auto" w:fill="FFFFFF"/>
    </w:rPr>
  </w:style>
  <w:style w:type="paragraph" w:customStyle="1" w:styleId="52">
    <w:name w:val="Оглавление (5)"/>
    <w:basedOn w:val="a0"/>
    <w:link w:val="51"/>
    <w:uiPriority w:val="99"/>
    <w:rsid w:val="0090179B"/>
    <w:pPr>
      <w:shd w:val="clear" w:color="auto" w:fill="FFFFFF"/>
      <w:spacing w:after="240" w:line="274" w:lineRule="exact"/>
      <w:ind w:hanging="340"/>
    </w:pPr>
    <w:rPr>
      <w:sz w:val="23"/>
      <w:szCs w:val="23"/>
    </w:rPr>
  </w:style>
  <w:style w:type="character" w:customStyle="1" w:styleId="53">
    <w:name w:val="Оглавление (5) + Малые прописные"/>
    <w:basedOn w:val="51"/>
    <w:uiPriority w:val="99"/>
    <w:rsid w:val="0090179B"/>
    <w:rPr>
      <w:smallCaps/>
      <w:sz w:val="23"/>
      <w:szCs w:val="23"/>
      <w:shd w:val="clear" w:color="auto" w:fill="FFFFFF"/>
    </w:rPr>
  </w:style>
  <w:style w:type="character" w:customStyle="1" w:styleId="330">
    <w:name w:val="Основной текст (3)3"/>
    <w:basedOn w:val="31"/>
    <w:uiPriority w:val="99"/>
    <w:rsid w:val="00323856"/>
    <w:rPr>
      <w:rFonts w:ascii="Times New Roman" w:hAnsi="Times New Roman" w:cs="Times New Roman"/>
      <w:noProof/>
      <w:spacing w:val="3"/>
      <w:sz w:val="19"/>
      <w:szCs w:val="19"/>
      <w:shd w:val="clear" w:color="auto" w:fill="FFFFFF"/>
    </w:rPr>
  </w:style>
  <w:style w:type="character" w:customStyle="1" w:styleId="42">
    <w:name w:val="Заголовок №4_"/>
    <w:basedOn w:val="a1"/>
    <w:link w:val="43"/>
    <w:uiPriority w:val="99"/>
    <w:locked/>
    <w:rsid w:val="000F01C6"/>
    <w:rPr>
      <w:b/>
      <w:bCs/>
      <w:sz w:val="23"/>
      <w:szCs w:val="23"/>
      <w:shd w:val="clear" w:color="auto" w:fill="FFFFFF"/>
    </w:rPr>
  </w:style>
  <w:style w:type="paragraph" w:customStyle="1" w:styleId="43">
    <w:name w:val="Заголовок №4"/>
    <w:basedOn w:val="a0"/>
    <w:link w:val="42"/>
    <w:uiPriority w:val="99"/>
    <w:rsid w:val="000F01C6"/>
    <w:pPr>
      <w:shd w:val="clear" w:color="auto" w:fill="FFFFFF"/>
      <w:spacing w:before="240" w:after="240" w:line="240" w:lineRule="atLeast"/>
      <w:outlineLvl w:val="3"/>
    </w:pPr>
    <w:rPr>
      <w:rFonts w:ascii="Times New Roman" w:hAnsi="Times New Roman" w:cs="Times New Roman"/>
      <w:b/>
      <w:bCs/>
      <w:color w:val="auto"/>
      <w:sz w:val="23"/>
      <w:szCs w:val="23"/>
    </w:rPr>
  </w:style>
  <w:style w:type="character" w:customStyle="1" w:styleId="14">
    <w:name w:val="Основной текст (14)_"/>
    <w:basedOn w:val="a1"/>
    <w:link w:val="141"/>
    <w:uiPriority w:val="99"/>
    <w:locked/>
    <w:rsid w:val="000F01C6"/>
    <w:rPr>
      <w:b/>
      <w:bCs/>
      <w:sz w:val="23"/>
      <w:szCs w:val="23"/>
      <w:shd w:val="clear" w:color="auto" w:fill="FFFFFF"/>
    </w:rPr>
  </w:style>
  <w:style w:type="paragraph" w:customStyle="1" w:styleId="141">
    <w:name w:val="Основной текст (14)1"/>
    <w:basedOn w:val="a0"/>
    <w:link w:val="14"/>
    <w:uiPriority w:val="99"/>
    <w:rsid w:val="000F01C6"/>
    <w:pPr>
      <w:shd w:val="clear" w:color="auto" w:fill="FFFFFF"/>
      <w:spacing w:line="557" w:lineRule="exact"/>
      <w:ind w:hanging="580"/>
    </w:pPr>
    <w:rPr>
      <w:rFonts w:ascii="Times New Roman" w:hAnsi="Times New Roman" w:cs="Times New Roman"/>
      <w:b/>
      <w:bCs/>
      <w:color w:val="auto"/>
      <w:sz w:val="23"/>
      <w:szCs w:val="23"/>
    </w:rPr>
  </w:style>
  <w:style w:type="character" w:customStyle="1" w:styleId="6">
    <w:name w:val="Основной текст (6)_"/>
    <w:basedOn w:val="a1"/>
    <w:link w:val="61"/>
    <w:uiPriority w:val="99"/>
    <w:rsid w:val="00045482"/>
    <w:rPr>
      <w:rFonts w:ascii="Segoe UI" w:hAnsi="Segoe UI" w:cs="Segoe UI"/>
      <w:sz w:val="19"/>
      <w:szCs w:val="19"/>
      <w:shd w:val="clear" w:color="auto" w:fill="FFFFFF"/>
    </w:rPr>
  </w:style>
  <w:style w:type="character" w:customStyle="1" w:styleId="120">
    <w:name w:val="Основной текст (12)_"/>
    <w:basedOn w:val="a1"/>
    <w:link w:val="121"/>
    <w:uiPriority w:val="99"/>
    <w:rsid w:val="00045482"/>
    <w:rPr>
      <w:b/>
      <w:bCs/>
      <w:sz w:val="23"/>
      <w:szCs w:val="23"/>
      <w:shd w:val="clear" w:color="auto" w:fill="FFFFFF"/>
    </w:rPr>
  </w:style>
  <w:style w:type="character" w:customStyle="1" w:styleId="140">
    <w:name w:val="Основной текст (14) + Полужирный"/>
    <w:aliases w:val="Не курсив"/>
    <w:basedOn w:val="14"/>
    <w:uiPriority w:val="99"/>
    <w:rsid w:val="00045482"/>
    <w:rPr>
      <w:rFonts w:ascii="Times New Roman" w:hAnsi="Times New Roman" w:cs="Times New Roman"/>
      <w:b/>
      <w:bCs/>
      <w:spacing w:val="0"/>
      <w:sz w:val="23"/>
      <w:szCs w:val="23"/>
      <w:shd w:val="clear" w:color="auto" w:fill="FFFFFF"/>
    </w:rPr>
  </w:style>
  <w:style w:type="character" w:customStyle="1" w:styleId="12SegoeUI">
    <w:name w:val="Основной текст (12) + Segoe UI"/>
    <w:aliases w:val="9,5 pt6,Не полужирный"/>
    <w:basedOn w:val="120"/>
    <w:uiPriority w:val="99"/>
    <w:rsid w:val="00045482"/>
    <w:rPr>
      <w:rFonts w:ascii="Segoe UI" w:hAnsi="Segoe UI" w:cs="Segoe UI"/>
      <w:b/>
      <w:bCs/>
      <w:sz w:val="19"/>
      <w:szCs w:val="19"/>
      <w:shd w:val="clear" w:color="auto" w:fill="FFFFFF"/>
    </w:rPr>
  </w:style>
  <w:style w:type="character" w:customStyle="1" w:styleId="122">
    <w:name w:val="Основной текст (12) + Не полужирный"/>
    <w:aliases w:val="Курсив1"/>
    <w:basedOn w:val="120"/>
    <w:uiPriority w:val="99"/>
    <w:rsid w:val="00045482"/>
    <w:rPr>
      <w:b/>
      <w:bCs/>
      <w:i/>
      <w:iCs/>
      <w:sz w:val="23"/>
      <w:szCs w:val="23"/>
      <w:shd w:val="clear" w:color="auto" w:fill="FFFFFF"/>
    </w:rPr>
  </w:style>
  <w:style w:type="character" w:customStyle="1" w:styleId="6TimesNewRoman4">
    <w:name w:val="Основной текст (6) + Times New Roman4"/>
    <w:aliases w:val="114,5 pt5,Полужирный3"/>
    <w:basedOn w:val="6"/>
    <w:uiPriority w:val="99"/>
    <w:rsid w:val="00045482"/>
    <w:rPr>
      <w:rFonts w:ascii="Times New Roman" w:hAnsi="Times New Roman" w:cs="Times New Roman"/>
      <w:b/>
      <w:bCs/>
      <w:sz w:val="23"/>
      <w:szCs w:val="23"/>
      <w:shd w:val="clear" w:color="auto" w:fill="FFFFFF"/>
    </w:rPr>
  </w:style>
  <w:style w:type="paragraph" w:customStyle="1" w:styleId="61">
    <w:name w:val="Основной текст (6)1"/>
    <w:basedOn w:val="a0"/>
    <w:link w:val="6"/>
    <w:uiPriority w:val="99"/>
    <w:rsid w:val="00045482"/>
    <w:pPr>
      <w:shd w:val="clear" w:color="auto" w:fill="FFFFFF"/>
      <w:spacing w:before="720" w:line="240" w:lineRule="atLeast"/>
      <w:ind w:hanging="360"/>
      <w:jc w:val="center"/>
    </w:pPr>
    <w:rPr>
      <w:rFonts w:ascii="Segoe UI" w:hAnsi="Segoe UI" w:cs="Segoe UI"/>
      <w:color w:val="auto"/>
      <w:sz w:val="19"/>
      <w:szCs w:val="19"/>
    </w:rPr>
  </w:style>
  <w:style w:type="paragraph" w:customStyle="1" w:styleId="121">
    <w:name w:val="Основной текст (12)"/>
    <w:basedOn w:val="a0"/>
    <w:link w:val="120"/>
    <w:uiPriority w:val="99"/>
    <w:rsid w:val="00045482"/>
    <w:pPr>
      <w:shd w:val="clear" w:color="auto" w:fill="FFFFFF"/>
      <w:spacing w:line="269" w:lineRule="exact"/>
      <w:jc w:val="both"/>
    </w:pPr>
    <w:rPr>
      <w:rFonts w:ascii="Times New Roman" w:hAnsi="Times New Roman" w:cs="Times New Roman"/>
      <w:b/>
      <w:bCs/>
      <w:color w:val="auto"/>
      <w:sz w:val="23"/>
      <w:szCs w:val="23"/>
    </w:rPr>
  </w:style>
  <w:style w:type="paragraph" w:customStyle="1" w:styleId="142">
    <w:name w:val="Основной текст (14)"/>
    <w:basedOn w:val="a0"/>
    <w:uiPriority w:val="99"/>
    <w:rsid w:val="00045482"/>
    <w:pPr>
      <w:shd w:val="clear" w:color="auto" w:fill="FFFFFF"/>
      <w:spacing w:before="360" w:after="600" w:line="240" w:lineRule="atLeast"/>
    </w:pPr>
    <w:rPr>
      <w:rFonts w:ascii="Times New Roman" w:hAnsi="Times New Roman" w:cs="Times New Roman"/>
      <w:i/>
      <w:iCs/>
      <w:color w:val="auto"/>
      <w:sz w:val="23"/>
      <w:szCs w:val="23"/>
    </w:rPr>
  </w:style>
  <w:style w:type="character" w:customStyle="1" w:styleId="144">
    <w:name w:val="Основной текст (14) + Полужирный4"/>
    <w:aliases w:val="Не курсив4"/>
    <w:basedOn w:val="14"/>
    <w:uiPriority w:val="99"/>
    <w:rsid w:val="0025293A"/>
    <w:rPr>
      <w:rFonts w:ascii="Times New Roman" w:hAnsi="Times New Roman" w:cs="Times New Roman"/>
      <w:b/>
      <w:bCs/>
      <w:spacing w:val="0"/>
      <w:sz w:val="23"/>
      <w:szCs w:val="23"/>
      <w:shd w:val="clear" w:color="auto" w:fill="FFFFFF"/>
    </w:rPr>
  </w:style>
  <w:style w:type="character" w:customStyle="1" w:styleId="143">
    <w:name w:val="Основной текст (14) + Полужирный3"/>
    <w:aliases w:val="Не курсив3"/>
    <w:basedOn w:val="14"/>
    <w:uiPriority w:val="99"/>
    <w:rsid w:val="0025293A"/>
    <w:rPr>
      <w:rFonts w:ascii="Times New Roman" w:hAnsi="Times New Roman" w:cs="Times New Roman"/>
      <w:b/>
      <w:bCs/>
      <w:spacing w:val="0"/>
      <w:sz w:val="23"/>
      <w:szCs w:val="23"/>
      <w:shd w:val="clear" w:color="auto" w:fill="FFFFFF"/>
    </w:rPr>
  </w:style>
  <w:style w:type="character" w:customStyle="1" w:styleId="12SegoeUI1">
    <w:name w:val="Основной текст (12) + Segoe UI1"/>
    <w:aliases w:val="91,5 pt4,Не полужирный1"/>
    <w:basedOn w:val="120"/>
    <w:uiPriority w:val="99"/>
    <w:rsid w:val="0025293A"/>
    <w:rPr>
      <w:rFonts w:ascii="Segoe UI" w:hAnsi="Segoe UI" w:cs="Segoe UI"/>
      <w:b/>
      <w:bCs/>
      <w:spacing w:val="0"/>
      <w:sz w:val="19"/>
      <w:szCs w:val="19"/>
      <w:shd w:val="clear" w:color="auto" w:fill="FFFFFF"/>
    </w:rPr>
  </w:style>
  <w:style w:type="character" w:customStyle="1" w:styleId="1210">
    <w:name w:val="Основной текст (12) + Не полужирный1"/>
    <w:basedOn w:val="120"/>
    <w:uiPriority w:val="99"/>
    <w:rsid w:val="0025293A"/>
    <w:rPr>
      <w:rFonts w:ascii="Times New Roman" w:hAnsi="Times New Roman" w:cs="Times New Roman"/>
      <w:b/>
      <w:bCs/>
      <w:spacing w:val="0"/>
      <w:sz w:val="23"/>
      <w:szCs w:val="23"/>
      <w:shd w:val="clear" w:color="auto" w:fill="FFFFFF"/>
    </w:rPr>
  </w:style>
  <w:style w:type="character" w:customStyle="1" w:styleId="6TimesNewRoman3">
    <w:name w:val="Основной текст (6) + Times New Roman3"/>
    <w:aliases w:val="113,5 pt3,Полужирный2,Колонтитул + 9"/>
    <w:basedOn w:val="6"/>
    <w:uiPriority w:val="99"/>
    <w:rsid w:val="00E824E7"/>
    <w:rPr>
      <w:rFonts w:ascii="Times New Roman" w:hAnsi="Times New Roman" w:cs="Times New Roman"/>
      <w:b/>
      <w:bCs/>
      <w:spacing w:val="0"/>
      <w:sz w:val="23"/>
      <w:szCs w:val="23"/>
      <w:shd w:val="clear" w:color="auto" w:fill="FFFFFF"/>
    </w:rPr>
  </w:style>
  <w:style w:type="character" w:customStyle="1" w:styleId="1420">
    <w:name w:val="Основной текст (14) + Полужирный2"/>
    <w:aliases w:val="Не курсив2,Основной текст (3) + Полужирный2"/>
    <w:basedOn w:val="14"/>
    <w:uiPriority w:val="99"/>
    <w:rsid w:val="00E824E7"/>
    <w:rPr>
      <w:rFonts w:ascii="Times New Roman" w:hAnsi="Times New Roman" w:cs="Times New Roman"/>
      <w:b/>
      <w:bCs/>
      <w:spacing w:val="0"/>
      <w:sz w:val="23"/>
      <w:szCs w:val="23"/>
      <w:shd w:val="clear" w:color="auto" w:fill="FFFFFF"/>
    </w:rPr>
  </w:style>
  <w:style w:type="character" w:customStyle="1" w:styleId="15">
    <w:name w:val="Основной текст + Полужирный1"/>
    <w:basedOn w:val="12"/>
    <w:uiPriority w:val="99"/>
    <w:rsid w:val="00E824E7"/>
    <w:rPr>
      <w:rFonts w:ascii="Times New Roman" w:hAnsi="Times New Roman" w:cs="Times New Roman"/>
      <w:b/>
      <w:bCs/>
      <w:spacing w:val="0"/>
      <w:sz w:val="23"/>
      <w:szCs w:val="23"/>
      <w:shd w:val="clear" w:color="auto" w:fill="FFFFFF"/>
    </w:rPr>
  </w:style>
  <w:style w:type="character" w:customStyle="1" w:styleId="1410">
    <w:name w:val="Основной текст (14) + Полужирный1"/>
    <w:aliases w:val="Не курсив1"/>
    <w:basedOn w:val="14"/>
    <w:uiPriority w:val="99"/>
    <w:rsid w:val="00E824E7"/>
    <w:rPr>
      <w:rFonts w:ascii="Times New Roman" w:hAnsi="Times New Roman" w:cs="Times New Roman"/>
      <w:b/>
      <w:bCs/>
      <w:spacing w:val="0"/>
      <w:sz w:val="23"/>
      <w:szCs w:val="23"/>
      <w:shd w:val="clear" w:color="auto" w:fill="FFFFFF"/>
    </w:rPr>
  </w:style>
  <w:style w:type="character" w:customStyle="1" w:styleId="6TimesNewRoman2">
    <w:name w:val="Основной текст (6) + Times New Roman2"/>
    <w:aliases w:val="112,5 pt2,Полужирный1"/>
    <w:basedOn w:val="6"/>
    <w:uiPriority w:val="99"/>
    <w:rsid w:val="00E824E7"/>
    <w:rPr>
      <w:rFonts w:ascii="Times New Roman" w:hAnsi="Times New Roman" w:cs="Times New Roman"/>
      <w:b/>
      <w:bCs/>
      <w:spacing w:val="0"/>
      <w:sz w:val="23"/>
      <w:szCs w:val="23"/>
      <w:shd w:val="clear" w:color="auto" w:fill="FFFFFF"/>
    </w:rPr>
  </w:style>
  <w:style w:type="character" w:customStyle="1" w:styleId="6TimesNewRoman1">
    <w:name w:val="Основной текст (6) + Times New Roman1"/>
    <w:aliases w:val="111,5 pt1"/>
    <w:basedOn w:val="6"/>
    <w:uiPriority w:val="99"/>
    <w:rsid w:val="00CA186A"/>
    <w:rPr>
      <w:rFonts w:ascii="Times New Roman" w:hAnsi="Times New Roman" w:cs="Times New Roman"/>
      <w:spacing w:val="0"/>
      <w:sz w:val="23"/>
      <w:szCs w:val="23"/>
      <w:shd w:val="clear" w:color="auto" w:fill="FFFFFF"/>
    </w:rPr>
  </w:style>
  <w:style w:type="character" w:customStyle="1" w:styleId="aff2">
    <w:name w:val="Колонтитул_"/>
    <w:basedOn w:val="a1"/>
    <w:link w:val="aff3"/>
    <w:uiPriority w:val="99"/>
    <w:rsid w:val="009073D5"/>
    <w:rPr>
      <w:shd w:val="clear" w:color="auto" w:fill="FFFFFF"/>
    </w:rPr>
  </w:style>
  <w:style w:type="character" w:customStyle="1" w:styleId="54">
    <w:name w:val="Заголовок №5_"/>
    <w:basedOn w:val="a1"/>
    <w:link w:val="55"/>
    <w:uiPriority w:val="99"/>
    <w:rsid w:val="009073D5"/>
    <w:rPr>
      <w:b/>
      <w:bCs/>
      <w:sz w:val="23"/>
      <w:szCs w:val="23"/>
      <w:shd w:val="clear" w:color="auto" w:fill="FFFFFF"/>
    </w:rPr>
  </w:style>
  <w:style w:type="paragraph" w:customStyle="1" w:styleId="aff3">
    <w:name w:val="Колонтитул"/>
    <w:basedOn w:val="a0"/>
    <w:link w:val="aff2"/>
    <w:uiPriority w:val="99"/>
    <w:rsid w:val="009073D5"/>
    <w:pPr>
      <w:shd w:val="clear" w:color="auto" w:fill="FFFFFF"/>
    </w:pPr>
    <w:rPr>
      <w:rFonts w:ascii="Times New Roman" w:hAnsi="Times New Roman" w:cs="Times New Roman"/>
      <w:color w:val="auto"/>
      <w:sz w:val="20"/>
      <w:szCs w:val="20"/>
    </w:rPr>
  </w:style>
  <w:style w:type="paragraph" w:customStyle="1" w:styleId="55">
    <w:name w:val="Заголовок №5"/>
    <w:basedOn w:val="a0"/>
    <w:link w:val="54"/>
    <w:uiPriority w:val="99"/>
    <w:rsid w:val="009073D5"/>
    <w:pPr>
      <w:shd w:val="clear" w:color="auto" w:fill="FFFFFF"/>
      <w:spacing w:line="418" w:lineRule="exact"/>
      <w:ind w:hanging="1880"/>
      <w:jc w:val="both"/>
      <w:outlineLvl w:val="4"/>
    </w:pPr>
    <w:rPr>
      <w:rFonts w:ascii="Times New Roman" w:hAnsi="Times New Roman" w:cs="Times New Roman"/>
      <w:b/>
      <w:bCs/>
      <w:color w:val="auto"/>
      <w:sz w:val="23"/>
      <w:szCs w:val="23"/>
    </w:rPr>
  </w:style>
  <w:style w:type="character" w:customStyle="1" w:styleId="7">
    <w:name w:val="Основной текст (7)_"/>
    <w:basedOn w:val="a1"/>
    <w:link w:val="70"/>
    <w:uiPriority w:val="99"/>
    <w:rsid w:val="001A7270"/>
    <w:rPr>
      <w:b/>
      <w:bCs/>
      <w:sz w:val="23"/>
      <w:szCs w:val="23"/>
      <w:shd w:val="clear" w:color="auto" w:fill="FFFFFF"/>
    </w:rPr>
  </w:style>
  <w:style w:type="paragraph" w:customStyle="1" w:styleId="70">
    <w:name w:val="Основной текст (7)"/>
    <w:basedOn w:val="a0"/>
    <w:link w:val="7"/>
    <w:uiPriority w:val="99"/>
    <w:rsid w:val="001A7270"/>
    <w:pPr>
      <w:shd w:val="clear" w:color="auto" w:fill="FFFFFF"/>
      <w:spacing w:after="420" w:line="240" w:lineRule="atLeast"/>
      <w:ind w:hanging="1800"/>
    </w:pPr>
    <w:rPr>
      <w:rFonts w:ascii="Times New Roman" w:hAnsi="Times New Roman" w:cs="Times New Roman"/>
      <w:b/>
      <w:bCs/>
      <w:color w:val="auto"/>
      <w:sz w:val="23"/>
      <w:szCs w:val="23"/>
    </w:rPr>
  </w:style>
  <w:style w:type="character" w:customStyle="1" w:styleId="aff4">
    <w:name w:val="Основной текст + Полужирный"/>
    <w:aliases w:val="Курсив"/>
    <w:basedOn w:val="12"/>
    <w:uiPriority w:val="99"/>
    <w:rsid w:val="00CA7A69"/>
    <w:rPr>
      <w:rFonts w:ascii="Times New Roman" w:hAnsi="Times New Roman" w:cs="Times New Roman"/>
      <w:b/>
      <w:bCs/>
      <w:i/>
      <w:iCs/>
      <w:spacing w:val="0"/>
      <w:sz w:val="23"/>
      <w:szCs w:val="23"/>
      <w:shd w:val="clear" w:color="auto" w:fill="FFFFFF"/>
    </w:rPr>
  </w:style>
  <w:style w:type="character" w:customStyle="1" w:styleId="37">
    <w:name w:val="Основной текст (3) + Не курсив"/>
    <w:basedOn w:val="31"/>
    <w:uiPriority w:val="99"/>
    <w:rsid w:val="004E40DF"/>
    <w:rPr>
      <w:rFonts w:ascii="Times New Roman" w:hAnsi="Times New Roman" w:cs="Times New Roman"/>
      <w:spacing w:val="0"/>
      <w:sz w:val="22"/>
      <w:szCs w:val="22"/>
      <w:shd w:val="clear" w:color="auto" w:fill="FFFFFF"/>
    </w:rPr>
  </w:style>
  <w:style w:type="character" w:customStyle="1" w:styleId="331">
    <w:name w:val="Основной текст (3) + Не курсив3"/>
    <w:basedOn w:val="31"/>
    <w:uiPriority w:val="99"/>
    <w:rsid w:val="004E40DF"/>
    <w:rPr>
      <w:rFonts w:ascii="Times New Roman" w:hAnsi="Times New Roman" w:cs="Times New Roman"/>
      <w:spacing w:val="0"/>
      <w:sz w:val="22"/>
      <w:szCs w:val="22"/>
      <w:shd w:val="clear" w:color="auto" w:fill="FFFFFF"/>
      <w:lang w:val="en-US" w:eastAsia="en-US"/>
    </w:rPr>
  </w:style>
  <w:style w:type="character" w:customStyle="1" w:styleId="3Consolas">
    <w:name w:val="Основной текст (3) + Consolas"/>
    <w:aliases w:val="10 pt"/>
    <w:basedOn w:val="31"/>
    <w:uiPriority w:val="99"/>
    <w:rsid w:val="004E40DF"/>
    <w:rPr>
      <w:rFonts w:ascii="Consolas" w:hAnsi="Consolas" w:cs="Consolas"/>
      <w:i/>
      <w:iCs/>
      <w:spacing w:val="0"/>
      <w:sz w:val="20"/>
      <w:szCs w:val="20"/>
      <w:shd w:val="clear" w:color="auto" w:fill="FFFFFF"/>
    </w:rPr>
  </w:style>
  <w:style w:type="character" w:customStyle="1" w:styleId="aff5">
    <w:name w:val="Основной текст + Курсив"/>
    <w:basedOn w:val="12"/>
    <w:uiPriority w:val="99"/>
    <w:rsid w:val="004E40DF"/>
    <w:rPr>
      <w:rFonts w:ascii="Times New Roman" w:hAnsi="Times New Roman" w:cs="Times New Roman"/>
      <w:i/>
      <w:iCs/>
      <w:spacing w:val="0"/>
      <w:sz w:val="22"/>
      <w:szCs w:val="22"/>
      <w:shd w:val="clear" w:color="auto" w:fill="FFFFFF"/>
    </w:rPr>
  </w:style>
  <w:style w:type="character" w:customStyle="1" w:styleId="1pt">
    <w:name w:val="Основной текст + Интервал 1 pt"/>
    <w:basedOn w:val="12"/>
    <w:uiPriority w:val="99"/>
    <w:rsid w:val="004E40DF"/>
    <w:rPr>
      <w:rFonts w:ascii="Times New Roman" w:hAnsi="Times New Roman" w:cs="Times New Roman"/>
      <w:spacing w:val="30"/>
      <w:sz w:val="22"/>
      <w:szCs w:val="22"/>
      <w:shd w:val="clear" w:color="auto" w:fill="FFFFFF"/>
    </w:rPr>
  </w:style>
  <w:style w:type="character" w:customStyle="1" w:styleId="23">
    <w:name w:val="Заголовок №2_"/>
    <w:basedOn w:val="a1"/>
    <w:link w:val="24"/>
    <w:uiPriority w:val="99"/>
    <w:rsid w:val="00800CA4"/>
    <w:rPr>
      <w:b/>
      <w:bCs/>
      <w:sz w:val="22"/>
      <w:szCs w:val="22"/>
      <w:shd w:val="clear" w:color="auto" w:fill="FFFFFF"/>
    </w:rPr>
  </w:style>
  <w:style w:type="character" w:customStyle="1" w:styleId="38">
    <w:name w:val="Основной текст + Курсив3"/>
    <w:basedOn w:val="12"/>
    <w:uiPriority w:val="99"/>
    <w:rsid w:val="00800CA4"/>
    <w:rPr>
      <w:rFonts w:ascii="Times New Roman" w:hAnsi="Times New Roman" w:cs="Times New Roman"/>
      <w:i/>
      <w:iCs/>
      <w:spacing w:val="0"/>
      <w:sz w:val="22"/>
      <w:szCs w:val="22"/>
      <w:shd w:val="clear" w:color="auto" w:fill="FFFFFF"/>
    </w:rPr>
  </w:style>
  <w:style w:type="character" w:customStyle="1" w:styleId="320">
    <w:name w:val="Основной текст (3) + Не курсив2"/>
    <w:basedOn w:val="31"/>
    <w:uiPriority w:val="99"/>
    <w:rsid w:val="00800CA4"/>
    <w:rPr>
      <w:rFonts w:ascii="Times New Roman" w:hAnsi="Times New Roman" w:cs="Times New Roman"/>
      <w:spacing w:val="0"/>
      <w:sz w:val="22"/>
      <w:szCs w:val="22"/>
      <w:shd w:val="clear" w:color="auto" w:fill="FFFFFF"/>
    </w:rPr>
  </w:style>
  <w:style w:type="character" w:customStyle="1" w:styleId="311">
    <w:name w:val="Основной текст (3) + Не курсив1"/>
    <w:basedOn w:val="31"/>
    <w:uiPriority w:val="99"/>
    <w:rsid w:val="00800CA4"/>
    <w:rPr>
      <w:rFonts w:ascii="Times New Roman" w:hAnsi="Times New Roman" w:cs="Times New Roman"/>
      <w:spacing w:val="0"/>
      <w:sz w:val="22"/>
      <w:szCs w:val="22"/>
      <w:shd w:val="clear" w:color="auto" w:fill="FFFFFF"/>
    </w:rPr>
  </w:style>
  <w:style w:type="character" w:customStyle="1" w:styleId="16">
    <w:name w:val="Основной текст + Курсив1"/>
    <w:basedOn w:val="12"/>
    <w:uiPriority w:val="99"/>
    <w:rsid w:val="00800CA4"/>
    <w:rPr>
      <w:rFonts w:ascii="Times New Roman" w:hAnsi="Times New Roman" w:cs="Times New Roman"/>
      <w:i/>
      <w:iCs/>
      <w:spacing w:val="0"/>
      <w:sz w:val="22"/>
      <w:szCs w:val="22"/>
      <w:shd w:val="clear" w:color="auto" w:fill="FFFFFF"/>
    </w:rPr>
  </w:style>
  <w:style w:type="paragraph" w:customStyle="1" w:styleId="24">
    <w:name w:val="Заголовок №2"/>
    <w:basedOn w:val="a0"/>
    <w:link w:val="23"/>
    <w:uiPriority w:val="99"/>
    <w:rsid w:val="00800CA4"/>
    <w:pPr>
      <w:shd w:val="clear" w:color="auto" w:fill="FFFFFF"/>
      <w:spacing w:line="240" w:lineRule="atLeast"/>
      <w:outlineLvl w:val="1"/>
    </w:pPr>
    <w:rPr>
      <w:rFonts w:ascii="Times New Roman" w:hAnsi="Times New Roman" w:cs="Times New Roman"/>
      <w:b/>
      <w:bCs/>
      <w:color w:val="auto"/>
      <w:sz w:val="22"/>
      <w:szCs w:val="22"/>
    </w:rPr>
  </w:style>
  <w:style w:type="character" w:customStyle="1" w:styleId="10">
    <w:name w:val="Заголовок 1 Знак"/>
    <w:basedOn w:val="a1"/>
    <w:link w:val="1"/>
    <w:uiPriority w:val="9"/>
    <w:rsid w:val="000A7DC4"/>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19288">
      <w:bodyDiv w:val="1"/>
      <w:marLeft w:val="0"/>
      <w:marRight w:val="0"/>
      <w:marTop w:val="0"/>
      <w:marBottom w:val="0"/>
      <w:divBdr>
        <w:top w:val="none" w:sz="0" w:space="0" w:color="auto"/>
        <w:left w:val="none" w:sz="0" w:space="0" w:color="auto"/>
        <w:bottom w:val="none" w:sz="0" w:space="0" w:color="auto"/>
        <w:right w:val="none" w:sz="0" w:space="0" w:color="auto"/>
      </w:divBdr>
    </w:div>
    <w:div w:id="239027191">
      <w:bodyDiv w:val="1"/>
      <w:marLeft w:val="0"/>
      <w:marRight w:val="0"/>
      <w:marTop w:val="0"/>
      <w:marBottom w:val="0"/>
      <w:divBdr>
        <w:top w:val="none" w:sz="0" w:space="0" w:color="auto"/>
        <w:left w:val="none" w:sz="0" w:space="0" w:color="auto"/>
        <w:bottom w:val="none" w:sz="0" w:space="0" w:color="auto"/>
        <w:right w:val="none" w:sz="0" w:space="0" w:color="auto"/>
      </w:divBdr>
    </w:div>
    <w:div w:id="368801647">
      <w:bodyDiv w:val="1"/>
      <w:marLeft w:val="0"/>
      <w:marRight w:val="0"/>
      <w:marTop w:val="0"/>
      <w:marBottom w:val="0"/>
      <w:divBdr>
        <w:top w:val="none" w:sz="0" w:space="0" w:color="auto"/>
        <w:left w:val="none" w:sz="0" w:space="0" w:color="auto"/>
        <w:bottom w:val="none" w:sz="0" w:space="0" w:color="auto"/>
        <w:right w:val="none" w:sz="0" w:space="0" w:color="auto"/>
      </w:divBdr>
    </w:div>
    <w:div w:id="601570754">
      <w:bodyDiv w:val="1"/>
      <w:marLeft w:val="0"/>
      <w:marRight w:val="0"/>
      <w:marTop w:val="0"/>
      <w:marBottom w:val="0"/>
      <w:divBdr>
        <w:top w:val="none" w:sz="0" w:space="0" w:color="auto"/>
        <w:left w:val="none" w:sz="0" w:space="0" w:color="auto"/>
        <w:bottom w:val="none" w:sz="0" w:space="0" w:color="auto"/>
        <w:right w:val="none" w:sz="0" w:space="0" w:color="auto"/>
      </w:divBdr>
    </w:div>
    <w:div w:id="90533622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692297331">
      <w:bodyDiv w:val="1"/>
      <w:marLeft w:val="0"/>
      <w:marRight w:val="0"/>
      <w:marTop w:val="0"/>
      <w:marBottom w:val="0"/>
      <w:divBdr>
        <w:top w:val="none" w:sz="0" w:space="0" w:color="auto"/>
        <w:left w:val="none" w:sz="0" w:space="0" w:color="auto"/>
        <w:bottom w:val="none" w:sz="0" w:space="0" w:color="auto"/>
        <w:right w:val="none" w:sz="0" w:space="0" w:color="auto"/>
      </w:divBdr>
    </w:div>
    <w:div w:id="1716812770">
      <w:bodyDiv w:val="1"/>
      <w:marLeft w:val="0"/>
      <w:marRight w:val="0"/>
      <w:marTop w:val="0"/>
      <w:marBottom w:val="0"/>
      <w:divBdr>
        <w:top w:val="none" w:sz="0" w:space="0" w:color="auto"/>
        <w:left w:val="none" w:sz="0" w:space="0" w:color="auto"/>
        <w:bottom w:val="none" w:sz="0" w:space="0" w:color="auto"/>
        <w:right w:val="none" w:sz="0" w:space="0" w:color="auto"/>
      </w:divBdr>
    </w:div>
    <w:div w:id="1721634963">
      <w:bodyDiv w:val="1"/>
      <w:marLeft w:val="0"/>
      <w:marRight w:val="0"/>
      <w:marTop w:val="0"/>
      <w:marBottom w:val="0"/>
      <w:divBdr>
        <w:top w:val="none" w:sz="0" w:space="0" w:color="auto"/>
        <w:left w:val="none" w:sz="0" w:space="0" w:color="auto"/>
        <w:bottom w:val="none" w:sz="0" w:space="0" w:color="auto"/>
        <w:right w:val="none" w:sz="0" w:space="0" w:color="auto"/>
      </w:divBdr>
    </w:div>
    <w:div w:id="1755661101">
      <w:bodyDiv w:val="1"/>
      <w:marLeft w:val="0"/>
      <w:marRight w:val="0"/>
      <w:marTop w:val="0"/>
      <w:marBottom w:val="0"/>
      <w:divBdr>
        <w:top w:val="none" w:sz="0" w:space="0" w:color="auto"/>
        <w:left w:val="none" w:sz="0" w:space="0" w:color="auto"/>
        <w:bottom w:val="none" w:sz="0" w:space="0" w:color="auto"/>
        <w:right w:val="none" w:sz="0" w:space="0" w:color="auto"/>
      </w:divBdr>
    </w:div>
    <w:div w:id="1934899199">
      <w:bodyDiv w:val="1"/>
      <w:marLeft w:val="0"/>
      <w:marRight w:val="0"/>
      <w:marTop w:val="0"/>
      <w:marBottom w:val="0"/>
      <w:divBdr>
        <w:top w:val="none" w:sz="0" w:space="0" w:color="auto"/>
        <w:left w:val="none" w:sz="0" w:space="0" w:color="auto"/>
        <w:bottom w:val="none" w:sz="0" w:space="0" w:color="auto"/>
        <w:right w:val="none" w:sz="0" w:space="0" w:color="auto"/>
      </w:divBdr>
    </w:div>
    <w:div w:id="2044206990">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rmak.cs.nstu.ru/kg_rivs/" TargetMode="External"/><Relationship Id="rId18" Type="http://schemas.openxmlformats.org/officeDocument/2006/relationships/hyperlink" Target="http://photoshop.demiart.ru/" TargetMode="External"/><Relationship Id="rId26" Type="http://schemas.openxmlformats.org/officeDocument/2006/relationships/hyperlink" Target="http://www.flashteacher.ru/" TargetMode="External"/><Relationship Id="rId3" Type="http://schemas.openxmlformats.org/officeDocument/2006/relationships/styles" Target="styles.xml"/><Relationship Id="rId21" Type="http://schemas.openxmlformats.org/officeDocument/2006/relationships/hyperlink" Target="http://iboo.ru/comp-multimedia.htm"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graphics.cs.msu.ru" TargetMode="External"/><Relationship Id="rId17" Type="http://schemas.openxmlformats.org/officeDocument/2006/relationships/hyperlink" Target="http://www.psd.ru/" TargetMode="External"/><Relationship Id="rId25" Type="http://schemas.openxmlformats.org/officeDocument/2006/relationships/hyperlink" Target="http://ermak.cs.nstu.ru/kg_rivs/" TargetMode="External"/><Relationship Id="rId33"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flashkit.com/" TargetMode="External"/><Relationship Id="rId20" Type="http://schemas.openxmlformats.org/officeDocument/2006/relationships/hyperlink" Target="http://www.photoshopschool.ru/" TargetMode="External"/><Relationship Id="rId29" Type="http://schemas.openxmlformats.org/officeDocument/2006/relationships/hyperlink" Target="http://www.psd.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lgolist" TargetMode="External"/><Relationship Id="rId24" Type="http://schemas.openxmlformats.org/officeDocument/2006/relationships/hyperlink" Target="http://graphics.cs.msu.ru" TargetMode="External"/><Relationship Id="rId32" Type="http://schemas.openxmlformats.org/officeDocument/2006/relationships/hyperlink" Target="http://www.photoshopschool.ru/" TargetMode="External"/><Relationship Id="rId5" Type="http://schemas.openxmlformats.org/officeDocument/2006/relationships/settings" Target="settings.xml"/><Relationship Id="rId15" Type="http://schemas.openxmlformats.org/officeDocument/2006/relationships/hyperlink" Target="http://www.flasher.ru/forum/" TargetMode="External"/><Relationship Id="rId23" Type="http://schemas.openxmlformats.org/officeDocument/2006/relationships/hyperlink" Target="http://algolist" TargetMode="External"/><Relationship Id="rId28" Type="http://schemas.openxmlformats.org/officeDocument/2006/relationships/hyperlink" Target="http://www.flashkit.com/" TargetMode="External"/><Relationship Id="rId36" Type="http://schemas.openxmlformats.org/officeDocument/2006/relationships/theme" Target="theme/theme1.xml"/><Relationship Id="rId10" Type="http://schemas.openxmlformats.org/officeDocument/2006/relationships/hyperlink" Target="http://www.marstu.mari.ru:8101/" TargetMode="External"/><Relationship Id="rId19" Type="http://schemas.openxmlformats.org/officeDocument/2006/relationships/hyperlink" Target="http://1ps.ru/photoshop/" TargetMode="External"/><Relationship Id="rId31" Type="http://schemas.openxmlformats.org/officeDocument/2006/relationships/hyperlink" Target="http://1ps.ru/photoshop/" TargetMode="External"/><Relationship Id="rId4" Type="http://schemas.microsoft.com/office/2007/relationships/stylesWithEffects" Target="stylesWithEffects.xml"/><Relationship Id="rId9" Type="http://schemas.openxmlformats.org/officeDocument/2006/relationships/hyperlink" Target="http://iboo.ru/comp-multimedia.htm" TargetMode="External"/><Relationship Id="rId14" Type="http://schemas.openxmlformats.org/officeDocument/2006/relationships/hyperlink" Target="http://www.flashteacher.ru/" TargetMode="External"/><Relationship Id="rId22" Type="http://schemas.openxmlformats.org/officeDocument/2006/relationships/hyperlink" Target="http://www.marstu.mari.ru:8101/" TargetMode="External"/><Relationship Id="rId27" Type="http://schemas.openxmlformats.org/officeDocument/2006/relationships/hyperlink" Target="http://www.flasher.ru/forum/" TargetMode="External"/><Relationship Id="rId30" Type="http://schemas.openxmlformats.org/officeDocument/2006/relationships/hyperlink" Target="http://photoshop.demiart.ru/"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9A723-6C3F-4A42-B7DC-744A12CE1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26</Pages>
  <Words>8373</Words>
  <Characters>47729</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55991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21</cp:revision>
  <cp:lastPrinted>2017-12-07T13:10:00Z</cp:lastPrinted>
  <dcterms:created xsi:type="dcterms:W3CDTF">2017-11-20T06:28:00Z</dcterms:created>
  <dcterms:modified xsi:type="dcterms:W3CDTF">2022-09-07T10:20:00Z</dcterms:modified>
</cp:coreProperties>
</file>